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16" w:type="dxa"/>
        <w:tblInd w:w="-318" w:type="dxa"/>
        <w:tblLook w:val="01E0" w:firstRow="1" w:lastRow="1" w:firstColumn="1" w:lastColumn="1" w:noHBand="0" w:noVBand="0"/>
      </w:tblPr>
      <w:tblGrid>
        <w:gridCol w:w="3720"/>
        <w:gridCol w:w="6096"/>
      </w:tblGrid>
      <w:tr w:rsidR="00420140" w:rsidRPr="0022622E" w14:paraId="4814EAE8" w14:textId="77777777" w:rsidTr="00381D38">
        <w:trPr>
          <w:trHeight w:val="1528"/>
        </w:trPr>
        <w:tc>
          <w:tcPr>
            <w:tcW w:w="3720" w:type="dxa"/>
          </w:tcPr>
          <w:p w14:paraId="07683FEE" w14:textId="77777777" w:rsidR="00961C00" w:rsidRPr="00FB2547" w:rsidRDefault="00704F93">
            <w:pPr>
              <w:jc w:val="center"/>
              <w:rPr>
                <w:rFonts w:ascii="Times New Roman" w:eastAsia="Times New Roman" w:hAnsi="Times New Roman" w:cs="Times New Roman"/>
                <w:b/>
                <w:color w:val="auto"/>
                <w:sz w:val="26"/>
                <w:szCs w:val="26"/>
                <w:lang w:val="en-US"/>
              </w:rPr>
            </w:pPr>
            <w:r w:rsidRPr="00FB2547">
              <w:rPr>
                <w:rFonts w:ascii="Times New Roman" w:eastAsia="Times New Roman" w:hAnsi="Times New Roman" w:cs="Times New Roman"/>
                <w:b/>
                <w:color w:val="auto"/>
                <w:sz w:val="26"/>
                <w:szCs w:val="26"/>
                <w:lang w:val="en-US"/>
              </w:rPr>
              <w:t xml:space="preserve">ỦY BAN NHÂN DÂN TỈNH </w:t>
            </w:r>
          </w:p>
          <w:p w14:paraId="0BEAAE35" w14:textId="64A9B7C8" w:rsidR="004248C1" w:rsidRPr="00FB2547" w:rsidRDefault="00961C00">
            <w:pPr>
              <w:jc w:val="center"/>
              <w:rPr>
                <w:rFonts w:ascii="Times New Roman" w:eastAsia="Times New Roman" w:hAnsi="Times New Roman" w:cs="Times New Roman"/>
                <w:b/>
                <w:color w:val="auto"/>
                <w:sz w:val="26"/>
                <w:szCs w:val="26"/>
                <w:vertAlign w:val="superscript"/>
                <w:lang w:val="en-US"/>
              </w:rPr>
            </w:pPr>
            <w:r w:rsidRPr="00FB2547">
              <w:rPr>
                <w:rFonts w:ascii="Times New Roman" w:eastAsia="Times New Roman" w:hAnsi="Times New Roman" w:cs="Times New Roman"/>
                <w:b/>
                <w:noProof/>
                <w:color w:val="auto"/>
                <w:sz w:val="26"/>
                <w:szCs w:val="26"/>
              </w:rPr>
              <mc:AlternateContent>
                <mc:Choice Requires="wps">
                  <w:drawing>
                    <wp:anchor distT="0" distB="0" distL="114300" distR="114300" simplePos="0" relativeHeight="251659264" behindDoc="0" locked="0" layoutInCell="1" allowOverlap="1" wp14:anchorId="1752EA4E" wp14:editId="2314811B">
                      <wp:simplePos x="0" y="0"/>
                      <wp:positionH relativeFrom="column">
                        <wp:posOffset>815975</wp:posOffset>
                      </wp:positionH>
                      <wp:positionV relativeFrom="paragraph">
                        <wp:posOffset>220345</wp:posOffset>
                      </wp:positionV>
                      <wp:extent cx="628650" cy="0"/>
                      <wp:effectExtent l="0" t="0" r="0" b="0"/>
                      <wp:wrapNone/>
                      <wp:docPr id="710578533" name="Straight Connector 1"/>
                      <wp:cNvGraphicFramePr/>
                      <a:graphic xmlns:a="http://schemas.openxmlformats.org/drawingml/2006/main">
                        <a:graphicData uri="http://schemas.microsoft.com/office/word/2010/wordprocessingShape">
                          <wps:wsp>
                            <wps:cNvCnPr/>
                            <wps:spPr>
                              <a:xfrm>
                                <a:off x="0" y="0"/>
                                <a:ext cx="628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19105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4.25pt,17.35pt" to="113.7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" strokecolor="black [3200]" strokeweight="1pt">
                      <v:stroke joinstyle="miter"/>
                    </v:line>
                  </w:pict>
                </mc:Fallback>
              </mc:AlternateContent>
            </w:r>
            <w:r w:rsidRPr="00FB2547">
              <w:rPr>
                <w:rFonts w:ascii="Times New Roman" w:eastAsia="Times New Roman" w:hAnsi="Times New Roman" w:cs="Times New Roman"/>
                <w:b/>
                <w:color w:val="auto"/>
                <w:sz w:val="26"/>
                <w:szCs w:val="26"/>
              </w:rPr>
              <w:t>THÀNH PHỐ HỒ CHÍ MINH</w:t>
            </w:r>
            <w:r w:rsidRPr="00FB2547">
              <w:rPr>
                <w:rFonts w:ascii="Times New Roman" w:eastAsia="Times New Roman" w:hAnsi="Times New Roman" w:cs="Times New Roman"/>
                <w:b/>
                <w:color w:val="auto"/>
                <w:sz w:val="26"/>
                <w:szCs w:val="26"/>
                <w:vertAlign w:val="superscript"/>
                <w:lang w:val="en-US"/>
              </w:rPr>
              <w:t xml:space="preserve"> </w:t>
            </w:r>
          </w:p>
          <w:p w14:paraId="4529CDEB" w14:textId="77777777" w:rsidR="004248C1" w:rsidRPr="0022622E" w:rsidRDefault="004248C1">
            <w:pPr>
              <w:jc w:val="center"/>
              <w:rPr>
                <w:rFonts w:ascii="Times New Roman" w:eastAsia="Times New Roman" w:hAnsi="Times New Roman" w:cs="Times New Roman"/>
                <w:color w:val="auto"/>
                <w:sz w:val="26"/>
                <w:szCs w:val="28"/>
                <w:lang w:val="en-US"/>
              </w:rPr>
            </w:pPr>
          </w:p>
          <w:p w14:paraId="6FCD7FB8" w14:textId="08AE334A" w:rsidR="004248C1" w:rsidRPr="00DA4D4D" w:rsidRDefault="005F70D2" w:rsidP="00DA4D4D">
            <w:pPr>
              <w:spacing w:before="60"/>
              <w:jc w:val="center"/>
              <w:rPr>
                <w:rFonts w:ascii="Times New Roman" w:eastAsia="Times New Roman" w:hAnsi="Times New Roman" w:cs="Times New Roman"/>
                <w:b/>
                <w:color w:val="auto"/>
                <w:sz w:val="26"/>
                <w:szCs w:val="26"/>
              </w:rPr>
            </w:pPr>
            <w:r w:rsidRPr="00EA6B23">
              <w:rPr>
                <w:rFonts w:ascii="Times New Roman" w:hAnsi="Times New Roman"/>
                <w:noProof/>
                <w:sz w:val="26"/>
                <w:szCs w:val="26"/>
                <w:lang w:val="en-US"/>
              </w:rPr>
              <mc:AlternateContent>
                <mc:Choice Requires="wps">
                  <w:drawing>
                    <wp:anchor distT="0" distB="0" distL="114300" distR="114300" simplePos="0" relativeHeight="251664384" behindDoc="0" locked="0" layoutInCell="1" allowOverlap="1" wp14:anchorId="04C972C0" wp14:editId="79589ECC">
                      <wp:simplePos x="0" y="0"/>
                      <wp:positionH relativeFrom="column">
                        <wp:posOffset>561975</wp:posOffset>
                      </wp:positionH>
                      <wp:positionV relativeFrom="paragraph">
                        <wp:posOffset>297815</wp:posOffset>
                      </wp:positionV>
                      <wp:extent cx="993775" cy="325755"/>
                      <wp:effectExtent l="10160" t="12065" r="5715" b="508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3775" cy="325755"/>
                              </a:xfrm>
                              <a:prstGeom prst="rect">
                                <a:avLst/>
                              </a:prstGeom>
                              <a:solidFill>
                                <a:srgbClr val="FFFFFF"/>
                              </a:solidFill>
                              <a:ln w="9525">
                                <a:solidFill>
                                  <a:srgbClr val="000000"/>
                                </a:solidFill>
                                <a:miter lim="800000"/>
                                <a:headEnd/>
                                <a:tailEnd/>
                              </a:ln>
                            </wps:spPr>
                            <wps:txbx>
                              <w:txbxContent>
                                <w:p w14:paraId="374F9458" w14:textId="77777777" w:rsidR="005F70D2" w:rsidRPr="00FC3EA2" w:rsidRDefault="005F70D2" w:rsidP="005F70D2">
                                  <w:pPr>
                                    <w:rPr>
                                      <w:rFonts w:ascii="Times New Roman" w:hAnsi="Times New Roman"/>
                                      <w:b/>
                                      <w:sz w:val="26"/>
                                      <w:szCs w:val="26"/>
                                      <w:lang w:val="en-US"/>
                                    </w:rPr>
                                  </w:pPr>
                                  <w:r w:rsidRPr="00FC3EA2">
                                    <w:rPr>
                                      <w:rFonts w:ascii="Times New Roman" w:hAnsi="Times New Roman"/>
                                      <w:b/>
                                      <w:sz w:val="26"/>
                                      <w:szCs w:val="26"/>
                                      <w:lang w:val="en-U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C972C0" id="_x0000_t202" coordsize="21600,21600" o:spt="202" path="m,l,21600r21600,l21600,xe">
                      <v:stroke joinstyle="miter"/>
                      <v:path gradientshapeok="t" o:connecttype="rect"/>
                    </v:shapetype>
                    <v:shape id="Text Box 8" o:spid="_x0000_s1026" type="#_x0000_t202" style="position:absolute;left:0;text-align:left;margin-left:44.25pt;margin-top:23.45pt;width:78.25pt;height:25.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">
                      <v:textbox>
                        <w:txbxContent>
                          <w:p w14:paraId="374F9458" w14:textId="77777777" w:rsidR="005F70D2" w:rsidRPr="00FC3EA2" w:rsidRDefault="005F70D2" w:rsidP="005F70D2">
                            <w:pPr>
                              <w:rPr>
                                <w:rFonts w:ascii="Times New Roman" w:hAnsi="Times New Roman"/>
                                <w:b/>
                                <w:sz w:val="26"/>
                                <w:szCs w:val="26"/>
                                <w:lang w:val="en-US"/>
                              </w:rPr>
                            </w:pPr>
                            <w:r w:rsidRPr="00FC3EA2">
                              <w:rPr>
                                <w:rFonts w:ascii="Times New Roman" w:hAnsi="Times New Roman"/>
                                <w:b/>
                                <w:sz w:val="26"/>
                                <w:szCs w:val="26"/>
                                <w:lang w:val="en-US"/>
                              </w:rPr>
                              <w:t>DỰ THẢO</w:t>
                            </w:r>
                          </w:p>
                        </w:txbxContent>
                      </v:textbox>
                    </v:shape>
                  </w:pict>
                </mc:Fallback>
              </mc:AlternateContent>
            </w:r>
            <w:r w:rsidR="00704F93" w:rsidRPr="00FB2547">
              <w:rPr>
                <w:rFonts w:ascii="Times New Roman" w:eastAsia="Times New Roman" w:hAnsi="Times New Roman" w:cs="Times New Roman"/>
                <w:color w:val="auto"/>
                <w:sz w:val="28"/>
                <w:szCs w:val="28"/>
              </w:rPr>
              <w:t>S</w:t>
            </w:r>
            <w:r w:rsidR="00704F93" w:rsidRPr="00FB2547">
              <w:rPr>
                <w:rFonts w:ascii="Times New Roman" w:eastAsia="Times New Roman" w:hAnsi="Times New Roman" w:cs="Times New Roman"/>
                <w:color w:val="auto"/>
                <w:sz w:val="28"/>
                <w:szCs w:val="28"/>
                <w:lang w:val="en-US"/>
              </w:rPr>
              <w:t>ố</w:t>
            </w:r>
            <w:r w:rsidR="00704F93" w:rsidRPr="00FB2547">
              <w:rPr>
                <w:rFonts w:ascii="Times New Roman" w:eastAsia="Times New Roman" w:hAnsi="Times New Roman" w:cs="Times New Roman"/>
                <w:color w:val="auto"/>
                <w:sz w:val="28"/>
                <w:szCs w:val="28"/>
              </w:rPr>
              <w:t>:</w:t>
            </w:r>
            <w:r w:rsidR="00961C00" w:rsidRPr="00FB2547">
              <w:rPr>
                <w:rFonts w:ascii="Times New Roman" w:eastAsia="Times New Roman" w:hAnsi="Times New Roman" w:cs="Times New Roman"/>
                <w:color w:val="auto"/>
                <w:sz w:val="28"/>
                <w:szCs w:val="28"/>
                <w:lang w:val="en-US"/>
              </w:rPr>
              <w:t xml:space="preserve">        </w:t>
            </w:r>
            <w:r w:rsidR="00961C00" w:rsidRPr="00FB2547">
              <w:rPr>
                <w:rFonts w:ascii="Times New Roman" w:eastAsia="Times New Roman" w:hAnsi="Times New Roman" w:cs="Times New Roman"/>
                <w:color w:val="auto"/>
                <w:sz w:val="28"/>
                <w:szCs w:val="28"/>
              </w:rPr>
              <w:t xml:space="preserve"> </w:t>
            </w:r>
            <w:r w:rsidR="00704F93" w:rsidRPr="00FB2547">
              <w:rPr>
                <w:rFonts w:ascii="Times New Roman" w:eastAsia="Times New Roman" w:hAnsi="Times New Roman" w:cs="Times New Roman"/>
                <w:color w:val="auto"/>
                <w:sz w:val="28"/>
                <w:szCs w:val="28"/>
              </w:rPr>
              <w:t>/Q</w:t>
            </w:r>
            <w:r w:rsidR="00704F93" w:rsidRPr="00FB2547">
              <w:rPr>
                <w:rFonts w:ascii="Times New Roman" w:eastAsia="Times New Roman" w:hAnsi="Times New Roman" w:cs="Times New Roman"/>
                <w:color w:val="auto"/>
                <w:sz w:val="28"/>
                <w:szCs w:val="28"/>
                <w:lang w:val="en-US"/>
              </w:rPr>
              <w:t>Đ</w:t>
            </w:r>
            <w:r w:rsidR="00704F93" w:rsidRPr="00FB2547">
              <w:rPr>
                <w:rFonts w:ascii="Times New Roman" w:eastAsia="Times New Roman" w:hAnsi="Times New Roman" w:cs="Times New Roman"/>
                <w:color w:val="auto"/>
                <w:sz w:val="28"/>
                <w:szCs w:val="28"/>
              </w:rPr>
              <w:t>-</w:t>
            </w:r>
            <w:r w:rsidR="00704F93" w:rsidRPr="00FB2547">
              <w:rPr>
                <w:rFonts w:ascii="Times New Roman" w:eastAsia="Times New Roman" w:hAnsi="Times New Roman" w:cs="Times New Roman"/>
                <w:color w:val="auto"/>
                <w:sz w:val="28"/>
                <w:szCs w:val="28"/>
                <w:lang w:val="en-US"/>
              </w:rPr>
              <w:t>UB</w:t>
            </w:r>
            <w:r w:rsidR="00704F93" w:rsidRPr="00FB2547">
              <w:rPr>
                <w:rFonts w:ascii="Times New Roman" w:eastAsia="Times New Roman" w:hAnsi="Times New Roman" w:cs="Times New Roman"/>
                <w:color w:val="auto"/>
                <w:sz w:val="28"/>
                <w:szCs w:val="28"/>
              </w:rPr>
              <w:t>ND</w:t>
            </w:r>
          </w:p>
        </w:tc>
        <w:tc>
          <w:tcPr>
            <w:tcW w:w="6096" w:type="dxa"/>
          </w:tcPr>
          <w:p w14:paraId="39A99D65" w14:textId="6FADA6B6" w:rsidR="004248C1" w:rsidRPr="00FB2547" w:rsidRDefault="00704F93">
            <w:pPr>
              <w:jc w:val="center"/>
              <w:rPr>
                <w:rFonts w:ascii="Times New Roman" w:eastAsia="Times New Roman" w:hAnsi="Times New Roman" w:cs="Times New Roman"/>
                <w:color w:val="auto"/>
                <w:sz w:val="28"/>
                <w:szCs w:val="28"/>
                <w:lang w:val="en-US"/>
              </w:rPr>
            </w:pPr>
            <w:r w:rsidRPr="00FB2547">
              <w:rPr>
                <w:rFonts w:ascii="Times New Roman" w:eastAsia="Times New Roman" w:hAnsi="Times New Roman" w:cs="Times New Roman"/>
                <w:b/>
                <w:color w:val="auto"/>
                <w:sz w:val="26"/>
                <w:szCs w:val="26"/>
              </w:rPr>
              <w:t>CỘNG HÒA XÃ HỘI CHỦ NGHĨA VIỆT NAM</w:t>
            </w:r>
            <w:r w:rsidRPr="00FB2547">
              <w:rPr>
                <w:rFonts w:ascii="Times New Roman" w:eastAsia="Times New Roman" w:hAnsi="Times New Roman" w:cs="Times New Roman"/>
                <w:b/>
                <w:color w:val="auto"/>
                <w:sz w:val="26"/>
                <w:szCs w:val="26"/>
              </w:rPr>
              <w:br/>
            </w:r>
            <w:r w:rsidRPr="00FB2547">
              <w:rPr>
                <w:rFonts w:ascii="Times New Roman" w:eastAsia="Times New Roman" w:hAnsi="Times New Roman" w:cs="Times New Roman"/>
                <w:b/>
                <w:color w:val="auto"/>
                <w:sz w:val="28"/>
                <w:szCs w:val="28"/>
              </w:rPr>
              <w:t>Độc lập - Tự do - Hạnh phúc</w:t>
            </w:r>
          </w:p>
          <w:p w14:paraId="6622409A" w14:textId="43EBD77F" w:rsidR="00961C00" w:rsidRPr="0036346E" w:rsidRDefault="00961C00">
            <w:pPr>
              <w:jc w:val="center"/>
              <w:rPr>
                <w:rFonts w:ascii="Times New Roman" w:eastAsia="Times New Roman" w:hAnsi="Times New Roman" w:cs="Times New Roman"/>
                <w:i/>
                <w:color w:val="auto"/>
                <w:sz w:val="28"/>
                <w:szCs w:val="28"/>
                <w:vertAlign w:val="superscript"/>
              </w:rPr>
            </w:pPr>
            <w:r>
              <w:rPr>
                <w:rFonts w:ascii="Times New Roman" w:eastAsia="Times New Roman" w:hAnsi="Times New Roman" w:cs="Times New Roman"/>
                <w:i/>
                <w:noProof/>
                <w:color w:val="auto"/>
                <w:sz w:val="28"/>
                <w:szCs w:val="28"/>
                <w:vertAlign w:val="superscript"/>
                <w:lang w:val="en-US"/>
              </w:rPr>
              <mc:AlternateContent>
                <mc:Choice Requires="wps">
                  <w:drawing>
                    <wp:anchor distT="0" distB="0" distL="114300" distR="114300" simplePos="0" relativeHeight="251660288" behindDoc="0" locked="0" layoutInCell="1" allowOverlap="1" wp14:anchorId="46284B71" wp14:editId="215908A7">
                      <wp:simplePos x="0" y="0"/>
                      <wp:positionH relativeFrom="column">
                        <wp:posOffset>796456</wp:posOffset>
                      </wp:positionH>
                      <wp:positionV relativeFrom="paragraph">
                        <wp:posOffset>20320</wp:posOffset>
                      </wp:positionV>
                      <wp:extent cx="2124075" cy="0"/>
                      <wp:effectExtent l="0" t="0" r="0" b="0"/>
                      <wp:wrapNone/>
                      <wp:docPr id="130441743" name="Straight Connector 2"/>
                      <wp:cNvGraphicFramePr/>
                      <a:graphic xmlns:a="http://schemas.openxmlformats.org/drawingml/2006/main">
                        <a:graphicData uri="http://schemas.microsoft.com/office/word/2010/wordprocessingShape">
                          <wps:wsp>
                            <wps:cNvCnPr/>
                            <wps:spPr>
                              <a:xfrm>
                                <a:off x="0" y="0"/>
                                <a:ext cx="2124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AAB04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2.7pt,1.6pt" to="229.9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" strokecolor="black [3200]" strokeweight="1pt">
                      <v:stroke joinstyle="miter"/>
                    </v:line>
                  </w:pict>
                </mc:Fallback>
              </mc:AlternateContent>
            </w:r>
          </w:p>
          <w:p w14:paraId="3DF70202" w14:textId="230C9F5C" w:rsidR="004248C1" w:rsidRPr="00AA11DE" w:rsidRDefault="00961C00">
            <w:pPr>
              <w:jc w:val="center"/>
              <w:rPr>
                <w:rFonts w:ascii="Times New Roman" w:eastAsia="Times New Roman" w:hAnsi="Times New Roman" w:cs="Times New Roman"/>
                <w:color w:val="auto"/>
                <w:sz w:val="26"/>
                <w:szCs w:val="26"/>
                <w:lang w:val="en-US"/>
              </w:rPr>
            </w:pPr>
            <w:r w:rsidRPr="00FB2547">
              <w:rPr>
                <w:rFonts w:ascii="Times New Roman" w:eastAsia="Times New Roman" w:hAnsi="Times New Roman" w:cs="Times New Roman"/>
                <w:i/>
                <w:color w:val="auto"/>
                <w:sz w:val="28"/>
                <w:szCs w:val="28"/>
              </w:rPr>
              <w:t xml:space="preserve">Thành phố Hồ Chí Minh, </w:t>
            </w:r>
            <w:r w:rsidR="00704F93" w:rsidRPr="00FB2547">
              <w:rPr>
                <w:rFonts w:ascii="Times New Roman" w:eastAsia="Times New Roman" w:hAnsi="Times New Roman" w:cs="Times New Roman"/>
                <w:i/>
                <w:color w:val="auto"/>
                <w:sz w:val="28"/>
                <w:szCs w:val="28"/>
              </w:rPr>
              <w:t>ngày</w:t>
            </w:r>
            <w:r w:rsidRPr="00FB2547">
              <w:rPr>
                <w:rFonts w:ascii="Times New Roman" w:eastAsia="Times New Roman" w:hAnsi="Times New Roman" w:cs="Times New Roman"/>
                <w:i/>
                <w:color w:val="auto"/>
                <w:sz w:val="28"/>
                <w:szCs w:val="28"/>
              </w:rPr>
              <w:t xml:space="preserve">     </w:t>
            </w:r>
            <w:r w:rsidR="00704F93" w:rsidRPr="00FB2547">
              <w:rPr>
                <w:rFonts w:ascii="Times New Roman" w:eastAsia="Times New Roman" w:hAnsi="Times New Roman" w:cs="Times New Roman"/>
                <w:i/>
                <w:color w:val="auto"/>
                <w:sz w:val="28"/>
                <w:szCs w:val="28"/>
              </w:rPr>
              <w:t>tháng</w:t>
            </w:r>
            <w:r w:rsidRPr="00FB2547">
              <w:rPr>
                <w:rFonts w:ascii="Times New Roman" w:eastAsia="Times New Roman" w:hAnsi="Times New Roman" w:cs="Times New Roman"/>
                <w:i/>
                <w:color w:val="auto"/>
                <w:sz w:val="28"/>
                <w:szCs w:val="28"/>
              </w:rPr>
              <w:t xml:space="preserve">    </w:t>
            </w:r>
            <w:r w:rsidR="00704F93" w:rsidRPr="00FB2547">
              <w:rPr>
                <w:rFonts w:ascii="Times New Roman" w:eastAsia="Times New Roman" w:hAnsi="Times New Roman" w:cs="Times New Roman"/>
                <w:i/>
                <w:color w:val="auto"/>
                <w:sz w:val="28"/>
                <w:szCs w:val="28"/>
              </w:rPr>
              <w:t>năm 20</w:t>
            </w:r>
            <w:r w:rsidRPr="00FB2547">
              <w:rPr>
                <w:rFonts w:ascii="Times New Roman" w:eastAsia="Times New Roman" w:hAnsi="Times New Roman" w:cs="Times New Roman"/>
                <w:i/>
                <w:color w:val="auto"/>
                <w:sz w:val="28"/>
                <w:szCs w:val="28"/>
              </w:rPr>
              <w:t>2</w:t>
            </w:r>
            <w:r w:rsidR="00AA11DE">
              <w:rPr>
                <w:rFonts w:ascii="Times New Roman" w:eastAsia="Times New Roman" w:hAnsi="Times New Roman" w:cs="Times New Roman"/>
                <w:i/>
                <w:color w:val="auto"/>
                <w:sz w:val="28"/>
                <w:szCs w:val="28"/>
                <w:lang w:val="en-US"/>
              </w:rPr>
              <w:t>6</w:t>
            </w:r>
          </w:p>
        </w:tc>
      </w:tr>
    </w:tbl>
    <w:p w14:paraId="2B2800A2" w14:textId="11C68A24" w:rsidR="004248C1" w:rsidRPr="00FB2547" w:rsidRDefault="00704F93" w:rsidP="00FB2547">
      <w:pPr>
        <w:tabs>
          <w:tab w:val="right" w:leader="dot" w:pos="8640"/>
        </w:tabs>
        <w:spacing w:before="240"/>
        <w:jc w:val="center"/>
        <w:rPr>
          <w:rFonts w:ascii="Times New Roman" w:hAnsi="Times New Roman" w:cs="Times New Roman"/>
          <w:b/>
          <w:color w:val="auto"/>
          <w:sz w:val="30"/>
          <w:szCs w:val="30"/>
        </w:rPr>
      </w:pPr>
      <w:r w:rsidRPr="00FB2547">
        <w:rPr>
          <w:rFonts w:ascii="Times New Roman" w:hAnsi="Times New Roman" w:cs="Times New Roman"/>
          <w:b/>
          <w:color w:val="auto"/>
          <w:sz w:val="30"/>
          <w:szCs w:val="30"/>
        </w:rPr>
        <w:t>QUYẾT ĐỊNH</w:t>
      </w:r>
    </w:p>
    <w:p w14:paraId="64D829EC" w14:textId="77777777" w:rsidR="00C93ACF" w:rsidRPr="00C93ACF" w:rsidRDefault="00BD1591" w:rsidP="00C93ACF">
      <w:pPr>
        <w:jc w:val="center"/>
        <w:rPr>
          <w:rFonts w:ascii="Times New Roman" w:hAnsi="Times New Roman" w:cs="Times New Roman"/>
          <w:b/>
          <w:bCs/>
          <w:sz w:val="28"/>
          <w:szCs w:val="28"/>
        </w:rPr>
      </w:pPr>
      <w:r w:rsidRPr="00C93ACF">
        <w:rPr>
          <w:rFonts w:ascii="Times New Roman" w:eastAsia="Times New Roman" w:hAnsi="Times New Roman" w:cs="Times New Roman"/>
          <w:b/>
          <w:color w:val="auto"/>
          <w:sz w:val="28"/>
          <w:szCs w:val="28"/>
          <w:lang w:val="en-US"/>
        </w:rPr>
        <w:t xml:space="preserve">Về phê duyệt </w:t>
      </w:r>
      <w:r w:rsidR="00C93ACF" w:rsidRPr="00C93ACF">
        <w:rPr>
          <w:rFonts w:ascii="Times New Roman" w:hAnsi="Times New Roman" w:cs="Times New Roman"/>
          <w:b/>
          <w:sz w:val="28"/>
          <w:szCs w:val="28"/>
        </w:rPr>
        <w:t xml:space="preserve">Đề án </w:t>
      </w:r>
      <w:r w:rsidR="00C93ACF" w:rsidRPr="00C93ACF">
        <w:rPr>
          <w:rFonts w:ascii="Times New Roman" w:hAnsi="Times New Roman" w:cs="Times New Roman"/>
          <w:b/>
          <w:bCs/>
          <w:sz w:val="28"/>
          <w:szCs w:val="28"/>
        </w:rPr>
        <w:t xml:space="preserve">tổng thể sắp xếp các trường đại học, cao đẳng, </w:t>
      </w:r>
    </w:p>
    <w:p w14:paraId="1AC87D54" w14:textId="77777777" w:rsidR="00C06DAC" w:rsidRDefault="00C93ACF" w:rsidP="00C06DAC">
      <w:pPr>
        <w:jc w:val="center"/>
        <w:rPr>
          <w:rFonts w:ascii="Times New Roman" w:hAnsi="Times New Roman" w:cs="Times New Roman"/>
          <w:b/>
          <w:bCs/>
          <w:color w:val="FF0000"/>
          <w:sz w:val="28"/>
          <w:szCs w:val="28"/>
          <w:lang w:val="en-US"/>
        </w:rPr>
      </w:pPr>
      <w:r w:rsidRPr="00C93ACF">
        <w:rPr>
          <w:rFonts w:ascii="Times New Roman" w:hAnsi="Times New Roman" w:cs="Times New Roman"/>
          <w:b/>
          <w:bCs/>
          <w:sz w:val="28"/>
          <w:szCs w:val="28"/>
        </w:rPr>
        <w:t xml:space="preserve">trung cấp công lập </w:t>
      </w:r>
      <w:r w:rsidR="00C06DAC" w:rsidRPr="00C06DAC">
        <w:rPr>
          <w:rFonts w:ascii="Times New Roman" w:hAnsi="Times New Roman" w:cs="Times New Roman"/>
          <w:b/>
          <w:bCs/>
          <w:color w:val="FF0000"/>
          <w:sz w:val="28"/>
          <w:szCs w:val="28"/>
        </w:rPr>
        <w:t>thuộc phạm vi quản lý của Ủy ban nhân dân</w:t>
      </w:r>
      <w:r w:rsidR="00C06DAC" w:rsidRPr="00C06DAC">
        <w:rPr>
          <w:rFonts w:ascii="Times New Roman" w:hAnsi="Times New Roman" w:cs="Times New Roman"/>
          <w:b/>
          <w:bCs/>
          <w:color w:val="FF0000"/>
          <w:sz w:val="28"/>
          <w:szCs w:val="28"/>
          <w:lang w:val="en-US"/>
        </w:rPr>
        <w:t xml:space="preserve"> </w:t>
      </w:r>
    </w:p>
    <w:p w14:paraId="59ECE056" w14:textId="351C53D2" w:rsidR="00C06DAC" w:rsidRPr="00D50B8C" w:rsidRDefault="00C06DAC" w:rsidP="00C06DAC">
      <w:pPr>
        <w:jc w:val="center"/>
        <w:rPr>
          <w:b/>
          <w:bCs/>
          <w:color w:val="FF0000"/>
          <w:sz w:val="28"/>
          <w:szCs w:val="28"/>
        </w:rPr>
      </w:pPr>
      <w:r w:rsidRPr="00C06DAC">
        <w:rPr>
          <w:rFonts w:ascii="Times New Roman" w:hAnsi="Times New Roman" w:cs="Times New Roman"/>
          <w:b/>
          <w:bCs/>
          <w:color w:val="FF0000"/>
          <w:sz w:val="28"/>
          <w:szCs w:val="28"/>
        </w:rPr>
        <w:t>Thành phố Hồ Chí Minh giai đoạn 2026 - 2030</w:t>
      </w:r>
    </w:p>
    <w:p w14:paraId="68486854" w14:textId="6F673AE6" w:rsidR="004248C1" w:rsidRPr="0036346E" w:rsidRDefault="00961C00" w:rsidP="00C06DAC">
      <w:pPr>
        <w:jc w:val="center"/>
        <w:rPr>
          <w:rFonts w:ascii="Times New Roman" w:hAnsi="Times New Roman" w:cs="Times New Roman"/>
          <w:b/>
          <w:color w:val="auto"/>
          <w:sz w:val="16"/>
          <w:szCs w:val="28"/>
        </w:rPr>
      </w:pPr>
      <w:r>
        <w:rPr>
          <w:rFonts w:ascii="Times New Roman" w:eastAsia="Times New Roman" w:hAnsi="Times New Roman" w:cs="Times New Roman"/>
          <w:b/>
          <w:noProof/>
          <w:color w:val="auto"/>
          <w:sz w:val="26"/>
          <w:szCs w:val="26"/>
        </w:rPr>
        <mc:AlternateContent>
          <mc:Choice Requires="wps">
            <w:drawing>
              <wp:anchor distT="0" distB="0" distL="114300" distR="114300" simplePos="0" relativeHeight="251662336" behindDoc="0" locked="0" layoutInCell="1" allowOverlap="1" wp14:anchorId="08C90635" wp14:editId="5A017805">
                <wp:simplePos x="0" y="0"/>
                <wp:positionH relativeFrom="column">
                  <wp:posOffset>2507504</wp:posOffset>
                </wp:positionH>
                <wp:positionV relativeFrom="paragraph">
                  <wp:posOffset>23495</wp:posOffset>
                </wp:positionV>
                <wp:extent cx="800100" cy="0"/>
                <wp:effectExtent l="0" t="0" r="0" b="0"/>
                <wp:wrapNone/>
                <wp:docPr id="424493959" name="Straight Connector 1"/>
                <wp:cNvGraphicFramePr/>
                <a:graphic xmlns:a="http://schemas.openxmlformats.org/drawingml/2006/main">
                  <a:graphicData uri="http://schemas.microsoft.com/office/word/2010/wordprocessingShape">
                    <wps:wsp>
                      <wps:cNvCnPr/>
                      <wps:spPr>
                        <a:xfrm>
                          <a:off x="0" y="0"/>
                          <a:ext cx="800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84B7421" id="Straight Connector 1"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7.45pt,1.85pt" to="260.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" strokecolor="black [3200]" strokeweight="1pt">
                <v:stroke joinstyle="miter"/>
              </v:line>
            </w:pict>
          </mc:Fallback>
        </mc:AlternateContent>
      </w:r>
    </w:p>
    <w:p w14:paraId="1A1B0ABA" w14:textId="77777777" w:rsidR="008B74EF" w:rsidRDefault="008B74EF" w:rsidP="004D0A6F">
      <w:pPr>
        <w:shd w:val="clear" w:color="auto" w:fill="FFFFFF"/>
        <w:spacing w:before="120" w:after="120" w:line="276" w:lineRule="auto"/>
        <w:ind w:firstLine="709"/>
        <w:jc w:val="both"/>
        <w:rPr>
          <w:rFonts w:ascii="Times New Roman" w:eastAsia="Times New Roman" w:hAnsi="Times New Roman" w:cs="Times New Roman"/>
          <w:i/>
          <w:color w:val="auto"/>
          <w:sz w:val="26"/>
          <w:szCs w:val="26"/>
          <w:lang w:val="en-US"/>
        </w:rPr>
      </w:pPr>
      <w:r w:rsidRPr="0038686F">
        <w:rPr>
          <w:rFonts w:ascii="Times New Roman" w:eastAsia="Times New Roman" w:hAnsi="Times New Roman" w:cs="Times New Roman"/>
          <w:i/>
          <w:color w:val="auto"/>
          <w:sz w:val="26"/>
          <w:szCs w:val="26"/>
        </w:rPr>
        <w:t>Căn cứ Luật Tổ chức chính quyền địa phương ngày 16 tháng 6 năm 2025;</w:t>
      </w:r>
    </w:p>
    <w:p w14:paraId="18A8CC82" w14:textId="5BF36DA2" w:rsidR="00AA11DE" w:rsidRPr="00AA11DE" w:rsidRDefault="00AA11DE" w:rsidP="00AA11DE">
      <w:pPr>
        <w:spacing w:before="120" w:after="120"/>
        <w:ind w:right="-142" w:firstLine="709"/>
        <w:jc w:val="both"/>
        <w:outlineLvl w:val="2"/>
        <w:rPr>
          <w:rFonts w:ascii="Times New Roman" w:hAnsi="Times New Roman" w:cs="Times New Roman"/>
          <w:bCs/>
          <w:i/>
          <w:iCs/>
          <w:sz w:val="26"/>
          <w:szCs w:val="26"/>
          <w:lang w:val="pt-BR" w:eastAsia="x-none"/>
        </w:rPr>
      </w:pPr>
      <w:r w:rsidRPr="00AA11DE">
        <w:rPr>
          <w:rFonts w:ascii="Times New Roman" w:hAnsi="Times New Roman" w:cs="Times New Roman"/>
          <w:i/>
          <w:iCs/>
          <w:sz w:val="26"/>
          <w:szCs w:val="26"/>
          <w:lang w:val="en-US"/>
        </w:rPr>
        <w:t xml:space="preserve">Căn cứ </w:t>
      </w:r>
      <w:r w:rsidRPr="00AA11DE">
        <w:rPr>
          <w:rFonts w:ascii="Times New Roman" w:hAnsi="Times New Roman" w:cs="Times New Roman"/>
          <w:i/>
          <w:iCs/>
          <w:sz w:val="26"/>
          <w:szCs w:val="26"/>
        </w:rPr>
        <w:t>Luật Giáo dục đại học ngày 10 tháng 12 năm 2025</w:t>
      </w:r>
      <w:r>
        <w:rPr>
          <w:rFonts w:ascii="Times New Roman" w:hAnsi="Times New Roman" w:cs="Times New Roman"/>
          <w:i/>
          <w:iCs/>
          <w:sz w:val="26"/>
          <w:szCs w:val="26"/>
          <w:lang w:val="en-US"/>
        </w:rPr>
        <w:t>;</w:t>
      </w:r>
      <w:r w:rsidRPr="00AA11DE">
        <w:rPr>
          <w:rFonts w:ascii="Times New Roman" w:hAnsi="Times New Roman" w:cs="Times New Roman"/>
          <w:i/>
          <w:iCs/>
          <w:sz w:val="26"/>
          <w:szCs w:val="26"/>
        </w:rPr>
        <w:t xml:space="preserve"> </w:t>
      </w:r>
    </w:p>
    <w:p w14:paraId="1EBA44EF" w14:textId="563DCDA4" w:rsidR="00AA11DE" w:rsidRDefault="00AA11DE" w:rsidP="00AA11DE">
      <w:pPr>
        <w:spacing w:before="120" w:after="120"/>
        <w:ind w:right="-142" w:firstLine="709"/>
        <w:jc w:val="both"/>
        <w:outlineLvl w:val="2"/>
        <w:rPr>
          <w:rFonts w:ascii="Times New Roman" w:hAnsi="Times New Roman" w:cs="Times New Roman"/>
          <w:bCs/>
          <w:i/>
          <w:iCs/>
          <w:sz w:val="26"/>
          <w:szCs w:val="26"/>
          <w:lang w:val="pt-BR" w:eastAsia="x-none"/>
        </w:rPr>
      </w:pPr>
      <w:bookmarkStart w:id="0" w:name="_Hlk217999118"/>
      <w:r w:rsidRPr="00AA11DE">
        <w:rPr>
          <w:rFonts w:ascii="Times New Roman" w:hAnsi="Times New Roman" w:cs="Times New Roman"/>
          <w:bCs/>
          <w:i/>
          <w:iCs/>
          <w:sz w:val="26"/>
          <w:szCs w:val="26"/>
          <w:lang w:val="en-US" w:eastAsia="x-none"/>
        </w:rPr>
        <w:t xml:space="preserve">Căn cứ </w:t>
      </w:r>
      <w:r w:rsidRPr="00AA11DE">
        <w:rPr>
          <w:rFonts w:ascii="Times New Roman" w:hAnsi="Times New Roman" w:cs="Times New Roman"/>
          <w:bCs/>
          <w:i/>
          <w:iCs/>
          <w:sz w:val="26"/>
          <w:szCs w:val="26"/>
          <w:lang w:val="pt-BR" w:eastAsia="x-none"/>
        </w:rPr>
        <w:t>Luật Giáo dục nghề nghiệp ngày 10 tháng 12 năm 2025;</w:t>
      </w:r>
    </w:p>
    <w:p w14:paraId="0B7F7FD3" w14:textId="2B8627BB" w:rsidR="004D1DAC" w:rsidRDefault="004D1DAC" w:rsidP="004D1DAC">
      <w:pPr>
        <w:spacing w:before="120" w:after="120" w:line="276" w:lineRule="auto"/>
        <w:ind w:right="-142" w:firstLine="709"/>
        <w:jc w:val="both"/>
        <w:outlineLvl w:val="2"/>
        <w:rPr>
          <w:rFonts w:ascii="Times New Roman" w:hAnsi="Times New Roman" w:cs="Times New Roman"/>
          <w:bCs/>
          <w:i/>
          <w:iCs/>
          <w:color w:val="FF0000"/>
          <w:sz w:val="26"/>
          <w:szCs w:val="26"/>
          <w:lang w:val="pt-BR" w:eastAsia="x-none"/>
        </w:rPr>
      </w:pPr>
      <w:bookmarkStart w:id="1" w:name="tvpllink_pvvhqodyqx"/>
      <w:r>
        <w:rPr>
          <w:rFonts w:ascii="Times New Roman" w:hAnsi="Times New Roman" w:cs="Times New Roman"/>
          <w:bCs/>
          <w:i/>
          <w:iCs/>
          <w:color w:val="FF0000"/>
          <w:sz w:val="26"/>
          <w:szCs w:val="26"/>
          <w:lang w:val="en-US" w:eastAsia="x-none"/>
        </w:rPr>
        <w:t xml:space="preserve">Căn cứ </w:t>
      </w:r>
      <w:hyperlink r:id="rId10" w:tgtFrame="_blank" w:history="1">
        <w:r w:rsidRPr="004D1DAC">
          <w:rPr>
            <w:rStyle w:val="Hyperlink"/>
            <w:rFonts w:ascii="Times New Roman" w:hAnsi="Times New Roman" w:cs="Times New Roman"/>
            <w:bCs/>
            <w:i/>
            <w:iCs/>
            <w:color w:val="FF0000"/>
            <w:sz w:val="26"/>
            <w:szCs w:val="26"/>
            <w:u w:val="none"/>
            <w:lang w:val="en-US" w:eastAsia="x-none"/>
          </w:rPr>
          <w:t>Luật Nhà giáo số 73/2025/QH15</w:t>
        </w:r>
      </w:hyperlink>
      <w:bookmarkEnd w:id="1"/>
      <w:r w:rsidRPr="004D1DAC">
        <w:rPr>
          <w:rFonts w:ascii="Times New Roman" w:hAnsi="Times New Roman" w:cs="Times New Roman"/>
          <w:bCs/>
          <w:i/>
          <w:iCs/>
          <w:color w:val="FF0000"/>
          <w:sz w:val="26"/>
          <w:szCs w:val="26"/>
          <w:lang w:val="pt-BR" w:eastAsia="x-none"/>
        </w:rPr>
        <w:t xml:space="preserve"> ngày 16 tháng 6 năm 2025;</w:t>
      </w:r>
    </w:p>
    <w:p w14:paraId="0D72D278" w14:textId="15F6870E" w:rsidR="00AE7D19" w:rsidRPr="00AE7D19" w:rsidRDefault="00AE7D19" w:rsidP="00AE7D19">
      <w:pPr>
        <w:shd w:val="clear" w:color="auto" w:fill="FFFFFF"/>
        <w:spacing w:before="120" w:after="120" w:line="276" w:lineRule="auto"/>
        <w:ind w:firstLine="709"/>
        <w:jc w:val="both"/>
        <w:rPr>
          <w:rFonts w:ascii="Times New Roman" w:eastAsia="Times New Roman" w:hAnsi="Times New Roman" w:cs="Times New Roman"/>
          <w:i/>
          <w:color w:val="auto"/>
          <w:sz w:val="26"/>
          <w:szCs w:val="26"/>
          <w:lang w:val="en-US"/>
        </w:rPr>
      </w:pPr>
      <w:r w:rsidRPr="0038686F">
        <w:rPr>
          <w:rFonts w:ascii="Times New Roman" w:eastAsia="Times New Roman" w:hAnsi="Times New Roman" w:cs="Times New Roman"/>
          <w:i/>
          <w:color w:val="auto"/>
          <w:sz w:val="26"/>
          <w:szCs w:val="26"/>
        </w:rPr>
        <w:t xml:space="preserve">Căn cứ Nghị quyết số 18-NQ/TW ngày 25 tháng 10 năm 2017 của Hội nghị lần thứ sáu Ban Chấp hành Trung ương Đảng khóa XII về một số vấn đề tiếp tục đổi mới, sắp xếp tổ chức bộ máy của hệ thống chính trị tinh gọn, hoạt động hiệu lực, hiệu quả; </w:t>
      </w:r>
    </w:p>
    <w:bookmarkEnd w:id="0"/>
    <w:p w14:paraId="4849A9CB" w14:textId="77777777" w:rsidR="00C71D82" w:rsidRPr="0038686F" w:rsidRDefault="00C71D82" w:rsidP="004D0A6F">
      <w:pPr>
        <w:shd w:val="clear" w:color="auto" w:fill="FFFFFF"/>
        <w:spacing w:before="120" w:after="120" w:line="276" w:lineRule="auto"/>
        <w:ind w:firstLine="709"/>
        <w:jc w:val="both"/>
        <w:rPr>
          <w:rFonts w:ascii="Times New Roman" w:eastAsia="Times New Roman" w:hAnsi="Times New Roman" w:cs="Times New Roman"/>
          <w:i/>
          <w:color w:val="auto"/>
          <w:sz w:val="26"/>
          <w:szCs w:val="26"/>
          <w:lang w:val="en-US"/>
        </w:rPr>
      </w:pPr>
      <w:r w:rsidRPr="0038686F">
        <w:rPr>
          <w:rFonts w:ascii="Times New Roman" w:eastAsia="Times New Roman" w:hAnsi="Times New Roman" w:cs="Times New Roman"/>
          <w:i/>
          <w:color w:val="auto"/>
          <w:sz w:val="26"/>
          <w:szCs w:val="26"/>
        </w:rPr>
        <w:t xml:space="preserve">Căn cứ Nghị quyết số 19-NQ/TW ngày 25 tháng 10 năm 2017 của Hội nghị lần thứ sáu Ban Chấp hành Trung ương Đảng khóa XII về tiếp tục đổi mới hệ thống tổ chức và quản lý, nâng cao chất lượng và hiệu quả hoạt động của các đơn vị sự nghiệp công lập; </w:t>
      </w:r>
    </w:p>
    <w:p w14:paraId="6ECC56FD" w14:textId="0C976585" w:rsidR="00AE7D19" w:rsidRDefault="00AE7D19" w:rsidP="00AE7D19">
      <w:pPr>
        <w:spacing w:before="120" w:after="120" w:line="276" w:lineRule="auto"/>
        <w:ind w:firstLine="426"/>
        <w:jc w:val="both"/>
        <w:rPr>
          <w:rFonts w:ascii="Times New Roman" w:hAnsi="Times New Roman" w:cs="Times New Roman"/>
          <w:i/>
          <w:sz w:val="26"/>
          <w:szCs w:val="26"/>
          <w:lang w:val="en-US"/>
        </w:rPr>
      </w:pPr>
      <w:r w:rsidRPr="0038686F">
        <w:rPr>
          <w:rFonts w:ascii="Times New Roman" w:hAnsi="Times New Roman" w:cs="Times New Roman"/>
          <w:i/>
          <w:spacing w:val="6"/>
          <w:sz w:val="26"/>
          <w:szCs w:val="26"/>
        </w:rPr>
        <w:t xml:space="preserve">    </w:t>
      </w:r>
      <w:r w:rsidRPr="0038686F">
        <w:rPr>
          <w:rFonts w:ascii="Times New Roman" w:eastAsia="Times New Roman" w:hAnsi="Times New Roman" w:cs="Times New Roman"/>
          <w:i/>
          <w:color w:val="auto"/>
          <w:sz w:val="26"/>
          <w:szCs w:val="26"/>
        </w:rPr>
        <w:t>Căn cứ</w:t>
      </w:r>
      <w:r w:rsidRPr="0038686F">
        <w:rPr>
          <w:rFonts w:ascii="Times New Roman" w:hAnsi="Times New Roman" w:cs="Times New Roman"/>
          <w:i/>
          <w:spacing w:val="6"/>
          <w:sz w:val="26"/>
          <w:szCs w:val="26"/>
        </w:rPr>
        <w:t xml:space="preserve"> Nghị quyết số 154/NQ-CP ngày 23 tháng 11 năm 2022 của Chính</w:t>
      </w:r>
      <w:r w:rsidRPr="0038686F">
        <w:rPr>
          <w:rFonts w:ascii="Times New Roman" w:hAnsi="Times New Roman" w:cs="Times New Roman"/>
          <w:i/>
          <w:spacing w:val="-6"/>
          <w:sz w:val="26"/>
          <w:szCs w:val="26"/>
        </w:rPr>
        <w:t xml:space="preserve"> phủ ban hành Chương trình hành động của Chính phủ thực hiện Nghị</w:t>
      </w:r>
      <w:r w:rsidRPr="0038686F">
        <w:rPr>
          <w:rFonts w:ascii="Times New Roman" w:hAnsi="Times New Roman" w:cs="Times New Roman"/>
          <w:i/>
          <w:sz w:val="26"/>
          <w:szCs w:val="26"/>
        </w:rPr>
        <w:t xml:space="preserve"> quyết số 24-NQ/TW ngày 07 tháng 10 năm 2022 của Bộ Chính trị về phát triển kinh tế - xã hội và bảo đảm quốc phòng, an ninh vùng Đông Nam bộ đến năm 2030, tầm nhìn đến năm 2045;</w:t>
      </w:r>
    </w:p>
    <w:p w14:paraId="6558EF0F" w14:textId="77777777" w:rsidR="00AE7D19" w:rsidRPr="0038686F" w:rsidRDefault="00AE7D19" w:rsidP="00AE7D19">
      <w:pPr>
        <w:shd w:val="clear" w:color="auto" w:fill="FFFFFF"/>
        <w:spacing w:before="120" w:after="120" w:line="276" w:lineRule="auto"/>
        <w:ind w:firstLine="709"/>
        <w:jc w:val="both"/>
        <w:rPr>
          <w:rFonts w:ascii="Times New Roman" w:hAnsi="Times New Roman" w:cs="Times New Roman"/>
          <w:i/>
          <w:color w:val="auto"/>
          <w:sz w:val="26"/>
          <w:szCs w:val="26"/>
        </w:rPr>
      </w:pPr>
      <w:r w:rsidRPr="0038686F">
        <w:rPr>
          <w:rFonts w:ascii="Times New Roman" w:hAnsi="Times New Roman" w:cs="Times New Roman"/>
          <w:i/>
          <w:color w:val="auto"/>
          <w:sz w:val="26"/>
          <w:szCs w:val="26"/>
        </w:rPr>
        <w:t>Căn cứ Nghị quyết số 190/2025/QH15 ngày 19 tháng 02 năm 2025 của Quốc hội quy định về xử lý một số vấn đề liên quan đến sắp xếp tổ chức bộ máy nhà nước;</w:t>
      </w:r>
    </w:p>
    <w:p w14:paraId="1FD80D55" w14:textId="77777777" w:rsidR="00AE7D19" w:rsidRPr="0038686F" w:rsidRDefault="00AE7D19" w:rsidP="00AE7D19">
      <w:pPr>
        <w:shd w:val="clear" w:color="auto" w:fill="FFFFFF"/>
        <w:spacing w:before="120" w:after="120" w:line="276" w:lineRule="auto"/>
        <w:ind w:firstLine="709"/>
        <w:jc w:val="both"/>
        <w:rPr>
          <w:rFonts w:ascii="Times New Roman" w:eastAsia="Times New Roman" w:hAnsi="Times New Roman" w:cs="Times New Roman"/>
          <w:i/>
          <w:color w:val="auto"/>
          <w:sz w:val="26"/>
          <w:szCs w:val="26"/>
          <w:lang w:val="en-US"/>
        </w:rPr>
      </w:pPr>
      <w:r w:rsidRPr="0038686F">
        <w:rPr>
          <w:rFonts w:ascii="Times New Roman" w:hAnsi="Times New Roman" w:cs="Times New Roman"/>
          <w:i/>
          <w:color w:val="auto"/>
          <w:sz w:val="26"/>
          <w:szCs w:val="26"/>
        </w:rPr>
        <w:t xml:space="preserve">Căn cứ </w:t>
      </w:r>
      <w:r w:rsidRPr="0038686F">
        <w:rPr>
          <w:rFonts w:ascii="Times New Roman" w:eastAsia="Times New Roman" w:hAnsi="Times New Roman" w:cs="Times New Roman"/>
          <w:i/>
          <w:color w:val="auto"/>
          <w:sz w:val="26"/>
          <w:szCs w:val="26"/>
        </w:rPr>
        <w:t>Nghị quyết số 202/2025/QH15 ngày 12 tháng 6 năm 2025 của Quốc Hội về sắp xếp đơn vị hành chính cấp tỉnh;</w:t>
      </w:r>
    </w:p>
    <w:p w14:paraId="2640B1BA" w14:textId="154B322B" w:rsidR="0038686F" w:rsidRDefault="0038686F" w:rsidP="0038686F">
      <w:pPr>
        <w:shd w:val="clear" w:color="auto" w:fill="FFFFFF"/>
        <w:spacing w:before="120" w:after="120"/>
        <w:ind w:firstLine="709"/>
        <w:jc w:val="both"/>
        <w:rPr>
          <w:rFonts w:ascii="Times New Roman" w:hAnsi="Times New Roman"/>
          <w:i/>
          <w:iCs/>
          <w:sz w:val="26"/>
          <w:szCs w:val="26"/>
          <w:lang w:val="en-US"/>
        </w:rPr>
      </w:pPr>
      <w:r w:rsidRPr="0038686F">
        <w:rPr>
          <w:rStyle w:val="BodyTextChar"/>
          <w:rFonts w:eastAsia="DengXian"/>
          <w:i/>
          <w:iCs/>
          <w:sz w:val="26"/>
          <w:szCs w:val="26"/>
          <w:lang w:val="en-US"/>
        </w:rPr>
        <w:t xml:space="preserve">Căn cứ </w:t>
      </w:r>
      <w:bookmarkStart w:id="2" w:name="_Hlk219115658"/>
      <w:r w:rsidRPr="0038686F">
        <w:rPr>
          <w:rStyle w:val="BodyTextChar"/>
          <w:rFonts w:eastAsia="DengXian"/>
          <w:i/>
          <w:iCs/>
          <w:sz w:val="26"/>
          <w:szCs w:val="26"/>
        </w:rPr>
        <w:t>Nghị quyết số 71-NQ/TW</w:t>
      </w:r>
      <w:r w:rsidRPr="0038686F">
        <w:rPr>
          <w:rFonts w:ascii="Times New Roman" w:hAnsi="Times New Roman"/>
          <w:i/>
          <w:iCs/>
          <w:sz w:val="26"/>
          <w:szCs w:val="26"/>
        </w:rPr>
        <w:t xml:space="preserve"> ngày 22 tháng 8 năm 2025 của Bộ Chính trị về đột phá phát triển giáo dục và đào tạo</w:t>
      </w:r>
      <w:bookmarkEnd w:id="2"/>
      <w:r w:rsidR="009C496F">
        <w:rPr>
          <w:rFonts w:ascii="Times New Roman" w:hAnsi="Times New Roman"/>
          <w:i/>
          <w:iCs/>
          <w:sz w:val="26"/>
          <w:szCs w:val="26"/>
          <w:lang w:val="en-US"/>
        </w:rPr>
        <w:t>;</w:t>
      </w:r>
    </w:p>
    <w:p w14:paraId="32059D01" w14:textId="107EB9C7" w:rsidR="00922141" w:rsidRPr="004370BF" w:rsidRDefault="00922141" w:rsidP="00922141">
      <w:pPr>
        <w:tabs>
          <w:tab w:val="left" w:pos="709"/>
        </w:tabs>
        <w:spacing w:before="120" w:after="120" w:line="276" w:lineRule="auto"/>
        <w:ind w:firstLine="567"/>
        <w:jc w:val="both"/>
        <w:rPr>
          <w:rFonts w:ascii="Times New Roman" w:hAnsi="Times New Roman" w:cs="Times New Roman"/>
          <w:i/>
          <w:iCs/>
          <w:color w:val="FF0000"/>
          <w:sz w:val="26"/>
          <w:szCs w:val="26"/>
        </w:rPr>
      </w:pPr>
      <w:r>
        <w:rPr>
          <w:rStyle w:val="BodyTextChar"/>
          <w:rFonts w:eastAsia="DengXian"/>
          <w:i/>
          <w:iCs/>
          <w:color w:val="FF0000"/>
          <w:sz w:val="26"/>
          <w:szCs w:val="26"/>
          <w:lang w:val="en-US"/>
        </w:rPr>
        <w:t xml:space="preserve"> </w:t>
      </w:r>
      <w:r w:rsidRPr="004370BF">
        <w:rPr>
          <w:rStyle w:val="BodyTextChar"/>
          <w:rFonts w:eastAsia="DengXian"/>
          <w:i/>
          <w:iCs/>
          <w:color w:val="FF0000"/>
          <w:sz w:val="26"/>
          <w:szCs w:val="26"/>
          <w:lang w:val="en-US"/>
        </w:rPr>
        <w:t xml:space="preserve">Căn cứ </w:t>
      </w:r>
      <w:r w:rsidRPr="004370BF">
        <w:rPr>
          <w:rFonts w:ascii="Times New Roman" w:hAnsi="Times New Roman" w:cs="Times New Roman"/>
          <w:i/>
          <w:iCs/>
          <w:color w:val="FF0000"/>
          <w:sz w:val="26"/>
          <w:szCs w:val="26"/>
        </w:rPr>
        <w:t>Nghị quyết số 09-NQ/TW ngày 19 tháng 5 năm 2026 của Bộ Chính trị về xây dựng và phát triển Thành phố Hồ Chí Minh trong kỷ nguyên mới;</w:t>
      </w:r>
    </w:p>
    <w:p w14:paraId="11CC6763" w14:textId="35B4AFF8" w:rsidR="004370BF" w:rsidRDefault="004370BF" w:rsidP="004370BF">
      <w:pPr>
        <w:tabs>
          <w:tab w:val="left" w:pos="709"/>
        </w:tabs>
        <w:spacing w:before="120" w:after="120" w:line="276" w:lineRule="auto"/>
        <w:ind w:firstLine="567"/>
        <w:jc w:val="both"/>
        <w:rPr>
          <w:rFonts w:ascii="Times New Roman" w:hAnsi="Times New Roman" w:cs="Times New Roman"/>
          <w:i/>
          <w:iCs/>
          <w:color w:val="FF0000"/>
          <w:sz w:val="26"/>
          <w:szCs w:val="26"/>
          <w:lang w:val="en-US"/>
        </w:rPr>
      </w:pPr>
      <w:bookmarkStart w:id="3" w:name="_Hlk231191497"/>
      <w:r w:rsidRPr="004370BF">
        <w:rPr>
          <w:rFonts w:ascii="Times New Roman" w:hAnsi="Times New Roman" w:cs="Times New Roman"/>
          <w:i/>
          <w:iCs/>
          <w:color w:val="FF0000"/>
          <w:sz w:val="26"/>
          <w:szCs w:val="26"/>
          <w:lang w:val="en-US"/>
        </w:rPr>
        <w:t xml:space="preserve">  </w:t>
      </w:r>
      <w:r w:rsidRPr="004370BF">
        <w:rPr>
          <w:rStyle w:val="BodyTextChar"/>
          <w:rFonts w:eastAsia="DengXian"/>
          <w:i/>
          <w:iCs/>
          <w:color w:val="FF0000"/>
          <w:sz w:val="26"/>
          <w:szCs w:val="26"/>
          <w:lang w:val="en-US"/>
        </w:rPr>
        <w:t xml:space="preserve">Căn cứ </w:t>
      </w:r>
      <w:r w:rsidRPr="004370BF">
        <w:rPr>
          <w:rFonts w:ascii="Times New Roman" w:hAnsi="Times New Roman" w:cs="Times New Roman"/>
          <w:i/>
          <w:iCs/>
          <w:color w:val="FF0000"/>
          <w:sz w:val="26"/>
          <w:szCs w:val="26"/>
        </w:rPr>
        <w:t>Nghị quyết số 105/NQ-CP ngày ngày 08 tháng 4 năm 2026 của Chính phủ về ban hành Chương trình hành động thực hiện Kết luận số 210-KL/TW ngày 12/11/2025 của Ban Chấp hành Trung ương Đảng khóa XIII về tiếp tục xây dựng, hoàn thiện tổ chức bộ máy của hệ thống chính trị trong thời gian tới;</w:t>
      </w:r>
    </w:p>
    <w:p w14:paraId="180AE94B" w14:textId="475FFD0A" w:rsidR="00922141" w:rsidRPr="00922141" w:rsidRDefault="00922141" w:rsidP="00922141">
      <w:pPr>
        <w:tabs>
          <w:tab w:val="left" w:pos="709"/>
        </w:tabs>
        <w:spacing w:before="120" w:after="120" w:line="276" w:lineRule="auto"/>
        <w:ind w:firstLine="567"/>
        <w:jc w:val="both"/>
        <w:rPr>
          <w:rFonts w:ascii="Times New Roman" w:hAnsi="Times New Roman" w:cs="Times New Roman"/>
          <w:i/>
          <w:iCs/>
          <w:color w:val="FF0000"/>
          <w:sz w:val="26"/>
          <w:szCs w:val="26"/>
        </w:rPr>
      </w:pPr>
      <w:bookmarkStart w:id="4" w:name="_Hlk232583426"/>
      <w:r>
        <w:rPr>
          <w:rFonts w:ascii="Times New Roman" w:hAnsi="Times New Roman" w:cs="Times New Roman"/>
          <w:i/>
          <w:iCs/>
          <w:color w:val="FF0000"/>
          <w:sz w:val="26"/>
          <w:szCs w:val="26"/>
          <w:lang w:val="en-US"/>
        </w:rPr>
        <w:t xml:space="preserve">Căn cứ </w:t>
      </w:r>
      <w:r w:rsidRPr="00922141">
        <w:rPr>
          <w:rFonts w:ascii="Times New Roman" w:hAnsi="Times New Roman" w:cs="Times New Roman"/>
          <w:i/>
          <w:iCs/>
          <w:color w:val="FF0000"/>
          <w:sz w:val="26"/>
          <w:szCs w:val="26"/>
        </w:rPr>
        <w:t xml:space="preserve">Nghị quyết số 30/2026/NQ-CP ngày 16 tháng 6 năm 2026 của Chính phủ về việc tiếp tục hiệu lực của một số nghị định quy định chi tiết và biện pháp cụ thể để tổ chức, hướng dẫn thi hành các luật đã được sửa đổi, bổ sung, thay thế thuộc trách nhhiệm </w:t>
      </w:r>
      <w:r w:rsidRPr="00922141">
        <w:rPr>
          <w:rFonts w:ascii="Times New Roman" w:hAnsi="Times New Roman" w:cs="Times New Roman"/>
          <w:i/>
          <w:iCs/>
          <w:color w:val="FF0000"/>
          <w:sz w:val="26"/>
          <w:szCs w:val="26"/>
        </w:rPr>
        <w:lastRenderedPageBreak/>
        <w:t>quản lý nhà nước của Bộ Giáo dục và Đào tạo từ ngày 01 tháng 01 năm 2026;</w:t>
      </w:r>
    </w:p>
    <w:bookmarkEnd w:id="3"/>
    <w:bookmarkEnd w:id="4"/>
    <w:p w14:paraId="20964CB7" w14:textId="77777777" w:rsidR="00C71D82" w:rsidRPr="0038686F" w:rsidRDefault="00C71D82" w:rsidP="004D0A6F">
      <w:pPr>
        <w:shd w:val="clear" w:color="auto" w:fill="FFFFFF"/>
        <w:spacing w:before="120" w:after="120" w:line="276" w:lineRule="auto"/>
        <w:ind w:firstLine="709"/>
        <w:jc w:val="both"/>
        <w:rPr>
          <w:rFonts w:ascii="Times New Roman" w:eastAsia="Times New Roman" w:hAnsi="Times New Roman" w:cs="Times New Roman"/>
          <w:i/>
          <w:color w:val="auto"/>
          <w:sz w:val="26"/>
          <w:szCs w:val="26"/>
          <w:lang w:val="en-US"/>
        </w:rPr>
      </w:pPr>
      <w:r w:rsidRPr="0038686F">
        <w:rPr>
          <w:rFonts w:ascii="Times New Roman" w:eastAsia="Times New Roman" w:hAnsi="Times New Roman" w:cs="Times New Roman"/>
          <w:i/>
          <w:color w:val="auto"/>
          <w:sz w:val="26"/>
          <w:szCs w:val="26"/>
        </w:rPr>
        <w:t xml:space="preserve">Căn cứ Kết luận số 137-KL/TW ngày 28 tháng 3 năm 2025 của Bộ Chính trị, Ban Bí thư về Đề án sắp xếp, tổ chức lại đơn vị hành chính các cấp và xây dựng mô hình tổ chức chính quyền địa phương 2 cấp; </w:t>
      </w:r>
    </w:p>
    <w:p w14:paraId="32815DDE" w14:textId="77777777" w:rsidR="00C71D82" w:rsidRDefault="00C71D82" w:rsidP="004D0A6F">
      <w:pPr>
        <w:shd w:val="clear" w:color="auto" w:fill="FFFFFF"/>
        <w:spacing w:before="120" w:after="120" w:line="276" w:lineRule="auto"/>
        <w:ind w:firstLine="709"/>
        <w:jc w:val="both"/>
        <w:rPr>
          <w:rFonts w:ascii="Times New Roman" w:eastAsia="Times New Roman" w:hAnsi="Times New Roman" w:cs="Times New Roman"/>
          <w:i/>
          <w:color w:val="auto"/>
          <w:sz w:val="26"/>
          <w:szCs w:val="26"/>
          <w:lang w:val="en-US"/>
        </w:rPr>
      </w:pPr>
      <w:r w:rsidRPr="0038686F">
        <w:rPr>
          <w:rFonts w:ascii="Times New Roman" w:eastAsia="Times New Roman" w:hAnsi="Times New Roman" w:cs="Times New Roman"/>
          <w:i/>
          <w:color w:val="auto"/>
          <w:sz w:val="26"/>
          <w:szCs w:val="26"/>
        </w:rPr>
        <w:t xml:space="preserve">Căn cứ Kết luận số 127-KL/TW ngày 28 tháng 02 năm 2025 của Bộ Chính trị, Ban Bí thư về triển khai nghiên cứu, đề xuất tiếp tục sắp xếp tổ chức bộ máy của hệ thống chính trị; </w:t>
      </w:r>
    </w:p>
    <w:p w14:paraId="7578DD81" w14:textId="5AF032C3" w:rsidR="00312379" w:rsidRPr="006369B2" w:rsidRDefault="00312379" w:rsidP="006369B2">
      <w:pPr>
        <w:shd w:val="clear" w:color="auto" w:fill="FFFFFF"/>
        <w:spacing w:before="120" w:after="120" w:line="276" w:lineRule="auto"/>
        <w:ind w:firstLine="709"/>
        <w:jc w:val="both"/>
        <w:rPr>
          <w:rFonts w:ascii="Times New Roman" w:eastAsia="Times New Roman" w:hAnsi="Times New Roman" w:cs="Times New Roman"/>
          <w:i/>
          <w:iCs/>
          <w:color w:val="auto"/>
          <w:sz w:val="26"/>
          <w:szCs w:val="26"/>
          <w:lang w:val="en-US"/>
        </w:rPr>
      </w:pPr>
      <w:r w:rsidRPr="00312379">
        <w:rPr>
          <w:rFonts w:ascii="Times New Roman" w:hAnsi="Times New Roman"/>
          <w:i/>
          <w:iCs/>
          <w:sz w:val="26"/>
          <w:szCs w:val="26"/>
          <w:lang w:val="en-US"/>
        </w:rPr>
        <w:t xml:space="preserve">Căn cứ </w:t>
      </w:r>
      <w:r w:rsidRPr="00312379">
        <w:rPr>
          <w:rFonts w:ascii="Times New Roman" w:hAnsi="Times New Roman"/>
          <w:i/>
          <w:iCs/>
          <w:sz w:val="26"/>
          <w:szCs w:val="26"/>
        </w:rPr>
        <w:t>Kết luận số 97-KL/TU ngày 06 tháng 12 năm 2025 của Ban Thường vụ Thành ủy về Phương án sắp xếp đơn vị sự nghiệp công lập, tổ chức bên trong hệ thống hành chính nhà nước theo Kế hoạch số 130/KH-BCĐTKNQ18 ngày 21 tháng 9 năm 2025 của Ban Chỉ đạo về tổng kết Nghị quyết số 18-NQ/TW của Chính phủ và Kế hoạch số 25-KH/TU của Ban Thường vụ Thành ủy</w:t>
      </w:r>
      <w:r w:rsidRPr="00312379">
        <w:rPr>
          <w:rFonts w:ascii="Times New Roman" w:hAnsi="Times New Roman"/>
          <w:i/>
          <w:iCs/>
          <w:sz w:val="26"/>
          <w:szCs w:val="26"/>
          <w:lang w:val="en-US"/>
        </w:rPr>
        <w:t>;</w:t>
      </w:r>
    </w:p>
    <w:p w14:paraId="1110D327" w14:textId="3520B32A" w:rsidR="00C93ACF" w:rsidRPr="0038686F" w:rsidRDefault="004D0A6F" w:rsidP="004D0A6F">
      <w:pPr>
        <w:pStyle w:val="FootnoteText"/>
        <w:spacing w:before="120" w:after="120" w:line="276" w:lineRule="auto"/>
        <w:jc w:val="both"/>
        <w:rPr>
          <w:rFonts w:ascii="Times New Roman" w:hAnsi="Times New Roman" w:cs="Times New Roman"/>
          <w:i/>
          <w:sz w:val="26"/>
          <w:szCs w:val="26"/>
          <w:lang w:val="en-US"/>
        </w:rPr>
      </w:pPr>
      <w:r w:rsidRPr="0038686F">
        <w:rPr>
          <w:rFonts w:ascii="Times New Roman" w:hAnsi="Times New Roman" w:cs="Times New Roman"/>
          <w:i/>
          <w:sz w:val="26"/>
          <w:szCs w:val="26"/>
          <w:lang w:val="en-US"/>
        </w:rPr>
        <w:t xml:space="preserve">       </w:t>
      </w:r>
      <w:r w:rsidRPr="0038686F">
        <w:rPr>
          <w:rFonts w:ascii="Times New Roman" w:eastAsia="Times New Roman" w:hAnsi="Times New Roman" w:cs="Times New Roman"/>
          <w:i/>
          <w:color w:val="auto"/>
          <w:sz w:val="26"/>
          <w:szCs w:val="26"/>
        </w:rPr>
        <w:t xml:space="preserve">Căn cứ </w:t>
      </w:r>
      <w:r w:rsidR="00C93ACF" w:rsidRPr="0038686F">
        <w:rPr>
          <w:rFonts w:ascii="Times New Roman" w:hAnsi="Times New Roman" w:cs="Times New Roman"/>
          <w:i/>
          <w:sz w:val="26"/>
          <w:szCs w:val="26"/>
        </w:rPr>
        <w:t xml:space="preserve">Nghị định số 143/2016/NĐ-CP ngày 14 tháng 10 năm 2016 của </w:t>
      </w:r>
      <w:r w:rsidR="00C93ACF" w:rsidRPr="0038686F">
        <w:rPr>
          <w:rFonts w:ascii="Times New Roman" w:hAnsi="Times New Roman" w:cs="Times New Roman"/>
          <w:i/>
          <w:spacing w:val="6"/>
          <w:sz w:val="26"/>
          <w:szCs w:val="26"/>
        </w:rPr>
        <w:t>Chính phủ quy định điều kiện đầu tư và hoạt động trong lĩnh vực giáo dục nghề</w:t>
      </w:r>
      <w:r w:rsidR="00C93ACF" w:rsidRPr="0038686F">
        <w:rPr>
          <w:rFonts w:ascii="Times New Roman" w:hAnsi="Times New Roman" w:cs="Times New Roman"/>
          <w:i/>
          <w:sz w:val="26"/>
          <w:szCs w:val="26"/>
        </w:rPr>
        <w:t xml:space="preserve"> nghiệp</w:t>
      </w:r>
      <w:r w:rsidRPr="0038686F">
        <w:rPr>
          <w:rFonts w:ascii="Times New Roman" w:hAnsi="Times New Roman" w:cs="Times New Roman"/>
          <w:i/>
          <w:sz w:val="26"/>
          <w:szCs w:val="26"/>
          <w:lang w:val="en-US"/>
        </w:rPr>
        <w:t xml:space="preserve">; </w:t>
      </w:r>
      <w:r w:rsidR="00C93ACF" w:rsidRPr="0038686F">
        <w:rPr>
          <w:rFonts w:ascii="Times New Roman" w:hAnsi="Times New Roman" w:cs="Times New Roman"/>
          <w:i/>
          <w:sz w:val="26"/>
          <w:szCs w:val="26"/>
        </w:rPr>
        <w:t xml:space="preserve">Nghị định số 140/2018/NĐ-CP ngày 08 tháng 10 năm 2018 của </w:t>
      </w:r>
      <w:r w:rsidR="00C93ACF" w:rsidRPr="0038686F">
        <w:rPr>
          <w:rFonts w:ascii="Times New Roman" w:hAnsi="Times New Roman" w:cs="Times New Roman"/>
          <w:i/>
          <w:spacing w:val="-4"/>
          <w:sz w:val="26"/>
          <w:szCs w:val="26"/>
        </w:rPr>
        <w:t>Chính phủ sửa đổi, bổ sung các Nghị định liên quan đến điều kiện đầu tư kinh</w:t>
      </w:r>
      <w:r w:rsidR="00C93ACF" w:rsidRPr="0038686F">
        <w:rPr>
          <w:rFonts w:ascii="Times New Roman" w:hAnsi="Times New Roman" w:cs="Times New Roman"/>
          <w:i/>
          <w:sz w:val="26"/>
          <w:szCs w:val="26"/>
        </w:rPr>
        <w:t xml:space="preserve"> doanh </w:t>
      </w:r>
      <w:r w:rsidR="00C93ACF" w:rsidRPr="0038686F">
        <w:rPr>
          <w:rFonts w:ascii="Times New Roman" w:hAnsi="Times New Roman" w:cs="Times New Roman"/>
          <w:i/>
          <w:spacing w:val="4"/>
          <w:sz w:val="26"/>
          <w:szCs w:val="26"/>
        </w:rPr>
        <w:t>và thủ tục hành chính thuộc phạm vi quản lý nhà nước của Bộ Lao động - Thương</w:t>
      </w:r>
      <w:r w:rsidR="00C93ACF" w:rsidRPr="0038686F">
        <w:rPr>
          <w:rFonts w:ascii="Times New Roman" w:hAnsi="Times New Roman" w:cs="Times New Roman"/>
          <w:i/>
          <w:sz w:val="26"/>
          <w:szCs w:val="26"/>
        </w:rPr>
        <w:t xml:space="preserve"> binh và Xã hội</w:t>
      </w:r>
      <w:r w:rsidRPr="0038686F">
        <w:rPr>
          <w:rFonts w:ascii="Times New Roman" w:hAnsi="Times New Roman" w:cs="Times New Roman"/>
          <w:i/>
          <w:sz w:val="26"/>
          <w:szCs w:val="26"/>
          <w:lang w:val="en-US"/>
        </w:rPr>
        <w:t xml:space="preserve">; </w:t>
      </w:r>
      <w:r w:rsidR="00C93ACF" w:rsidRPr="0038686F">
        <w:rPr>
          <w:rFonts w:ascii="Times New Roman" w:hAnsi="Times New Roman" w:cs="Times New Roman"/>
          <w:i/>
          <w:sz w:val="26"/>
          <w:szCs w:val="26"/>
        </w:rPr>
        <w:t>Nghị định số 24/2022/NĐ-CP ngày 06 tháng 4 năm 2022 của Chính phủ sửa đổi, bổ sung các Nghị định quy định về điều kiện đầu tư và hoạt động trong lĩnh vực giáo dục nghề nghiệp</w:t>
      </w:r>
      <w:r w:rsidRPr="0038686F">
        <w:rPr>
          <w:rFonts w:ascii="Times New Roman" w:hAnsi="Times New Roman" w:cs="Times New Roman"/>
          <w:i/>
          <w:sz w:val="26"/>
          <w:szCs w:val="26"/>
          <w:lang w:val="en-US"/>
        </w:rPr>
        <w:t>;</w:t>
      </w:r>
    </w:p>
    <w:p w14:paraId="2BD49094" w14:textId="05A7F260" w:rsidR="006369B2" w:rsidRDefault="008B74EF" w:rsidP="006369B2">
      <w:pPr>
        <w:shd w:val="clear" w:color="auto" w:fill="FFFFFF"/>
        <w:spacing w:before="120" w:after="120" w:line="276" w:lineRule="auto"/>
        <w:ind w:firstLine="709"/>
        <w:jc w:val="both"/>
        <w:rPr>
          <w:rFonts w:ascii="Times New Roman" w:eastAsia="Times New Roman" w:hAnsi="Times New Roman" w:cs="Times New Roman"/>
          <w:i/>
          <w:iCs/>
          <w:color w:val="auto"/>
          <w:sz w:val="26"/>
          <w:szCs w:val="26"/>
          <w:lang w:val="en-US"/>
        </w:rPr>
      </w:pPr>
      <w:r w:rsidRPr="0038686F">
        <w:rPr>
          <w:rFonts w:ascii="Times New Roman" w:eastAsia="Times New Roman" w:hAnsi="Times New Roman" w:cs="Times New Roman"/>
          <w:i/>
          <w:color w:val="auto"/>
          <w:sz w:val="26"/>
          <w:szCs w:val="26"/>
        </w:rPr>
        <w:t xml:space="preserve">Căn cứ Nghị định số 120/2020/NĐ-CP ngày 07 tháng 10 năm 2020 của Chính phủ quy định về thành lập, tổ chức lại, giải thể đơn vị sự nghiệp công lập; </w:t>
      </w:r>
      <w:r w:rsidR="006369B2" w:rsidRPr="006369B2">
        <w:rPr>
          <w:rFonts w:ascii="Times New Roman" w:eastAsia="Arial" w:hAnsi="Times New Roman"/>
          <w:i/>
          <w:iCs/>
          <w:sz w:val="26"/>
          <w:szCs w:val="26"/>
          <w:lang w:val="pt-BR"/>
        </w:rPr>
        <w:t>Nghị định số 283/2025/NĐ-CP ngày 31 tháng 10 năm 2025 của Chính phủ sửa đổi, bổ sung một số điều của Nghị định số 120/2020/NĐ-CP ngày 07 tháng 10 năm 2020 của Chính phủ quy định về thành lập, tổ chức lại, giải thể đơn vị sự nghiệp công lập</w:t>
      </w:r>
      <w:r w:rsidR="006369B2" w:rsidRPr="006369B2">
        <w:rPr>
          <w:rFonts w:ascii="Times New Roman" w:eastAsia="Times New Roman" w:hAnsi="Times New Roman" w:cs="Times New Roman"/>
          <w:i/>
          <w:iCs/>
          <w:color w:val="auto"/>
          <w:sz w:val="26"/>
          <w:szCs w:val="26"/>
        </w:rPr>
        <w:t>;</w:t>
      </w:r>
    </w:p>
    <w:p w14:paraId="571408E4" w14:textId="74431661" w:rsidR="00AE7D19" w:rsidRPr="00AE7D19" w:rsidRDefault="00AE7D19" w:rsidP="006369B2">
      <w:pPr>
        <w:shd w:val="clear" w:color="auto" w:fill="FFFFFF"/>
        <w:spacing w:before="120" w:after="120" w:line="276" w:lineRule="auto"/>
        <w:ind w:firstLine="709"/>
        <w:jc w:val="both"/>
        <w:rPr>
          <w:rFonts w:ascii="Times New Roman" w:eastAsia="Times New Roman" w:hAnsi="Times New Roman" w:cs="Times New Roman"/>
          <w:i/>
          <w:iCs/>
          <w:color w:val="auto"/>
          <w:sz w:val="26"/>
          <w:szCs w:val="26"/>
          <w:lang w:val="en-US"/>
        </w:rPr>
      </w:pPr>
      <w:r w:rsidRPr="00AE7D19">
        <w:rPr>
          <w:rFonts w:ascii="Times New Roman" w:eastAsia="Times New Roman" w:hAnsi="Times New Roman" w:cs="Times New Roman"/>
          <w:i/>
          <w:iCs/>
          <w:color w:val="auto"/>
          <w:sz w:val="26"/>
          <w:szCs w:val="26"/>
        </w:rPr>
        <w:t>Căn cứ Nghị định số 60/2021/NĐ-CP ngày 21 tháng 6 năm 2021 của Chính phủ quy định cơ chế tự chủ tài chính của đơn vị sự nghiệp công lập;</w:t>
      </w:r>
      <w:r>
        <w:rPr>
          <w:rFonts w:ascii="Times New Roman" w:eastAsia="Times New Roman" w:hAnsi="Times New Roman" w:cs="Times New Roman"/>
          <w:i/>
          <w:iCs/>
          <w:color w:val="auto"/>
          <w:sz w:val="26"/>
          <w:szCs w:val="26"/>
          <w:lang w:val="en-US"/>
        </w:rPr>
        <w:t xml:space="preserve"> </w:t>
      </w:r>
      <w:r w:rsidRPr="00AE7D19">
        <w:rPr>
          <w:rFonts w:ascii="Times New Roman" w:eastAsia="Times New Roman" w:hAnsi="Times New Roman" w:cs="Times New Roman"/>
          <w:i/>
          <w:iCs/>
          <w:color w:val="auto"/>
          <w:sz w:val="26"/>
          <w:szCs w:val="26"/>
        </w:rPr>
        <w:t>Nghị định số 111/2025/NĐ-CP ngày 22 tháng 5 năm 2025 của Chính phủ sửa đổi, bổ sung một số điều của Nghị định số 60/2021/NĐ-CP ngày 21 tháng 6 năm 2021 của Chính phủ quy định cơ chế tự chủ tài chính của đơn vị sự nghiệp công lập</w:t>
      </w:r>
      <w:r>
        <w:rPr>
          <w:rFonts w:ascii="Times New Roman" w:eastAsia="Times New Roman" w:hAnsi="Times New Roman" w:cs="Times New Roman"/>
          <w:i/>
          <w:iCs/>
          <w:color w:val="auto"/>
          <w:sz w:val="26"/>
          <w:szCs w:val="26"/>
          <w:lang w:val="en-US"/>
        </w:rPr>
        <w:t>;</w:t>
      </w:r>
    </w:p>
    <w:p w14:paraId="4F3B1BB3" w14:textId="16CC93E7" w:rsidR="00C93ACF" w:rsidRPr="008B5641" w:rsidRDefault="004D0A6F" w:rsidP="004D0A6F">
      <w:pPr>
        <w:pStyle w:val="FootnoteText"/>
        <w:spacing w:before="120" w:after="120" w:line="276" w:lineRule="auto"/>
        <w:ind w:firstLine="709"/>
        <w:jc w:val="both"/>
        <w:rPr>
          <w:rFonts w:ascii="Times New Roman" w:hAnsi="Times New Roman" w:cs="Times New Roman"/>
          <w:i/>
          <w:sz w:val="26"/>
          <w:szCs w:val="26"/>
          <w:lang w:val="en-US"/>
        </w:rPr>
      </w:pPr>
      <w:r w:rsidRPr="0038686F">
        <w:rPr>
          <w:rFonts w:ascii="Times New Roman" w:eastAsia="Times New Roman" w:hAnsi="Times New Roman" w:cs="Times New Roman"/>
          <w:i/>
          <w:color w:val="auto"/>
          <w:sz w:val="26"/>
          <w:szCs w:val="26"/>
        </w:rPr>
        <w:t xml:space="preserve">Căn cứ </w:t>
      </w:r>
      <w:r w:rsidR="00C93ACF" w:rsidRPr="0038686F">
        <w:rPr>
          <w:rFonts w:ascii="Times New Roman" w:hAnsi="Times New Roman" w:cs="Times New Roman"/>
          <w:i/>
          <w:spacing w:val="4"/>
          <w:sz w:val="26"/>
          <w:szCs w:val="26"/>
        </w:rPr>
        <w:t>Nghị định số 142/2025/NĐ-CP ngày 12 tháng 6 năm 2025 của</w:t>
      </w:r>
      <w:r w:rsidR="00C93ACF" w:rsidRPr="0038686F">
        <w:rPr>
          <w:rFonts w:ascii="Times New Roman" w:hAnsi="Times New Roman" w:cs="Times New Roman"/>
          <w:i/>
          <w:sz w:val="26"/>
          <w:szCs w:val="26"/>
        </w:rPr>
        <w:t xml:space="preserve"> </w:t>
      </w:r>
      <w:r w:rsidR="00C93ACF" w:rsidRPr="0038686F">
        <w:rPr>
          <w:rFonts w:ascii="Times New Roman" w:hAnsi="Times New Roman" w:cs="Times New Roman"/>
          <w:i/>
          <w:spacing w:val="-4"/>
          <w:sz w:val="26"/>
          <w:szCs w:val="26"/>
        </w:rPr>
        <w:t>Chính phủ quy định về phân định thẩm quyền của chính quyền địa phương hai</w:t>
      </w:r>
      <w:r w:rsidR="00C93ACF" w:rsidRPr="0038686F">
        <w:rPr>
          <w:rFonts w:ascii="Times New Roman" w:hAnsi="Times New Roman" w:cs="Times New Roman"/>
          <w:i/>
          <w:sz w:val="26"/>
          <w:szCs w:val="26"/>
        </w:rPr>
        <w:t xml:space="preserve"> cấp trong lĩnh vực quản lý nhà nước của Bộ Giáo dục và Đào tạo</w:t>
      </w:r>
      <w:r w:rsidR="008B5641">
        <w:rPr>
          <w:rFonts w:ascii="Times New Roman" w:hAnsi="Times New Roman" w:cs="Times New Roman"/>
          <w:i/>
          <w:sz w:val="26"/>
          <w:szCs w:val="26"/>
          <w:lang w:val="en-US"/>
        </w:rPr>
        <w:t>;</w:t>
      </w:r>
    </w:p>
    <w:p w14:paraId="5CB85FD0" w14:textId="75F33028" w:rsidR="00C93ACF" w:rsidRDefault="004D0A6F" w:rsidP="004D0A6F">
      <w:pPr>
        <w:pStyle w:val="FootnoteText"/>
        <w:spacing w:before="120" w:after="120" w:line="276" w:lineRule="auto"/>
        <w:ind w:firstLine="567"/>
        <w:jc w:val="both"/>
        <w:rPr>
          <w:rFonts w:ascii="Times New Roman" w:hAnsi="Times New Roman" w:cs="Times New Roman"/>
          <w:i/>
          <w:sz w:val="26"/>
          <w:szCs w:val="26"/>
          <w:lang w:val="en-US"/>
        </w:rPr>
      </w:pPr>
      <w:r w:rsidRPr="0038686F">
        <w:rPr>
          <w:rFonts w:ascii="Times New Roman" w:eastAsia="Times New Roman" w:hAnsi="Times New Roman" w:cs="Times New Roman"/>
          <w:i/>
          <w:color w:val="auto"/>
          <w:sz w:val="26"/>
          <w:szCs w:val="26"/>
          <w:lang w:val="en-US"/>
        </w:rPr>
        <w:t xml:space="preserve"> </w:t>
      </w:r>
      <w:r w:rsidR="00940E8F">
        <w:rPr>
          <w:rFonts w:ascii="Times New Roman" w:eastAsia="Times New Roman" w:hAnsi="Times New Roman" w:cs="Times New Roman"/>
          <w:i/>
          <w:color w:val="auto"/>
          <w:sz w:val="26"/>
          <w:szCs w:val="26"/>
          <w:lang w:val="en-US"/>
        </w:rPr>
        <w:t xml:space="preserve"> </w:t>
      </w:r>
      <w:r w:rsidRPr="0038686F">
        <w:rPr>
          <w:rFonts w:ascii="Times New Roman" w:eastAsia="Times New Roman" w:hAnsi="Times New Roman" w:cs="Times New Roman"/>
          <w:i/>
          <w:color w:val="auto"/>
          <w:sz w:val="26"/>
          <w:szCs w:val="26"/>
        </w:rPr>
        <w:t xml:space="preserve">Căn cứ </w:t>
      </w:r>
      <w:r w:rsidR="00C93ACF" w:rsidRPr="0038686F">
        <w:rPr>
          <w:rFonts w:ascii="Times New Roman" w:hAnsi="Times New Roman" w:cs="Times New Roman"/>
          <w:i/>
          <w:sz w:val="26"/>
          <w:szCs w:val="26"/>
        </w:rPr>
        <w:t>Nghị định số 125/2024/NĐ-CP ngày 05 tháng 10 năm 2024 của Chính phủ quy định về điều kiện đầu tư và hoạt động trong lĩnh vực giáo dục</w:t>
      </w:r>
      <w:r w:rsidR="008B5641">
        <w:rPr>
          <w:rFonts w:ascii="Times New Roman" w:hAnsi="Times New Roman" w:cs="Times New Roman"/>
          <w:i/>
          <w:sz w:val="26"/>
          <w:szCs w:val="26"/>
          <w:lang w:val="en-US"/>
        </w:rPr>
        <w:t>;</w:t>
      </w:r>
    </w:p>
    <w:p w14:paraId="6A63509C" w14:textId="5062224F" w:rsidR="00940E8F" w:rsidRPr="00940E8F" w:rsidRDefault="00940E8F" w:rsidP="00940E8F">
      <w:pPr>
        <w:spacing w:before="120" w:after="120" w:line="276" w:lineRule="auto"/>
        <w:ind w:firstLine="709"/>
        <w:jc w:val="both"/>
        <w:rPr>
          <w:rFonts w:ascii="Times New Roman" w:hAnsi="Times New Roman" w:cs="Times New Roman"/>
          <w:i/>
          <w:iCs/>
          <w:color w:val="FF0000"/>
          <w:sz w:val="26"/>
          <w:szCs w:val="26"/>
          <w:shd w:val="clear" w:color="auto" w:fill="FFFFFF"/>
        </w:rPr>
      </w:pPr>
      <w:r w:rsidRPr="00940E8F">
        <w:rPr>
          <w:rFonts w:ascii="Times New Roman" w:eastAsia="Times New Roman" w:hAnsi="Times New Roman" w:cs="Times New Roman"/>
          <w:i/>
          <w:color w:val="FF0000"/>
          <w:sz w:val="26"/>
          <w:szCs w:val="26"/>
        </w:rPr>
        <w:t xml:space="preserve">Căn cứ </w:t>
      </w:r>
      <w:r w:rsidRPr="00940E8F">
        <w:rPr>
          <w:rFonts w:ascii="Times New Roman" w:hAnsi="Times New Roman" w:cs="Times New Roman"/>
          <w:i/>
          <w:iCs/>
          <w:color w:val="FF0000"/>
          <w:sz w:val="26"/>
          <w:szCs w:val="26"/>
          <w:shd w:val="clear" w:color="auto" w:fill="FFFFFF"/>
        </w:rPr>
        <w:t>Nghị định số 91/2026/NĐ-CP ngày 30 tháng 03 năm 2026 của Chính phủ quy định chi tiết và biện pháp tổ chức, hướng dẫn thi hành một số điều của </w:t>
      </w:r>
      <w:bookmarkStart w:id="5" w:name="tvpllink_sjhchsqwad_1"/>
      <w:r w:rsidRPr="00940E8F">
        <w:rPr>
          <w:rFonts w:ascii="Times New Roman" w:hAnsi="Times New Roman" w:cs="Times New Roman"/>
          <w:i/>
          <w:iCs/>
          <w:color w:val="FF0000"/>
          <w:sz w:val="26"/>
          <w:szCs w:val="26"/>
          <w:shd w:val="clear" w:color="auto" w:fill="FFFFFF"/>
        </w:rPr>
        <w:fldChar w:fldCharType="begin"/>
      </w:r>
      <w:r w:rsidRPr="00940E8F">
        <w:rPr>
          <w:rFonts w:ascii="Times New Roman" w:hAnsi="Times New Roman" w:cs="Times New Roman"/>
          <w:i/>
          <w:iCs/>
          <w:color w:val="FF0000"/>
          <w:sz w:val="26"/>
          <w:szCs w:val="26"/>
          <w:shd w:val="clear" w:color="auto" w:fill="FFFFFF"/>
        </w:rPr>
        <w:instrText>HYPERLINK "https://thuvienphapluat.vn/van-ban/Giao-duc/Luat-Giao-duc-dai-hoc-2025-so-125-2025-QH15-663779.aspx" \t "_blank"</w:instrText>
      </w:r>
      <w:r w:rsidRPr="00940E8F">
        <w:rPr>
          <w:rFonts w:ascii="Times New Roman" w:hAnsi="Times New Roman" w:cs="Times New Roman"/>
          <w:i/>
          <w:iCs/>
          <w:color w:val="FF0000"/>
          <w:sz w:val="26"/>
          <w:szCs w:val="26"/>
          <w:shd w:val="clear" w:color="auto" w:fill="FFFFFF"/>
        </w:rPr>
      </w:r>
      <w:r w:rsidRPr="00940E8F">
        <w:rPr>
          <w:rFonts w:ascii="Times New Roman" w:hAnsi="Times New Roman" w:cs="Times New Roman"/>
          <w:i/>
          <w:iCs/>
          <w:color w:val="FF0000"/>
          <w:sz w:val="26"/>
          <w:szCs w:val="26"/>
          <w:shd w:val="clear" w:color="auto" w:fill="FFFFFF"/>
        </w:rPr>
        <w:fldChar w:fldCharType="separate"/>
      </w:r>
      <w:r w:rsidRPr="00940E8F">
        <w:rPr>
          <w:rStyle w:val="Hyperlink"/>
          <w:rFonts w:ascii="Times New Roman" w:hAnsi="Times New Roman" w:cs="Times New Roman"/>
          <w:i/>
          <w:iCs/>
          <w:color w:val="FF0000"/>
          <w:sz w:val="26"/>
          <w:szCs w:val="26"/>
          <w:u w:val="none"/>
          <w:shd w:val="clear" w:color="auto" w:fill="FFFFFF"/>
        </w:rPr>
        <w:t>Luật Giáo dục đại học</w:t>
      </w:r>
      <w:r w:rsidRPr="00940E8F">
        <w:rPr>
          <w:rFonts w:ascii="Times New Roman" w:hAnsi="Times New Roman" w:cs="Times New Roman"/>
          <w:i/>
          <w:iCs/>
          <w:color w:val="FF0000"/>
          <w:sz w:val="26"/>
          <w:szCs w:val="26"/>
          <w:shd w:val="clear" w:color="auto" w:fill="FFFFFF"/>
        </w:rPr>
        <w:fldChar w:fldCharType="end"/>
      </w:r>
      <w:bookmarkEnd w:id="5"/>
      <w:r w:rsidRPr="00940E8F">
        <w:rPr>
          <w:rFonts w:ascii="Times New Roman" w:hAnsi="Times New Roman" w:cs="Times New Roman"/>
          <w:i/>
          <w:iCs/>
          <w:color w:val="FF0000"/>
          <w:sz w:val="26"/>
          <w:szCs w:val="26"/>
          <w:shd w:val="clear" w:color="auto" w:fill="FFFFFF"/>
        </w:rPr>
        <w:t>;</w:t>
      </w:r>
    </w:p>
    <w:p w14:paraId="7F185A78" w14:textId="5FCB1973" w:rsidR="00940E8F" w:rsidRPr="00940E8F" w:rsidRDefault="00940E8F" w:rsidP="00940E8F">
      <w:pPr>
        <w:spacing w:before="120" w:after="120" w:line="276" w:lineRule="auto"/>
        <w:ind w:firstLine="709"/>
        <w:jc w:val="both"/>
        <w:rPr>
          <w:rFonts w:ascii="Times New Roman" w:hAnsi="Times New Roman" w:cs="Times New Roman"/>
          <w:i/>
          <w:iCs/>
          <w:color w:val="FF0000"/>
          <w:sz w:val="26"/>
          <w:szCs w:val="26"/>
          <w:shd w:val="clear" w:color="auto" w:fill="FFFFFF"/>
        </w:rPr>
      </w:pPr>
      <w:r w:rsidRPr="00940E8F">
        <w:rPr>
          <w:rFonts w:ascii="Times New Roman" w:eastAsia="Times New Roman" w:hAnsi="Times New Roman" w:cs="Times New Roman"/>
          <w:i/>
          <w:color w:val="FF0000"/>
          <w:sz w:val="26"/>
          <w:szCs w:val="26"/>
        </w:rPr>
        <w:t xml:space="preserve">Căn cứ </w:t>
      </w:r>
      <w:r w:rsidRPr="00940E8F">
        <w:rPr>
          <w:rFonts w:ascii="Times New Roman" w:hAnsi="Times New Roman" w:cs="Times New Roman"/>
          <w:i/>
          <w:iCs/>
          <w:color w:val="FF0000"/>
          <w:sz w:val="26"/>
          <w:szCs w:val="26"/>
          <w:shd w:val="clear" w:color="auto" w:fill="FFFFFF"/>
        </w:rPr>
        <w:t>Nghị định số 93/2026/NĐ-CP ngày 31 tháng 03 năm 2026 của Chính phủ quy định chi tiết và hướng dẫn thi hành một số điều của </w:t>
      </w:r>
      <w:bookmarkStart w:id="6" w:name="tvpllink_pvvhqodyqx_1"/>
      <w:r w:rsidRPr="00940E8F">
        <w:rPr>
          <w:rFonts w:ascii="Times New Roman" w:hAnsi="Times New Roman" w:cs="Times New Roman"/>
          <w:i/>
          <w:iCs/>
          <w:color w:val="FF0000"/>
          <w:sz w:val="26"/>
          <w:szCs w:val="26"/>
          <w:shd w:val="clear" w:color="auto" w:fill="FFFFFF"/>
        </w:rPr>
        <w:fldChar w:fldCharType="begin"/>
      </w:r>
      <w:r w:rsidRPr="00940E8F">
        <w:rPr>
          <w:rFonts w:ascii="Times New Roman" w:hAnsi="Times New Roman" w:cs="Times New Roman"/>
          <w:i/>
          <w:iCs/>
          <w:color w:val="FF0000"/>
          <w:sz w:val="26"/>
          <w:szCs w:val="26"/>
          <w:shd w:val="clear" w:color="auto" w:fill="FFFFFF"/>
        </w:rPr>
        <w:instrText>HYPERLINK "https://thuvienphapluat.vn/van-ban/Giao-duc/Luat-Nha-giao-2025-so-73-2025-QH15-621345.aspx" \t "_blank"</w:instrText>
      </w:r>
      <w:r w:rsidRPr="00940E8F">
        <w:rPr>
          <w:rFonts w:ascii="Times New Roman" w:hAnsi="Times New Roman" w:cs="Times New Roman"/>
          <w:i/>
          <w:iCs/>
          <w:color w:val="FF0000"/>
          <w:sz w:val="26"/>
          <w:szCs w:val="26"/>
          <w:shd w:val="clear" w:color="auto" w:fill="FFFFFF"/>
        </w:rPr>
      </w:r>
      <w:r w:rsidRPr="00940E8F">
        <w:rPr>
          <w:rFonts w:ascii="Times New Roman" w:hAnsi="Times New Roman" w:cs="Times New Roman"/>
          <w:i/>
          <w:iCs/>
          <w:color w:val="FF0000"/>
          <w:sz w:val="26"/>
          <w:szCs w:val="26"/>
          <w:shd w:val="clear" w:color="auto" w:fill="FFFFFF"/>
        </w:rPr>
        <w:fldChar w:fldCharType="separate"/>
      </w:r>
      <w:r w:rsidRPr="00940E8F">
        <w:rPr>
          <w:rStyle w:val="Hyperlink"/>
          <w:rFonts w:ascii="Times New Roman" w:hAnsi="Times New Roman" w:cs="Times New Roman"/>
          <w:i/>
          <w:iCs/>
          <w:color w:val="FF0000"/>
          <w:sz w:val="26"/>
          <w:szCs w:val="26"/>
          <w:u w:val="none"/>
          <w:shd w:val="clear" w:color="auto" w:fill="FFFFFF"/>
        </w:rPr>
        <w:t>Luật Nhà giáo</w:t>
      </w:r>
      <w:r w:rsidRPr="00940E8F">
        <w:rPr>
          <w:rFonts w:ascii="Times New Roman" w:hAnsi="Times New Roman" w:cs="Times New Roman"/>
          <w:i/>
          <w:iCs/>
          <w:color w:val="FF0000"/>
          <w:sz w:val="26"/>
          <w:szCs w:val="26"/>
          <w:shd w:val="clear" w:color="auto" w:fill="FFFFFF"/>
        </w:rPr>
        <w:fldChar w:fldCharType="end"/>
      </w:r>
      <w:bookmarkEnd w:id="6"/>
      <w:r w:rsidRPr="00940E8F">
        <w:rPr>
          <w:rFonts w:ascii="Times New Roman" w:hAnsi="Times New Roman" w:cs="Times New Roman"/>
          <w:i/>
          <w:iCs/>
          <w:color w:val="FF0000"/>
          <w:sz w:val="26"/>
          <w:szCs w:val="26"/>
          <w:shd w:val="clear" w:color="auto" w:fill="FFFFFF"/>
        </w:rPr>
        <w:t>;</w:t>
      </w:r>
    </w:p>
    <w:p w14:paraId="645399B7" w14:textId="0D9C2812" w:rsidR="00940E8F" w:rsidRPr="00940E8F" w:rsidRDefault="00940E8F" w:rsidP="00940E8F">
      <w:pPr>
        <w:spacing w:before="120" w:after="120" w:line="276" w:lineRule="auto"/>
        <w:ind w:firstLine="709"/>
        <w:jc w:val="both"/>
        <w:rPr>
          <w:rFonts w:ascii="Times New Roman" w:hAnsi="Times New Roman" w:cs="Times New Roman"/>
          <w:i/>
          <w:iCs/>
          <w:color w:val="FF0000"/>
          <w:sz w:val="26"/>
          <w:szCs w:val="26"/>
        </w:rPr>
      </w:pPr>
      <w:r w:rsidRPr="00940E8F">
        <w:rPr>
          <w:rFonts w:ascii="Times New Roman" w:eastAsia="Times New Roman" w:hAnsi="Times New Roman" w:cs="Times New Roman"/>
          <w:i/>
          <w:color w:val="FF0000"/>
          <w:sz w:val="26"/>
          <w:szCs w:val="26"/>
        </w:rPr>
        <w:t xml:space="preserve">Căn cứ </w:t>
      </w:r>
      <w:r w:rsidRPr="00940E8F">
        <w:rPr>
          <w:rFonts w:ascii="Times New Roman" w:hAnsi="Times New Roman" w:cs="Times New Roman"/>
          <w:i/>
          <w:iCs/>
          <w:color w:val="FF0000"/>
          <w:sz w:val="26"/>
          <w:szCs w:val="26"/>
          <w:shd w:val="clear" w:color="auto" w:fill="FFFFFF"/>
        </w:rPr>
        <w:t xml:space="preserve">Nghị định số 95/2026/NĐ-CP ngày 31 tháng 03 năm 2026 của Chính phủ </w:t>
      </w:r>
      <w:r w:rsidRPr="00940E8F">
        <w:rPr>
          <w:rFonts w:ascii="Times New Roman" w:hAnsi="Times New Roman" w:cs="Times New Roman"/>
          <w:i/>
          <w:iCs/>
          <w:color w:val="FF0000"/>
          <w:sz w:val="26"/>
          <w:szCs w:val="26"/>
          <w:shd w:val="clear" w:color="auto" w:fill="FFFFFF"/>
        </w:rPr>
        <w:lastRenderedPageBreak/>
        <w:t>quy định chi tiết một số điều của </w:t>
      </w:r>
      <w:bookmarkStart w:id="7" w:name="tvpllink_spgclxrznq_1"/>
      <w:r w:rsidRPr="00940E8F">
        <w:rPr>
          <w:rFonts w:ascii="Times New Roman" w:hAnsi="Times New Roman" w:cs="Times New Roman"/>
          <w:i/>
          <w:iCs/>
          <w:color w:val="FF0000"/>
          <w:sz w:val="26"/>
          <w:szCs w:val="26"/>
          <w:shd w:val="clear" w:color="auto" w:fill="FFFFFF"/>
        </w:rPr>
        <w:fldChar w:fldCharType="begin"/>
      </w:r>
      <w:r w:rsidRPr="00940E8F">
        <w:rPr>
          <w:rFonts w:ascii="Times New Roman" w:hAnsi="Times New Roman" w:cs="Times New Roman"/>
          <w:i/>
          <w:iCs/>
          <w:color w:val="FF0000"/>
          <w:sz w:val="26"/>
          <w:szCs w:val="26"/>
          <w:shd w:val="clear" w:color="auto" w:fill="FFFFFF"/>
        </w:rPr>
        <w:instrText>HYPERLINK "https://thuvienphapluat.vn/van-ban/Giao-duc/Luat-Giao-duc-nghe-nghiep-2025-so-124-2025-QH15-687560.aspx" \t "_blank"</w:instrText>
      </w:r>
      <w:r w:rsidRPr="00940E8F">
        <w:rPr>
          <w:rFonts w:ascii="Times New Roman" w:hAnsi="Times New Roman" w:cs="Times New Roman"/>
          <w:i/>
          <w:iCs/>
          <w:color w:val="FF0000"/>
          <w:sz w:val="26"/>
          <w:szCs w:val="26"/>
          <w:shd w:val="clear" w:color="auto" w:fill="FFFFFF"/>
        </w:rPr>
      </w:r>
      <w:r w:rsidRPr="00940E8F">
        <w:rPr>
          <w:rFonts w:ascii="Times New Roman" w:hAnsi="Times New Roman" w:cs="Times New Roman"/>
          <w:i/>
          <w:iCs/>
          <w:color w:val="FF0000"/>
          <w:sz w:val="26"/>
          <w:szCs w:val="26"/>
          <w:shd w:val="clear" w:color="auto" w:fill="FFFFFF"/>
        </w:rPr>
        <w:fldChar w:fldCharType="separate"/>
      </w:r>
      <w:r w:rsidRPr="00940E8F">
        <w:rPr>
          <w:rStyle w:val="Hyperlink"/>
          <w:rFonts w:ascii="Times New Roman" w:hAnsi="Times New Roman" w:cs="Times New Roman"/>
          <w:i/>
          <w:iCs/>
          <w:color w:val="FF0000"/>
          <w:sz w:val="26"/>
          <w:szCs w:val="26"/>
          <w:u w:val="none"/>
          <w:shd w:val="clear" w:color="auto" w:fill="FFFFFF"/>
        </w:rPr>
        <w:t>Luật Giáo dục nghề nghiệp</w:t>
      </w:r>
      <w:r w:rsidRPr="00940E8F">
        <w:rPr>
          <w:rFonts w:ascii="Times New Roman" w:hAnsi="Times New Roman" w:cs="Times New Roman"/>
          <w:i/>
          <w:iCs/>
          <w:color w:val="FF0000"/>
          <w:sz w:val="26"/>
          <w:szCs w:val="26"/>
          <w:shd w:val="clear" w:color="auto" w:fill="FFFFFF"/>
        </w:rPr>
        <w:fldChar w:fldCharType="end"/>
      </w:r>
      <w:bookmarkEnd w:id="7"/>
      <w:r w:rsidRPr="00940E8F">
        <w:rPr>
          <w:rFonts w:ascii="Times New Roman" w:hAnsi="Times New Roman" w:cs="Times New Roman"/>
          <w:i/>
          <w:iCs/>
          <w:color w:val="FF0000"/>
          <w:sz w:val="26"/>
          <w:szCs w:val="26"/>
          <w:shd w:val="clear" w:color="auto" w:fill="FFFFFF"/>
        </w:rPr>
        <w:t>;</w:t>
      </w:r>
    </w:p>
    <w:p w14:paraId="4D54AC1D" w14:textId="0D8B58DC" w:rsidR="004D0A6F" w:rsidRPr="0038686F" w:rsidRDefault="004D0A6F" w:rsidP="004D0A6F">
      <w:pPr>
        <w:spacing w:before="120" w:after="120" w:line="276" w:lineRule="auto"/>
        <w:ind w:firstLine="426"/>
        <w:jc w:val="both"/>
        <w:rPr>
          <w:rFonts w:ascii="Times New Roman" w:hAnsi="Times New Roman" w:cs="Times New Roman"/>
          <w:i/>
          <w:sz w:val="26"/>
          <w:szCs w:val="26"/>
        </w:rPr>
      </w:pPr>
      <w:r w:rsidRPr="0038686F">
        <w:rPr>
          <w:rFonts w:ascii="Times New Roman" w:hAnsi="Times New Roman" w:cs="Times New Roman"/>
          <w:i/>
          <w:sz w:val="26"/>
          <w:szCs w:val="26"/>
        </w:rPr>
        <w:t xml:space="preserve">    </w:t>
      </w:r>
      <w:r w:rsidRPr="0038686F">
        <w:rPr>
          <w:rFonts w:ascii="Times New Roman" w:eastAsia="Times New Roman" w:hAnsi="Times New Roman" w:cs="Times New Roman"/>
          <w:i/>
          <w:color w:val="auto"/>
          <w:sz w:val="26"/>
          <w:szCs w:val="26"/>
        </w:rPr>
        <w:t xml:space="preserve">Căn cứ </w:t>
      </w:r>
      <w:r w:rsidRPr="0038686F">
        <w:rPr>
          <w:rFonts w:ascii="Times New Roman" w:hAnsi="Times New Roman" w:cs="Times New Roman"/>
          <w:i/>
          <w:sz w:val="26"/>
          <w:szCs w:val="26"/>
        </w:rPr>
        <w:t>Quyết định số 2239/QĐ-TTg ngày 30 tháng 12 năm 2021 của Chính phủ về phê duyệt chiến lược phát triển giáo dục nghề nghiệp giai đoạn 2021 - 2030, tầm nhìn đến năm 2045;</w:t>
      </w:r>
    </w:p>
    <w:p w14:paraId="1147F140" w14:textId="0A9AC048" w:rsidR="00C93ACF" w:rsidRPr="0038686F" w:rsidRDefault="00C93ACF" w:rsidP="004D0A6F">
      <w:pPr>
        <w:spacing w:before="120" w:after="120" w:line="276" w:lineRule="auto"/>
        <w:ind w:firstLine="426"/>
        <w:jc w:val="both"/>
        <w:rPr>
          <w:rFonts w:ascii="Times New Roman" w:hAnsi="Times New Roman" w:cs="Times New Roman"/>
          <w:i/>
          <w:sz w:val="26"/>
          <w:szCs w:val="26"/>
        </w:rPr>
      </w:pPr>
      <w:r w:rsidRPr="0038686F">
        <w:rPr>
          <w:rFonts w:ascii="Times New Roman" w:hAnsi="Times New Roman" w:cs="Times New Roman"/>
          <w:i/>
          <w:sz w:val="26"/>
          <w:szCs w:val="26"/>
        </w:rPr>
        <w:t xml:space="preserve">  </w:t>
      </w:r>
      <w:r w:rsidR="004D0A6F" w:rsidRPr="0038686F">
        <w:rPr>
          <w:rFonts w:ascii="Times New Roman" w:hAnsi="Times New Roman" w:cs="Times New Roman"/>
          <w:i/>
          <w:sz w:val="26"/>
          <w:szCs w:val="26"/>
          <w:lang w:val="en-US"/>
        </w:rPr>
        <w:t xml:space="preserve"> </w:t>
      </w:r>
      <w:r w:rsidR="004D0A6F" w:rsidRPr="0038686F">
        <w:rPr>
          <w:rFonts w:ascii="Times New Roman" w:eastAsia="Times New Roman" w:hAnsi="Times New Roman" w:cs="Times New Roman"/>
          <w:i/>
          <w:color w:val="auto"/>
          <w:sz w:val="26"/>
          <w:szCs w:val="26"/>
        </w:rPr>
        <w:t xml:space="preserve">Căn cứ </w:t>
      </w:r>
      <w:r w:rsidRPr="0038686F">
        <w:rPr>
          <w:rFonts w:ascii="Times New Roman" w:hAnsi="Times New Roman" w:cs="Times New Roman"/>
          <w:i/>
          <w:sz w:val="26"/>
          <w:szCs w:val="26"/>
        </w:rPr>
        <w:t xml:space="preserve">Quyết định số 73/QĐ-TTg ngày 10 tháng 02 năm 2023 của </w:t>
      </w:r>
      <w:r w:rsidR="00EC45C8" w:rsidRPr="0038686F">
        <w:rPr>
          <w:rFonts w:ascii="Times New Roman" w:hAnsi="Times New Roman" w:cs="Times New Roman"/>
          <w:i/>
          <w:sz w:val="26"/>
          <w:szCs w:val="26"/>
          <w:lang w:val="en-US"/>
        </w:rPr>
        <w:t xml:space="preserve">Thủ tướng </w:t>
      </w:r>
      <w:r w:rsidRPr="0038686F">
        <w:rPr>
          <w:rFonts w:ascii="Times New Roman" w:hAnsi="Times New Roman" w:cs="Times New Roman"/>
          <w:i/>
          <w:sz w:val="26"/>
          <w:szCs w:val="26"/>
        </w:rPr>
        <w:t>Chính phủ về phê duyệt quy hoạch mạng lưới cơ sở giáo dục nghề nghiệp thời kỳ 2021-2030, tầm nhìn đến năm 2045;</w:t>
      </w:r>
    </w:p>
    <w:p w14:paraId="6ECBC945" w14:textId="77777777" w:rsidR="00C93ACF" w:rsidRDefault="00C93ACF" w:rsidP="004D0A6F">
      <w:pPr>
        <w:shd w:val="clear" w:color="auto" w:fill="FFFFFF"/>
        <w:spacing w:before="120" w:after="120" w:line="276" w:lineRule="auto"/>
        <w:ind w:firstLine="709"/>
        <w:jc w:val="both"/>
        <w:rPr>
          <w:rFonts w:ascii="Times New Roman" w:eastAsia="Times New Roman" w:hAnsi="Times New Roman" w:cs="Times New Roman"/>
          <w:i/>
          <w:color w:val="auto"/>
          <w:sz w:val="26"/>
          <w:szCs w:val="26"/>
          <w:lang w:val="en-US"/>
        </w:rPr>
      </w:pPr>
      <w:r w:rsidRPr="0038686F">
        <w:rPr>
          <w:rFonts w:ascii="Times New Roman" w:eastAsia="Times New Roman" w:hAnsi="Times New Roman" w:cs="Times New Roman"/>
          <w:i/>
          <w:color w:val="auto"/>
          <w:sz w:val="26"/>
          <w:szCs w:val="26"/>
        </w:rPr>
        <w:t xml:space="preserve">Căn cứ Quyết định số 759/QĐ-TTg ngày 14 tháng 4 năm 2025 của Thủ tướng Chính phủ về phê duyệt Đề án sắp xếp, tổ chức lại đơn vị hành chính các cấp và xây dựng mô hình tổ chức chính quyền địa phương 02 cấp; </w:t>
      </w:r>
    </w:p>
    <w:p w14:paraId="067ECD5C" w14:textId="378DB70B" w:rsidR="006261E5" w:rsidRDefault="006261E5" w:rsidP="004D0A6F">
      <w:pPr>
        <w:shd w:val="clear" w:color="auto" w:fill="FFFFFF"/>
        <w:spacing w:before="120" w:after="120" w:line="276" w:lineRule="auto"/>
        <w:ind w:firstLine="709"/>
        <w:jc w:val="both"/>
        <w:rPr>
          <w:rFonts w:ascii="Times New Roman" w:hAnsi="Times New Roman" w:cs="Times New Roman"/>
          <w:i/>
          <w:iCs/>
          <w:sz w:val="26"/>
          <w:szCs w:val="26"/>
          <w:lang w:val="en-US"/>
        </w:rPr>
      </w:pPr>
      <w:r>
        <w:rPr>
          <w:rFonts w:ascii="Times New Roman" w:hAnsi="Times New Roman" w:cs="Times New Roman"/>
          <w:i/>
          <w:iCs/>
          <w:sz w:val="26"/>
          <w:szCs w:val="26"/>
          <w:lang w:val="en-US"/>
        </w:rPr>
        <w:t xml:space="preserve">Căn cứ </w:t>
      </w:r>
      <w:r w:rsidRPr="006261E5">
        <w:rPr>
          <w:rFonts w:ascii="Times New Roman" w:hAnsi="Times New Roman" w:cs="Times New Roman"/>
          <w:i/>
          <w:iCs/>
          <w:sz w:val="26"/>
          <w:szCs w:val="26"/>
        </w:rPr>
        <w:t>Kế hoạch số 130/KH-BCĐTKNQ181 ngày 21 tháng 9 năm 2025 của Ban Chỉ đạo về tổng kết Nghị quyết số 18 của Chính phủ về việc sắp xếp đơn vị sự nghiệp công lập, doanh nghiệp nhà nước, tổ chức bên trong hệ thống hành chính nhà nước</w:t>
      </w:r>
      <w:r w:rsidR="00CD6BFD">
        <w:rPr>
          <w:rFonts w:ascii="Times New Roman" w:hAnsi="Times New Roman" w:cs="Times New Roman"/>
          <w:i/>
          <w:iCs/>
          <w:sz w:val="26"/>
          <w:szCs w:val="26"/>
          <w:lang w:val="en-US"/>
        </w:rPr>
        <w:t>;</w:t>
      </w:r>
    </w:p>
    <w:p w14:paraId="5BF00954" w14:textId="77DBBBAE" w:rsidR="00CD6BFD" w:rsidRPr="0074792B" w:rsidRDefault="00CD6BFD" w:rsidP="004D0A6F">
      <w:pPr>
        <w:shd w:val="clear" w:color="auto" w:fill="FFFFFF"/>
        <w:spacing w:before="120" w:after="120" w:line="276" w:lineRule="auto"/>
        <w:ind w:firstLine="709"/>
        <w:jc w:val="both"/>
        <w:rPr>
          <w:rFonts w:ascii="Times New Roman" w:eastAsia="Times New Roman" w:hAnsi="Times New Roman" w:cs="Times New Roman"/>
          <w:i/>
          <w:iCs/>
          <w:color w:val="auto"/>
          <w:sz w:val="26"/>
          <w:szCs w:val="26"/>
          <w:lang w:val="en-US"/>
        </w:rPr>
      </w:pPr>
      <w:r w:rsidRPr="0074792B">
        <w:rPr>
          <w:rFonts w:ascii="Times New Roman" w:hAnsi="Times New Roman" w:cs="Times New Roman"/>
          <w:i/>
          <w:iCs/>
          <w:sz w:val="26"/>
          <w:szCs w:val="26"/>
          <w:lang w:val="en-US"/>
        </w:rPr>
        <w:t xml:space="preserve">Căn cứ </w:t>
      </w:r>
      <w:r w:rsidRPr="0074792B">
        <w:rPr>
          <w:rFonts w:ascii="Times New Roman" w:hAnsi="Times New Roman" w:cs="Times New Roman"/>
          <w:i/>
          <w:iCs/>
          <w:sz w:val="26"/>
          <w:szCs w:val="26"/>
        </w:rPr>
        <w:t>Kế hoạch số 25-KH/TU ngày 02 tháng 10 năm 2025 của Ban Thường vụ Thành ủy triển khai thực hiện Công văn số 59-CV/BCĐ ngày 12 tháng 9 năm 2025 của Ban Chỉ đạo Trung ương về tổng kết Nghị quyết số 18-NQ/TW về việc sắp xếp đơn vị sự nghiệp, doanh nghiệp nhà nước và đầu mối bên trong các cơ quan, tổ chức trong hệ thống chính trị</w:t>
      </w:r>
      <w:r w:rsidRPr="0074792B">
        <w:rPr>
          <w:rFonts w:ascii="Times New Roman" w:hAnsi="Times New Roman" w:cs="Times New Roman"/>
          <w:i/>
          <w:iCs/>
          <w:sz w:val="26"/>
          <w:szCs w:val="26"/>
          <w:lang w:val="en-US"/>
        </w:rPr>
        <w:t>;</w:t>
      </w:r>
    </w:p>
    <w:p w14:paraId="662C7932" w14:textId="3DD8E753" w:rsidR="00C93ACF" w:rsidRPr="0038686F" w:rsidRDefault="00C93ACF" w:rsidP="004D0A6F">
      <w:pPr>
        <w:spacing w:before="120" w:after="120" w:line="276" w:lineRule="auto"/>
        <w:ind w:firstLine="567"/>
        <w:jc w:val="both"/>
        <w:rPr>
          <w:rFonts w:ascii="Times New Roman" w:hAnsi="Times New Roman" w:cs="Times New Roman"/>
          <w:i/>
          <w:sz w:val="26"/>
          <w:szCs w:val="26"/>
        </w:rPr>
      </w:pPr>
      <w:r w:rsidRPr="0038686F">
        <w:rPr>
          <w:rFonts w:ascii="Times New Roman" w:hAnsi="Times New Roman" w:cs="Times New Roman"/>
          <w:i/>
          <w:sz w:val="26"/>
          <w:szCs w:val="26"/>
        </w:rPr>
        <w:t xml:space="preserve"> </w:t>
      </w:r>
      <w:r w:rsidR="004D0A6F" w:rsidRPr="0038686F">
        <w:rPr>
          <w:rFonts w:ascii="Times New Roman" w:hAnsi="Times New Roman" w:cs="Times New Roman"/>
          <w:i/>
          <w:sz w:val="26"/>
          <w:szCs w:val="26"/>
          <w:lang w:val="en-US"/>
        </w:rPr>
        <w:t xml:space="preserve"> </w:t>
      </w:r>
      <w:r w:rsidR="004D0A6F" w:rsidRPr="0038686F">
        <w:rPr>
          <w:rFonts w:ascii="Times New Roman" w:eastAsia="Times New Roman" w:hAnsi="Times New Roman" w:cs="Times New Roman"/>
          <w:i/>
          <w:color w:val="auto"/>
          <w:sz w:val="26"/>
          <w:szCs w:val="26"/>
        </w:rPr>
        <w:t>Căn cứ</w:t>
      </w:r>
      <w:r w:rsidRPr="0038686F">
        <w:rPr>
          <w:rFonts w:ascii="Times New Roman" w:hAnsi="Times New Roman" w:cs="Times New Roman"/>
          <w:i/>
          <w:sz w:val="26"/>
          <w:szCs w:val="26"/>
        </w:rPr>
        <w:t xml:space="preserve"> Kế hoạch số 267-KH/TU ngày 21 tháng 9 năm 2023 của Thành ủy Thành phố Hồ Chí Minh về tăng cường một số biện pháp thực hiện Chỉ thị số 21-CT/TW của Ban Bí thư về tiếp tục đổi mới, phát triển và nâng cao chất lượng giáo dục nghề nghiệp đến năm 2030, tầm nhìn đến năm 2045 trên địa bàn Thành phố Hồ Chí Minh;</w:t>
      </w:r>
    </w:p>
    <w:p w14:paraId="53325E29" w14:textId="5C0D80EA" w:rsidR="00C93ACF" w:rsidRPr="0038686F" w:rsidRDefault="004D0A6F" w:rsidP="004D0A6F">
      <w:pPr>
        <w:spacing w:before="120" w:after="120" w:line="276" w:lineRule="auto"/>
        <w:ind w:firstLine="567"/>
        <w:jc w:val="both"/>
        <w:rPr>
          <w:rFonts w:ascii="Times New Roman" w:hAnsi="Times New Roman" w:cs="Times New Roman"/>
          <w:i/>
          <w:sz w:val="26"/>
          <w:szCs w:val="26"/>
        </w:rPr>
      </w:pPr>
      <w:r w:rsidRPr="0038686F">
        <w:rPr>
          <w:rFonts w:ascii="Times New Roman" w:hAnsi="Times New Roman" w:cs="Times New Roman"/>
          <w:i/>
          <w:sz w:val="26"/>
          <w:szCs w:val="26"/>
          <w:lang w:val="en-US"/>
        </w:rPr>
        <w:t xml:space="preserve">  </w:t>
      </w:r>
      <w:r w:rsidRPr="0038686F">
        <w:rPr>
          <w:rFonts w:ascii="Times New Roman" w:eastAsia="Times New Roman" w:hAnsi="Times New Roman" w:cs="Times New Roman"/>
          <w:i/>
          <w:color w:val="auto"/>
          <w:sz w:val="26"/>
          <w:szCs w:val="26"/>
        </w:rPr>
        <w:t xml:space="preserve">Căn cứ </w:t>
      </w:r>
      <w:r w:rsidR="00C93ACF" w:rsidRPr="0038686F">
        <w:rPr>
          <w:rFonts w:ascii="Times New Roman" w:hAnsi="Times New Roman" w:cs="Times New Roman"/>
          <w:i/>
          <w:sz w:val="26"/>
          <w:szCs w:val="26"/>
        </w:rPr>
        <w:t>Quyết định số 2673/QĐ-UBND ngày 29 tháng 6 năm 2023 của Ủy ban nhân dân Thành phố về Kế hoạch đào tạo, nâng cao chất lượng nguồn nhân lực đảm bảo cung ứng, nhu cầu tái cơ cấu các ngành, lĩnh vực kinh tế trên địa bàn Thành phố Hồ Chí Minh đến năm 2025, định hướng đến năm 2030;</w:t>
      </w:r>
    </w:p>
    <w:p w14:paraId="4E53336B" w14:textId="566AD881" w:rsidR="00C93ACF" w:rsidRPr="0038686F" w:rsidRDefault="004D0A6F" w:rsidP="004D0A6F">
      <w:pPr>
        <w:spacing w:before="120" w:after="120" w:line="276" w:lineRule="auto"/>
        <w:ind w:firstLine="567"/>
        <w:jc w:val="both"/>
        <w:rPr>
          <w:rFonts w:ascii="Times New Roman" w:hAnsi="Times New Roman" w:cs="Times New Roman"/>
          <w:i/>
          <w:sz w:val="26"/>
          <w:szCs w:val="26"/>
        </w:rPr>
      </w:pPr>
      <w:r w:rsidRPr="0038686F">
        <w:rPr>
          <w:rFonts w:ascii="Times New Roman" w:hAnsi="Times New Roman" w:cs="Times New Roman"/>
          <w:i/>
          <w:sz w:val="26"/>
          <w:szCs w:val="26"/>
          <w:lang w:val="en-US"/>
        </w:rPr>
        <w:t xml:space="preserve"> </w:t>
      </w:r>
      <w:r w:rsidRPr="0038686F">
        <w:rPr>
          <w:rFonts w:ascii="Times New Roman" w:eastAsia="Times New Roman" w:hAnsi="Times New Roman" w:cs="Times New Roman"/>
          <w:i/>
          <w:color w:val="auto"/>
          <w:sz w:val="26"/>
          <w:szCs w:val="26"/>
        </w:rPr>
        <w:t xml:space="preserve">Căn cứ </w:t>
      </w:r>
      <w:r w:rsidR="00C93ACF" w:rsidRPr="0038686F">
        <w:rPr>
          <w:rFonts w:ascii="Times New Roman" w:hAnsi="Times New Roman" w:cs="Times New Roman"/>
          <w:i/>
          <w:sz w:val="26"/>
          <w:szCs w:val="26"/>
        </w:rPr>
        <w:t>Quyết định số 82/QĐ-UBND ngày 08 tháng 01 năm 2024 của Ủy ban nhân dân Thành phố về ban hành Chương trình hành động của Ủy ban nhân dân Thành phố Hồ Chí Minh về thực hiện Kế hoạch số 267-KH/TU ngày 21 tháng 9 năm 2023 của Thành ủy Thành phố Hồ Chí Minh về tăng cường một số biện pháp thực hiện Chỉ thị số 21-CT/TW của Ban Bí thư về tiếp tục đổi mới, phát triển và nâng cao chất lượng giáo dục nghề nghiệp đến năm 2030, tầm nhìn đến năm 2045 trên địa bàn Thành phố Hồ Chí Minh;</w:t>
      </w:r>
    </w:p>
    <w:p w14:paraId="68E8789E" w14:textId="06F974F6" w:rsidR="00C93ACF" w:rsidRDefault="00C93ACF" w:rsidP="004D0A6F">
      <w:pPr>
        <w:tabs>
          <w:tab w:val="left" w:pos="709"/>
        </w:tabs>
        <w:spacing w:before="120" w:after="120" w:line="276" w:lineRule="auto"/>
        <w:ind w:firstLine="567"/>
        <w:jc w:val="both"/>
        <w:rPr>
          <w:rFonts w:ascii="Times New Roman" w:hAnsi="Times New Roman" w:cs="Times New Roman"/>
          <w:i/>
          <w:spacing w:val="-4"/>
          <w:sz w:val="26"/>
          <w:szCs w:val="26"/>
          <w:lang w:val="en-US"/>
        </w:rPr>
      </w:pPr>
      <w:r w:rsidRPr="0038686F">
        <w:rPr>
          <w:rFonts w:ascii="Times New Roman" w:hAnsi="Times New Roman" w:cs="Times New Roman"/>
          <w:i/>
          <w:sz w:val="26"/>
          <w:szCs w:val="26"/>
        </w:rPr>
        <w:t xml:space="preserve">  </w:t>
      </w:r>
      <w:r w:rsidR="004D0A6F" w:rsidRPr="0038686F">
        <w:rPr>
          <w:rFonts w:ascii="Times New Roman" w:eastAsia="Times New Roman" w:hAnsi="Times New Roman" w:cs="Times New Roman"/>
          <w:i/>
          <w:color w:val="auto"/>
          <w:sz w:val="26"/>
          <w:szCs w:val="26"/>
        </w:rPr>
        <w:t xml:space="preserve">Căn cứ </w:t>
      </w:r>
      <w:r w:rsidRPr="0038686F">
        <w:rPr>
          <w:rFonts w:ascii="Times New Roman" w:hAnsi="Times New Roman" w:cs="Times New Roman"/>
          <w:i/>
          <w:sz w:val="26"/>
          <w:szCs w:val="26"/>
        </w:rPr>
        <w:t xml:space="preserve">Quyết định số 3258/QĐ-UBND ngày 27 tháng 6 năm 2025 </w:t>
      </w:r>
      <w:r w:rsidRPr="0038686F">
        <w:rPr>
          <w:rFonts w:ascii="Times New Roman" w:hAnsi="Times New Roman" w:cs="Times New Roman"/>
          <w:i/>
          <w:spacing w:val="-4"/>
          <w:sz w:val="26"/>
          <w:szCs w:val="26"/>
        </w:rPr>
        <w:t>của Ủy ban nhân dân Thành phố về phê duyệt Đề án số 4779/ĐA-UBND ngày 27 tháng 6 năm 2025 của Ủy ban nhân dân Thành phố Hồ Chí Minh, Ủy ban nhân dân tỉnh Bình Dương, Ủy ban nhân dân tỉnh Bà Rịa - Vũng Tàu về tổng thể sắp xếp cơ quan chuyên môn, cơ quan hành chính, đơn vị sự nghiệp công lập tỉnh, thành phố khi thực hiện sắp xếp đơn vị hành chính cấp tỉnh (Thành phố Hồ Chí Minh, tỉnh Bình Dương, tỉnh Bà Rịa - Vũng Tàu);</w:t>
      </w:r>
    </w:p>
    <w:p w14:paraId="7B32456B" w14:textId="34F7E8D5" w:rsidR="00AA11DE" w:rsidRDefault="00AA11DE" w:rsidP="004D0A6F">
      <w:pPr>
        <w:tabs>
          <w:tab w:val="left" w:pos="709"/>
        </w:tabs>
        <w:spacing w:before="120" w:after="120" w:line="276" w:lineRule="auto"/>
        <w:ind w:firstLine="567"/>
        <w:jc w:val="both"/>
        <w:rPr>
          <w:rFonts w:ascii="Times New Roman" w:hAnsi="Times New Roman" w:cs="Times New Roman"/>
          <w:i/>
          <w:spacing w:val="-4"/>
          <w:sz w:val="26"/>
          <w:szCs w:val="26"/>
          <w:lang w:val="en-US"/>
        </w:rPr>
      </w:pPr>
      <w:r w:rsidRPr="00AA11DE">
        <w:rPr>
          <w:rFonts w:ascii="Times New Roman" w:hAnsi="Times New Roman" w:cs="Times New Roman"/>
          <w:i/>
          <w:spacing w:val="-4"/>
          <w:sz w:val="26"/>
          <w:szCs w:val="26"/>
          <w:lang w:val="en-US"/>
        </w:rPr>
        <w:t xml:space="preserve">Căn cứ </w:t>
      </w:r>
      <w:r w:rsidRPr="00AA11DE">
        <w:rPr>
          <w:rFonts w:ascii="Times New Roman" w:hAnsi="Times New Roman" w:cs="Times New Roman"/>
          <w:i/>
          <w:spacing w:val="-4"/>
          <w:sz w:val="26"/>
          <w:szCs w:val="26"/>
        </w:rPr>
        <w:t xml:space="preserve">Công văn số 8562/BGDĐT TCCB ngày 25 tháng 12 năm 2025 của Bộ Giáo </w:t>
      </w:r>
      <w:r w:rsidRPr="00AA11DE">
        <w:rPr>
          <w:rFonts w:ascii="Times New Roman" w:hAnsi="Times New Roman" w:cs="Times New Roman"/>
          <w:i/>
          <w:spacing w:val="-4"/>
          <w:sz w:val="26"/>
          <w:szCs w:val="26"/>
        </w:rPr>
        <w:lastRenderedPageBreak/>
        <w:t>dục và Đào tạo về việc định hướng sắp xếp, tổ chức lại cơ sở giáo dục đại học công lập và cơ sở giáo dục nghề nghiệp công lập</w:t>
      </w:r>
      <w:r w:rsidRPr="00AA11DE">
        <w:rPr>
          <w:rFonts w:ascii="Times New Roman" w:hAnsi="Times New Roman" w:cs="Times New Roman"/>
          <w:i/>
          <w:spacing w:val="-4"/>
          <w:sz w:val="26"/>
          <w:szCs w:val="26"/>
          <w:lang w:val="en-US"/>
        </w:rPr>
        <w:t>;</w:t>
      </w:r>
    </w:p>
    <w:p w14:paraId="6D221C3D" w14:textId="09D4ABB7" w:rsidR="00C06DAC" w:rsidRPr="00C06DAC" w:rsidRDefault="00C06DAC" w:rsidP="004D0A6F">
      <w:pPr>
        <w:tabs>
          <w:tab w:val="left" w:pos="709"/>
        </w:tabs>
        <w:spacing w:before="120" w:after="120" w:line="276" w:lineRule="auto"/>
        <w:ind w:firstLine="567"/>
        <w:jc w:val="both"/>
        <w:rPr>
          <w:rFonts w:ascii="Times New Roman" w:hAnsi="Times New Roman" w:cs="Times New Roman"/>
          <w:i/>
          <w:spacing w:val="-4"/>
          <w:sz w:val="26"/>
          <w:szCs w:val="26"/>
          <w:lang w:val="en-US"/>
        </w:rPr>
      </w:pPr>
      <w:r w:rsidRPr="00C06DAC">
        <w:rPr>
          <w:rFonts w:ascii="Times New Roman" w:hAnsi="Times New Roman" w:cs="Times New Roman"/>
          <w:i/>
          <w:color w:val="FF0000"/>
          <w:sz w:val="26"/>
          <w:szCs w:val="26"/>
        </w:rPr>
        <w:t>Căn cứ Công văn số 2500/BGDĐT-TCCB ngày 11 tháng 5 năm 2026 của Bộ Giáo dục và Đào tạo về thẩm quyền thành lập, tổ chức lại, giải thể cơ sở giáo dục trực thuộc Ủy ban nhân dân Thành phố Hồ Chí Minh</w:t>
      </w:r>
      <w:r>
        <w:rPr>
          <w:rFonts w:ascii="Times New Roman" w:hAnsi="Times New Roman" w:cs="Times New Roman"/>
          <w:i/>
          <w:color w:val="FF0000"/>
          <w:sz w:val="26"/>
          <w:szCs w:val="26"/>
          <w:lang w:val="en-US"/>
        </w:rPr>
        <w:t>;</w:t>
      </w:r>
    </w:p>
    <w:p w14:paraId="1F38B9CB" w14:textId="2847C8E0" w:rsidR="006369B2" w:rsidRPr="0038686F" w:rsidRDefault="006369B2" w:rsidP="006369B2">
      <w:pPr>
        <w:tabs>
          <w:tab w:val="right" w:leader="dot" w:pos="8789"/>
        </w:tabs>
        <w:spacing w:before="120" w:after="120"/>
        <w:ind w:firstLine="567"/>
        <w:jc w:val="both"/>
        <w:rPr>
          <w:rFonts w:ascii="Times New Roman" w:hAnsi="Times New Roman" w:cs="Times New Roman"/>
          <w:i/>
          <w:color w:val="auto"/>
          <w:sz w:val="26"/>
          <w:szCs w:val="26"/>
          <w:lang w:val="en-US"/>
        </w:rPr>
      </w:pPr>
      <w:r w:rsidRPr="006369B2">
        <w:rPr>
          <w:rFonts w:ascii="Times New Roman" w:eastAsia="Times New Roman" w:hAnsi="Times New Roman" w:cs="Times New Roman"/>
          <w:i/>
          <w:color w:val="auto"/>
          <w:sz w:val="26"/>
          <w:szCs w:val="26"/>
        </w:rPr>
        <w:t xml:space="preserve">Theo đề nghị của </w:t>
      </w:r>
      <w:r w:rsidRPr="006369B2">
        <w:rPr>
          <w:rFonts w:ascii="Times New Roman" w:eastAsia="Times New Roman" w:hAnsi="Times New Roman" w:cs="Times New Roman"/>
          <w:i/>
          <w:color w:val="auto"/>
          <w:sz w:val="26"/>
          <w:szCs w:val="26"/>
          <w:lang w:val="en-US"/>
        </w:rPr>
        <w:t xml:space="preserve">Giám đốc </w:t>
      </w:r>
      <w:r w:rsidRPr="006369B2">
        <w:rPr>
          <w:rFonts w:ascii="Times New Roman" w:eastAsia="Times New Roman" w:hAnsi="Times New Roman" w:cs="Times New Roman"/>
          <w:i/>
          <w:color w:val="auto"/>
          <w:sz w:val="26"/>
          <w:szCs w:val="26"/>
        </w:rPr>
        <w:t xml:space="preserve">Sở Giáo dục và Đào tạo tại Tờ trình </w:t>
      </w:r>
      <w:r w:rsidRPr="006369B2">
        <w:rPr>
          <w:rFonts w:ascii="Times New Roman" w:eastAsia="Times New Roman" w:hAnsi="Times New Roman" w:cs="Times New Roman"/>
          <w:i/>
          <w:color w:val="auto"/>
          <w:spacing w:val="-4"/>
          <w:sz w:val="26"/>
          <w:szCs w:val="26"/>
        </w:rPr>
        <w:t xml:space="preserve">số </w:t>
      </w:r>
      <w:r w:rsidRPr="006369B2">
        <w:rPr>
          <w:rFonts w:ascii="Times New Roman" w:eastAsia="Times New Roman" w:hAnsi="Times New Roman" w:cs="Times New Roman"/>
          <w:i/>
          <w:color w:val="auto"/>
          <w:spacing w:val="-4"/>
          <w:sz w:val="26"/>
          <w:szCs w:val="26"/>
          <w:lang w:val="en-US"/>
        </w:rPr>
        <w:t>…</w:t>
      </w:r>
      <w:r w:rsidRPr="006369B2">
        <w:rPr>
          <w:rFonts w:ascii="Times New Roman" w:eastAsia="Times New Roman" w:hAnsi="Times New Roman" w:cs="Times New Roman"/>
          <w:i/>
          <w:color w:val="auto"/>
          <w:spacing w:val="-4"/>
          <w:sz w:val="26"/>
          <w:szCs w:val="26"/>
        </w:rPr>
        <w:t xml:space="preserve">/TTr-SGDĐT ngày </w:t>
      </w:r>
      <w:r w:rsidRPr="006369B2">
        <w:rPr>
          <w:rFonts w:ascii="Times New Roman" w:eastAsia="Times New Roman" w:hAnsi="Times New Roman" w:cs="Times New Roman"/>
          <w:i/>
          <w:color w:val="auto"/>
          <w:spacing w:val="-4"/>
          <w:sz w:val="26"/>
          <w:szCs w:val="26"/>
          <w:lang w:val="en-US"/>
        </w:rPr>
        <w:t>…</w:t>
      </w:r>
      <w:r w:rsidRPr="006369B2">
        <w:rPr>
          <w:rFonts w:ascii="Times New Roman" w:eastAsia="Times New Roman" w:hAnsi="Times New Roman" w:cs="Times New Roman"/>
          <w:i/>
          <w:color w:val="auto"/>
          <w:spacing w:val="-4"/>
          <w:sz w:val="26"/>
          <w:szCs w:val="26"/>
        </w:rPr>
        <w:t xml:space="preserve"> tháng </w:t>
      </w:r>
      <w:r w:rsidRPr="006369B2">
        <w:rPr>
          <w:rFonts w:ascii="Times New Roman" w:eastAsia="Times New Roman" w:hAnsi="Times New Roman" w:cs="Times New Roman"/>
          <w:i/>
          <w:color w:val="auto"/>
          <w:spacing w:val="-4"/>
          <w:sz w:val="26"/>
          <w:szCs w:val="26"/>
          <w:lang w:val="en-US"/>
        </w:rPr>
        <w:t>…</w:t>
      </w:r>
      <w:r w:rsidRPr="006369B2">
        <w:rPr>
          <w:rFonts w:ascii="Times New Roman" w:eastAsia="Times New Roman" w:hAnsi="Times New Roman" w:cs="Times New Roman"/>
          <w:i/>
          <w:color w:val="auto"/>
          <w:spacing w:val="-4"/>
          <w:sz w:val="26"/>
          <w:szCs w:val="26"/>
        </w:rPr>
        <w:t xml:space="preserve"> năm 202</w:t>
      </w:r>
      <w:r w:rsidR="00AA11DE">
        <w:rPr>
          <w:rFonts w:ascii="Times New Roman" w:eastAsia="Times New Roman" w:hAnsi="Times New Roman" w:cs="Times New Roman"/>
          <w:i/>
          <w:color w:val="auto"/>
          <w:spacing w:val="-4"/>
          <w:sz w:val="26"/>
          <w:szCs w:val="26"/>
          <w:lang w:val="en-US"/>
        </w:rPr>
        <w:t>6</w:t>
      </w:r>
      <w:r w:rsidRPr="006369B2">
        <w:rPr>
          <w:rFonts w:ascii="Times New Roman" w:eastAsia="Times New Roman" w:hAnsi="Times New Roman" w:cs="Times New Roman"/>
          <w:i/>
          <w:color w:val="auto"/>
          <w:spacing w:val="-4"/>
          <w:sz w:val="26"/>
          <w:szCs w:val="26"/>
          <w:lang w:val="en-US"/>
        </w:rPr>
        <w:t xml:space="preserve"> và </w:t>
      </w:r>
      <w:r w:rsidR="00AA11DE">
        <w:rPr>
          <w:rFonts w:ascii="Times New Roman" w:eastAsia="Times New Roman" w:hAnsi="Times New Roman" w:cs="Times New Roman"/>
          <w:i/>
          <w:color w:val="auto"/>
          <w:spacing w:val="-4"/>
          <w:sz w:val="26"/>
          <w:szCs w:val="26"/>
          <w:lang w:val="en-US"/>
        </w:rPr>
        <w:t xml:space="preserve">đề nghị của </w:t>
      </w:r>
      <w:r w:rsidRPr="006369B2">
        <w:rPr>
          <w:rFonts w:ascii="Times New Roman" w:eastAsia="Times New Roman" w:hAnsi="Times New Roman" w:cs="Times New Roman"/>
          <w:i/>
          <w:color w:val="auto"/>
          <w:spacing w:val="-4"/>
          <w:sz w:val="26"/>
          <w:szCs w:val="26"/>
          <w:lang w:val="en-US"/>
        </w:rPr>
        <w:t>Giám đốc</w:t>
      </w:r>
      <w:r w:rsidRPr="006369B2">
        <w:rPr>
          <w:rFonts w:ascii="Times New Roman" w:eastAsia="Times New Roman" w:hAnsi="Times New Roman" w:cs="Times New Roman"/>
          <w:i/>
          <w:color w:val="auto"/>
          <w:spacing w:val="-4"/>
          <w:sz w:val="26"/>
          <w:szCs w:val="26"/>
        </w:rPr>
        <w:t xml:space="preserve"> </w:t>
      </w:r>
      <w:r w:rsidRPr="006369B2">
        <w:rPr>
          <w:rFonts w:ascii="Times New Roman" w:eastAsia="Times New Roman" w:hAnsi="Times New Roman" w:cs="Times New Roman"/>
          <w:i/>
          <w:color w:val="auto"/>
          <w:sz w:val="26"/>
          <w:szCs w:val="26"/>
        </w:rPr>
        <w:t xml:space="preserve">Sở Nội vụ tại Tờ trình số …/TTr-SNV ngày … tháng </w:t>
      </w:r>
      <w:r w:rsidRPr="006369B2">
        <w:rPr>
          <w:rFonts w:ascii="Times New Roman" w:eastAsia="Times New Roman" w:hAnsi="Times New Roman" w:cs="Times New Roman"/>
          <w:i/>
          <w:color w:val="auto"/>
          <w:sz w:val="26"/>
          <w:szCs w:val="26"/>
          <w:lang w:val="en-US"/>
        </w:rPr>
        <w:t>…</w:t>
      </w:r>
      <w:r w:rsidRPr="006369B2">
        <w:rPr>
          <w:rFonts w:ascii="Times New Roman" w:eastAsia="Times New Roman" w:hAnsi="Times New Roman" w:cs="Times New Roman"/>
          <w:i/>
          <w:color w:val="auto"/>
          <w:sz w:val="26"/>
          <w:szCs w:val="26"/>
        </w:rPr>
        <w:t xml:space="preserve"> năm 202</w:t>
      </w:r>
      <w:r w:rsidR="00AA11DE">
        <w:rPr>
          <w:rFonts w:ascii="Times New Roman" w:eastAsia="Times New Roman" w:hAnsi="Times New Roman" w:cs="Times New Roman"/>
          <w:i/>
          <w:color w:val="auto"/>
          <w:sz w:val="26"/>
          <w:szCs w:val="26"/>
          <w:lang w:val="en-US"/>
        </w:rPr>
        <w:t>6</w:t>
      </w:r>
      <w:r w:rsidRPr="006369B2">
        <w:rPr>
          <w:rFonts w:ascii="Times New Roman" w:eastAsia="Times New Roman" w:hAnsi="Times New Roman" w:cs="Times New Roman"/>
          <w:i/>
          <w:color w:val="auto"/>
          <w:sz w:val="26"/>
          <w:szCs w:val="26"/>
          <w:lang w:val="en-US"/>
        </w:rPr>
        <w:t>.</w:t>
      </w:r>
    </w:p>
    <w:p w14:paraId="61035079" w14:textId="457F0ABF" w:rsidR="002D7495" w:rsidRPr="004370BF" w:rsidRDefault="002D7495" w:rsidP="006369B2">
      <w:pPr>
        <w:tabs>
          <w:tab w:val="right" w:leader="dot" w:pos="8789"/>
        </w:tabs>
        <w:spacing w:before="240" w:after="120" w:line="300" w:lineRule="auto"/>
        <w:ind w:firstLine="567"/>
        <w:jc w:val="center"/>
        <w:rPr>
          <w:rFonts w:ascii="Times New Roman" w:hAnsi="Times New Roman" w:cs="Times New Roman"/>
          <w:b/>
          <w:bCs/>
          <w:color w:val="auto"/>
          <w:sz w:val="28"/>
          <w:szCs w:val="28"/>
          <w:lang w:val="en-US"/>
        </w:rPr>
      </w:pPr>
      <w:r w:rsidRPr="004370BF">
        <w:rPr>
          <w:rFonts w:ascii="Times New Roman" w:hAnsi="Times New Roman" w:cs="Times New Roman"/>
          <w:b/>
          <w:bCs/>
          <w:color w:val="auto"/>
          <w:sz w:val="28"/>
          <w:szCs w:val="28"/>
        </w:rPr>
        <w:t>QUYẾT ĐỊNH:</w:t>
      </w:r>
    </w:p>
    <w:p w14:paraId="5159968F" w14:textId="77777777" w:rsidR="00C77D32" w:rsidRPr="0038686F" w:rsidRDefault="00704F93" w:rsidP="00C77D32">
      <w:pPr>
        <w:tabs>
          <w:tab w:val="right" w:leader="dot" w:pos="8789"/>
        </w:tabs>
        <w:spacing w:before="120" w:after="120" w:line="276" w:lineRule="auto"/>
        <w:ind w:firstLine="567"/>
        <w:jc w:val="both"/>
        <w:rPr>
          <w:rFonts w:ascii="Times New Roman" w:eastAsia="Times New Roman" w:hAnsi="Times New Roman" w:cs="Times New Roman"/>
          <w:b/>
          <w:color w:val="auto"/>
          <w:sz w:val="26"/>
          <w:szCs w:val="26"/>
          <w:lang w:val="en-US"/>
        </w:rPr>
      </w:pPr>
      <w:r w:rsidRPr="0038686F">
        <w:rPr>
          <w:rFonts w:ascii="Times New Roman" w:hAnsi="Times New Roman" w:cs="Times New Roman"/>
          <w:b/>
          <w:color w:val="auto"/>
          <w:sz w:val="26"/>
          <w:szCs w:val="26"/>
        </w:rPr>
        <w:t>Điều 1.</w:t>
      </w:r>
      <w:r w:rsidRPr="0038686F">
        <w:rPr>
          <w:rFonts w:ascii="Times New Roman" w:hAnsi="Times New Roman" w:cs="Times New Roman"/>
          <w:color w:val="auto"/>
          <w:sz w:val="26"/>
          <w:szCs w:val="26"/>
        </w:rPr>
        <w:t xml:space="preserve"> </w:t>
      </w:r>
      <w:r w:rsidR="00C77D32" w:rsidRPr="0038686F">
        <w:rPr>
          <w:rFonts w:ascii="Times New Roman" w:eastAsia="Times New Roman" w:hAnsi="Times New Roman" w:cs="Times New Roman"/>
          <w:b/>
          <w:color w:val="auto"/>
          <w:sz w:val="26"/>
          <w:szCs w:val="26"/>
        </w:rPr>
        <w:t xml:space="preserve">Nội dung phê duyệt </w:t>
      </w:r>
    </w:p>
    <w:p w14:paraId="4D7152BB" w14:textId="10D4132B" w:rsidR="006369B2" w:rsidRDefault="006369B2" w:rsidP="006369B2">
      <w:pPr>
        <w:shd w:val="clear" w:color="auto" w:fill="FFFFFF"/>
        <w:spacing w:before="120" w:after="120"/>
        <w:ind w:firstLine="567"/>
        <w:jc w:val="both"/>
        <w:rPr>
          <w:rFonts w:ascii="Times New Roman" w:hAnsi="Times New Roman" w:cs="Times New Roman"/>
          <w:noProof/>
          <w:spacing w:val="4"/>
          <w:sz w:val="26"/>
          <w:szCs w:val="26"/>
          <w:lang w:val="en-US"/>
        </w:rPr>
      </w:pPr>
      <w:r w:rsidRPr="008C767F">
        <w:rPr>
          <w:rFonts w:ascii="Times New Roman" w:hAnsi="Times New Roman" w:cs="Times New Roman"/>
          <w:noProof/>
          <w:spacing w:val="-4"/>
          <w:sz w:val="26"/>
          <w:szCs w:val="26"/>
        </w:rPr>
        <w:t xml:space="preserve">Phê duyệt </w:t>
      </w:r>
      <w:r w:rsidRPr="008C767F">
        <w:rPr>
          <w:rFonts w:ascii="Times New Roman" w:hAnsi="Times New Roman"/>
          <w:sz w:val="26"/>
          <w:szCs w:val="26"/>
        </w:rPr>
        <w:t xml:space="preserve">Đề án </w:t>
      </w:r>
      <w:r w:rsidR="008C767F" w:rsidRPr="008C767F">
        <w:rPr>
          <w:rFonts w:ascii="Times New Roman" w:hAnsi="Times New Roman" w:cs="Times New Roman"/>
          <w:bCs/>
          <w:sz w:val="26"/>
          <w:szCs w:val="26"/>
        </w:rPr>
        <w:t xml:space="preserve">tổng thể sắp xếp các trường đại học, cao đẳng, trung cấp công lập </w:t>
      </w:r>
      <w:r w:rsidR="004370BF" w:rsidRPr="004370BF">
        <w:rPr>
          <w:rFonts w:ascii="Times New Roman" w:hAnsi="Times New Roman" w:cs="Times New Roman"/>
          <w:color w:val="FF0000"/>
          <w:sz w:val="26"/>
          <w:szCs w:val="26"/>
        </w:rPr>
        <w:t>thuộc phạm vi quản lý của Ủy ban nhân dân Thành phố Hồ Chí Minh giai đoạn 2026 - 2030</w:t>
      </w:r>
      <w:r w:rsidR="004370BF" w:rsidRPr="004370BF">
        <w:rPr>
          <w:rFonts w:ascii="Times New Roman" w:hAnsi="Times New Roman" w:cs="Times New Roman"/>
          <w:sz w:val="26"/>
          <w:szCs w:val="26"/>
        </w:rPr>
        <w:t xml:space="preserve"> </w:t>
      </w:r>
      <w:r w:rsidRPr="008C767F">
        <w:rPr>
          <w:rFonts w:ascii="Times New Roman" w:hAnsi="Times New Roman" w:cs="Times New Roman"/>
          <w:noProof/>
          <w:spacing w:val="-2"/>
          <w:sz w:val="26"/>
          <w:szCs w:val="26"/>
        </w:rPr>
        <w:t>gồm</w:t>
      </w:r>
      <w:r w:rsidRPr="008C767F">
        <w:rPr>
          <w:rFonts w:ascii="Times New Roman" w:hAnsi="Times New Roman" w:cs="Times New Roman"/>
          <w:noProof/>
          <w:spacing w:val="4"/>
          <w:sz w:val="26"/>
          <w:szCs w:val="26"/>
        </w:rPr>
        <w:t xml:space="preserve"> các nội dung chính như sau:</w:t>
      </w:r>
    </w:p>
    <w:p w14:paraId="43CE153C" w14:textId="67F76DA4" w:rsidR="00250948" w:rsidRPr="00250948" w:rsidRDefault="00282862" w:rsidP="00250948">
      <w:pPr>
        <w:numPr>
          <w:ilvl w:val="0"/>
          <w:numId w:val="46"/>
        </w:numPr>
        <w:pBdr>
          <w:top w:val="nil"/>
          <w:left w:val="nil"/>
          <w:bottom w:val="nil"/>
          <w:right w:val="nil"/>
          <w:between w:val="nil"/>
        </w:pBdr>
        <w:tabs>
          <w:tab w:val="left" w:pos="709"/>
          <w:tab w:val="left" w:pos="993"/>
        </w:tabs>
        <w:spacing w:line="276"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 xml:space="preserve"> </w:t>
      </w:r>
      <w:r w:rsidR="00250948" w:rsidRPr="00B35B3D">
        <w:rPr>
          <w:rFonts w:ascii="Times New Roman" w:eastAsia="Times New Roman" w:hAnsi="Times New Roman" w:cs="Times New Roman"/>
          <w:sz w:val="26"/>
          <w:szCs w:val="26"/>
        </w:rPr>
        <w:t>Giữ nguyên:</w:t>
      </w:r>
      <w:r w:rsidR="00250948">
        <w:rPr>
          <w:rFonts w:ascii="Times New Roman" w:eastAsia="Times New Roman" w:hAnsi="Times New Roman" w:cs="Times New Roman"/>
          <w:sz w:val="26"/>
          <w:szCs w:val="26"/>
          <w:lang w:val="en-US"/>
        </w:rPr>
        <w:t xml:space="preserve"> 02 Trường Đại học và </w:t>
      </w:r>
      <w:r w:rsidR="00250948" w:rsidRPr="00B35B3D">
        <w:rPr>
          <w:rFonts w:ascii="Times New Roman" w:eastAsia="Times New Roman" w:hAnsi="Times New Roman" w:cs="Times New Roman"/>
          <w:sz w:val="26"/>
          <w:szCs w:val="26"/>
        </w:rPr>
        <w:t xml:space="preserve"> </w:t>
      </w:r>
      <w:r w:rsidR="00250948" w:rsidRPr="00AA11DE">
        <w:rPr>
          <w:rFonts w:ascii="Times New Roman" w:eastAsia="Times New Roman" w:hAnsi="Times New Roman" w:cs="Times New Roman"/>
          <w:sz w:val="26"/>
          <w:szCs w:val="26"/>
        </w:rPr>
        <w:t>06</w:t>
      </w:r>
      <w:r w:rsidR="00250948" w:rsidRPr="00B35B3D">
        <w:rPr>
          <w:rFonts w:ascii="Times New Roman" w:eastAsia="Times New Roman" w:hAnsi="Times New Roman" w:cs="Times New Roman"/>
          <w:b/>
          <w:bCs/>
          <w:sz w:val="26"/>
          <w:szCs w:val="26"/>
        </w:rPr>
        <w:t xml:space="preserve"> </w:t>
      </w:r>
      <w:r w:rsidR="00250948" w:rsidRPr="00B35B3D">
        <w:rPr>
          <w:rFonts w:ascii="Times New Roman" w:eastAsia="Times New Roman" w:hAnsi="Times New Roman" w:cs="Times New Roman"/>
          <w:sz w:val="26"/>
          <w:szCs w:val="26"/>
        </w:rPr>
        <w:t>Trường cao đẳng:</w:t>
      </w:r>
    </w:p>
    <w:p w14:paraId="53ADCBE9" w14:textId="6B47BAC7" w:rsidR="00250948" w:rsidRPr="00250948" w:rsidRDefault="00250948" w:rsidP="00250948">
      <w:pPr>
        <w:pBdr>
          <w:top w:val="nil"/>
          <w:left w:val="nil"/>
          <w:bottom w:val="nil"/>
          <w:right w:val="nil"/>
          <w:between w:val="nil"/>
        </w:pBdr>
        <w:tabs>
          <w:tab w:val="left" w:pos="709"/>
          <w:tab w:val="left" w:pos="993"/>
        </w:tabs>
        <w:spacing w:before="120" w:after="120"/>
        <w:ind w:left="567"/>
        <w:jc w:val="both"/>
        <w:rPr>
          <w:rFonts w:ascii="Times New Roman" w:eastAsia="Times New Roman" w:hAnsi="Times New Roman" w:cs="Times New Roman"/>
          <w:sz w:val="26"/>
          <w:szCs w:val="26"/>
        </w:rPr>
      </w:pPr>
      <w:r>
        <w:rPr>
          <w:rFonts w:ascii="Times New Roman" w:hAnsi="Times New Roman" w:cs="Times New Roman"/>
          <w:sz w:val="26"/>
          <w:szCs w:val="26"/>
          <w:lang w:val="en-US"/>
        </w:rPr>
        <w:t xml:space="preserve">(1) </w:t>
      </w:r>
      <w:r w:rsidRPr="00250948">
        <w:rPr>
          <w:rFonts w:ascii="Times New Roman" w:hAnsi="Times New Roman" w:cs="Times New Roman"/>
          <w:sz w:val="26"/>
          <w:szCs w:val="26"/>
        </w:rPr>
        <w:t>Trường Đại học Y Khoa Phạm Ngọc Thạch</w:t>
      </w:r>
      <w:r w:rsidRPr="00250948">
        <w:rPr>
          <w:rFonts w:ascii="Times New Roman" w:hAnsi="Times New Roman" w:cs="Times New Roman"/>
          <w:sz w:val="26"/>
          <w:szCs w:val="26"/>
          <w:lang w:val="en-US"/>
        </w:rPr>
        <w:t>;</w:t>
      </w:r>
    </w:p>
    <w:p w14:paraId="54188D7C" w14:textId="4AB539D2" w:rsidR="00250948" w:rsidRPr="00250948" w:rsidRDefault="00250948" w:rsidP="00250948">
      <w:pPr>
        <w:pStyle w:val="ListParagraph"/>
        <w:spacing w:before="120" w:after="120" w:line="240" w:lineRule="auto"/>
        <w:ind w:left="0" w:firstLine="567"/>
        <w:contextualSpacing w:val="0"/>
        <w:jc w:val="both"/>
        <w:rPr>
          <w:rFonts w:ascii="Times New Roman" w:hAnsi="Times New Roman"/>
          <w:sz w:val="26"/>
          <w:szCs w:val="26"/>
        </w:rPr>
      </w:pPr>
      <w:r>
        <w:rPr>
          <w:rFonts w:ascii="Times New Roman" w:hAnsi="Times New Roman"/>
          <w:sz w:val="26"/>
          <w:szCs w:val="26"/>
        </w:rPr>
        <w:t xml:space="preserve">(2) </w:t>
      </w:r>
      <w:r w:rsidRPr="00250948">
        <w:rPr>
          <w:rFonts w:ascii="Times New Roman" w:hAnsi="Times New Roman"/>
          <w:sz w:val="26"/>
          <w:szCs w:val="26"/>
        </w:rPr>
        <w:t>Trường Đại học Thủ Dầu Một</w:t>
      </w:r>
      <w:r w:rsidR="002D058D">
        <w:rPr>
          <w:rFonts w:ascii="Times New Roman" w:hAnsi="Times New Roman"/>
          <w:sz w:val="26"/>
          <w:szCs w:val="26"/>
        </w:rPr>
        <w:t>;</w:t>
      </w:r>
    </w:p>
    <w:p w14:paraId="6F98156E" w14:textId="6DEB2469" w:rsidR="00250948" w:rsidRPr="00250948" w:rsidRDefault="00250948" w:rsidP="00250948">
      <w:pPr>
        <w:pBdr>
          <w:top w:val="nil"/>
          <w:left w:val="nil"/>
          <w:bottom w:val="nil"/>
          <w:right w:val="nil"/>
          <w:between w:val="nil"/>
        </w:pBdr>
        <w:tabs>
          <w:tab w:val="left" w:pos="993"/>
          <w:tab w:val="left" w:pos="1127"/>
        </w:tabs>
        <w:spacing w:before="120" w:after="120"/>
        <w:ind w:left="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 xml:space="preserve">(3) </w:t>
      </w:r>
      <w:r w:rsidRPr="00250948">
        <w:rPr>
          <w:rFonts w:ascii="Times New Roman" w:eastAsia="Times New Roman" w:hAnsi="Times New Roman" w:cs="Times New Roman"/>
          <w:sz w:val="26"/>
          <w:szCs w:val="26"/>
        </w:rPr>
        <w:t xml:space="preserve">Trường Cao đẳng </w:t>
      </w:r>
      <w:r w:rsidR="002D058D">
        <w:rPr>
          <w:rFonts w:ascii="Times New Roman" w:eastAsia="Times New Roman" w:hAnsi="Times New Roman" w:cs="Times New Roman"/>
          <w:sz w:val="26"/>
          <w:szCs w:val="26"/>
          <w:lang w:val="en-US"/>
        </w:rPr>
        <w:t xml:space="preserve">nghề </w:t>
      </w:r>
      <w:r w:rsidRPr="00250948">
        <w:rPr>
          <w:rFonts w:ascii="Times New Roman" w:eastAsia="Times New Roman" w:hAnsi="Times New Roman" w:cs="Times New Roman"/>
          <w:sz w:val="26"/>
          <w:szCs w:val="26"/>
        </w:rPr>
        <w:t>Việt Nam - Singapore;</w:t>
      </w:r>
    </w:p>
    <w:p w14:paraId="387B210F" w14:textId="752F7CE2" w:rsidR="00250948" w:rsidRPr="00250948" w:rsidRDefault="002D058D" w:rsidP="00250948">
      <w:pPr>
        <w:pBdr>
          <w:top w:val="nil"/>
          <w:left w:val="nil"/>
          <w:bottom w:val="nil"/>
          <w:right w:val="nil"/>
          <w:between w:val="nil"/>
        </w:pBdr>
        <w:tabs>
          <w:tab w:val="left" w:pos="993"/>
          <w:tab w:val="left" w:pos="1127"/>
        </w:tabs>
        <w:spacing w:before="120" w:after="120"/>
        <w:ind w:left="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 xml:space="preserve">(4) </w:t>
      </w:r>
      <w:r w:rsidR="00250948" w:rsidRPr="00250948">
        <w:rPr>
          <w:rFonts w:ascii="Times New Roman" w:eastAsia="Times New Roman" w:hAnsi="Times New Roman" w:cs="Times New Roman"/>
          <w:sz w:val="26"/>
          <w:szCs w:val="26"/>
        </w:rPr>
        <w:t>Trường Cao đẳng Việt Nam - Hàn Quốc Bình Dương;</w:t>
      </w:r>
    </w:p>
    <w:p w14:paraId="66B01F47" w14:textId="6FB7E124" w:rsidR="00250948" w:rsidRPr="00250948" w:rsidRDefault="002D058D" w:rsidP="00250948">
      <w:pPr>
        <w:pBdr>
          <w:top w:val="nil"/>
          <w:left w:val="nil"/>
          <w:bottom w:val="nil"/>
          <w:right w:val="nil"/>
          <w:between w:val="nil"/>
        </w:pBdr>
        <w:tabs>
          <w:tab w:val="left" w:pos="993"/>
          <w:tab w:val="left" w:pos="1127"/>
        </w:tabs>
        <w:spacing w:before="120" w:after="120"/>
        <w:ind w:left="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 xml:space="preserve">(5) </w:t>
      </w:r>
      <w:r w:rsidR="00250948" w:rsidRPr="00250948">
        <w:rPr>
          <w:rFonts w:ascii="Times New Roman" w:eastAsia="Times New Roman" w:hAnsi="Times New Roman" w:cs="Times New Roman"/>
          <w:sz w:val="26"/>
          <w:szCs w:val="26"/>
        </w:rPr>
        <w:t>Trường Cao đẳng Kỹ thuật công nghệ Bà Rịa - Vũng Tàu;</w:t>
      </w:r>
    </w:p>
    <w:p w14:paraId="0DACD70A" w14:textId="7EB1EA68" w:rsidR="00250948" w:rsidRPr="00250948" w:rsidRDefault="002D058D" w:rsidP="00250948">
      <w:pPr>
        <w:pBdr>
          <w:top w:val="nil"/>
          <w:left w:val="nil"/>
          <w:bottom w:val="nil"/>
          <w:right w:val="nil"/>
          <w:between w:val="nil"/>
        </w:pBdr>
        <w:tabs>
          <w:tab w:val="left" w:pos="993"/>
          <w:tab w:val="left" w:pos="1127"/>
        </w:tabs>
        <w:spacing w:before="120" w:after="120"/>
        <w:ind w:left="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 xml:space="preserve">(6) </w:t>
      </w:r>
      <w:r w:rsidR="00250948" w:rsidRPr="00250948">
        <w:rPr>
          <w:rFonts w:ascii="Times New Roman" w:eastAsia="Times New Roman" w:hAnsi="Times New Roman" w:cs="Times New Roman"/>
          <w:sz w:val="26"/>
          <w:szCs w:val="26"/>
        </w:rPr>
        <w:t>Trường Cao đẳng Công nghệ Thủ Đức;</w:t>
      </w:r>
    </w:p>
    <w:p w14:paraId="3AC251DB" w14:textId="1AE93E86" w:rsidR="00250948" w:rsidRPr="00250948" w:rsidRDefault="002D058D" w:rsidP="00250948">
      <w:pPr>
        <w:pBdr>
          <w:top w:val="nil"/>
          <w:left w:val="nil"/>
          <w:bottom w:val="nil"/>
          <w:right w:val="nil"/>
          <w:between w:val="nil"/>
        </w:pBdr>
        <w:tabs>
          <w:tab w:val="left" w:pos="993"/>
          <w:tab w:val="left" w:pos="1127"/>
        </w:tabs>
        <w:spacing w:before="120" w:after="120"/>
        <w:ind w:left="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 xml:space="preserve">(7) </w:t>
      </w:r>
      <w:r w:rsidR="00250948" w:rsidRPr="00250948">
        <w:rPr>
          <w:rFonts w:ascii="Times New Roman" w:eastAsia="Times New Roman" w:hAnsi="Times New Roman" w:cs="Times New Roman"/>
          <w:sz w:val="26"/>
          <w:szCs w:val="26"/>
        </w:rPr>
        <w:t>Trường Cao đẳng Kiến trúc - Xây dựng TP.HCM;</w:t>
      </w:r>
    </w:p>
    <w:p w14:paraId="4BCB1361" w14:textId="697F071B" w:rsidR="00250948" w:rsidRDefault="002D058D" w:rsidP="00250948">
      <w:pPr>
        <w:pBdr>
          <w:top w:val="nil"/>
          <w:left w:val="nil"/>
          <w:bottom w:val="nil"/>
          <w:right w:val="nil"/>
          <w:between w:val="nil"/>
        </w:pBdr>
        <w:tabs>
          <w:tab w:val="left" w:pos="993"/>
          <w:tab w:val="left" w:pos="1107"/>
        </w:tabs>
        <w:spacing w:before="120" w:after="120"/>
        <w:ind w:left="56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(8) </w:t>
      </w:r>
      <w:r w:rsidR="00250948" w:rsidRPr="00250948">
        <w:rPr>
          <w:rFonts w:ascii="Times New Roman" w:eastAsia="Times New Roman" w:hAnsi="Times New Roman" w:cs="Times New Roman"/>
          <w:sz w:val="26"/>
          <w:szCs w:val="26"/>
        </w:rPr>
        <w:t>Trường Cao đẳng Bán công Công nghệ và Quản trị doanh nghiệp.</w:t>
      </w:r>
    </w:p>
    <w:p w14:paraId="3D68F07D" w14:textId="35C1D439" w:rsidR="002D058D" w:rsidRPr="002D058D" w:rsidRDefault="00282862" w:rsidP="002D058D">
      <w:pPr>
        <w:numPr>
          <w:ilvl w:val="0"/>
          <w:numId w:val="46"/>
        </w:numPr>
        <w:pBdr>
          <w:top w:val="nil"/>
          <w:left w:val="nil"/>
          <w:bottom w:val="nil"/>
          <w:right w:val="nil"/>
          <w:between w:val="nil"/>
        </w:pBdr>
        <w:tabs>
          <w:tab w:val="left" w:pos="709"/>
          <w:tab w:val="left" w:pos="993"/>
        </w:tabs>
        <w:spacing w:after="120" w:line="276"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 xml:space="preserve"> </w:t>
      </w:r>
      <w:r w:rsidR="002D058D" w:rsidRPr="00B35B3D">
        <w:rPr>
          <w:rFonts w:ascii="Times New Roman" w:eastAsia="Times New Roman" w:hAnsi="Times New Roman" w:cs="Times New Roman"/>
          <w:sz w:val="26"/>
          <w:szCs w:val="26"/>
        </w:rPr>
        <w:t xml:space="preserve">Sắp xếp: </w:t>
      </w:r>
      <w:r w:rsidR="002D058D">
        <w:rPr>
          <w:rFonts w:ascii="Times New Roman" w:eastAsia="Times New Roman" w:hAnsi="Times New Roman" w:cs="Times New Roman"/>
          <w:sz w:val="26"/>
          <w:szCs w:val="26"/>
          <w:lang w:val="en-US"/>
        </w:rPr>
        <w:t xml:space="preserve">01 Trường Đại học, </w:t>
      </w:r>
      <w:r w:rsidR="002D058D" w:rsidRPr="002D058D">
        <w:rPr>
          <w:rFonts w:ascii="Times New Roman" w:eastAsia="Times New Roman" w:hAnsi="Times New Roman" w:cs="Times New Roman"/>
          <w:sz w:val="26"/>
          <w:szCs w:val="26"/>
        </w:rPr>
        <w:t>13 trường cao đẳng và 17 trường</w:t>
      </w:r>
      <w:r w:rsidR="002D058D" w:rsidRPr="00B35B3D">
        <w:rPr>
          <w:rFonts w:ascii="Times New Roman" w:eastAsia="Times New Roman" w:hAnsi="Times New Roman" w:cs="Times New Roman"/>
          <w:sz w:val="26"/>
          <w:szCs w:val="26"/>
        </w:rPr>
        <w:t xml:space="preserve"> trung cấp, cụ thể:</w:t>
      </w:r>
    </w:p>
    <w:p w14:paraId="13F6B825" w14:textId="639EB699" w:rsidR="002D058D" w:rsidRPr="002D058D" w:rsidRDefault="002D058D" w:rsidP="002D058D">
      <w:pPr>
        <w:spacing w:before="120" w:after="120"/>
        <w:ind w:firstLine="567"/>
        <w:jc w:val="both"/>
        <w:rPr>
          <w:rFonts w:ascii="Times New Roman" w:hAnsi="Times New Roman" w:cs="Times New Roman"/>
          <w:sz w:val="26"/>
          <w:szCs w:val="26"/>
          <w:lang w:val="en-US"/>
        </w:rPr>
      </w:pPr>
      <w:r w:rsidRPr="002D058D">
        <w:rPr>
          <w:rFonts w:ascii="Times New Roman" w:hAnsi="Times New Roman" w:cs="Times New Roman"/>
          <w:sz w:val="26"/>
          <w:szCs w:val="26"/>
          <w:lang w:val="en-US"/>
        </w:rPr>
        <w:t>(1) Tổ chức lại</w:t>
      </w:r>
      <w:r w:rsidRPr="002D058D">
        <w:rPr>
          <w:rFonts w:ascii="Times New Roman" w:hAnsi="Times New Roman" w:cs="Times New Roman"/>
          <w:sz w:val="26"/>
          <w:szCs w:val="26"/>
        </w:rPr>
        <w:t xml:space="preserve"> Trường Đại học Sài Gòn</w:t>
      </w:r>
      <w:r w:rsidRPr="002D058D">
        <w:rPr>
          <w:rFonts w:ascii="Times New Roman" w:hAnsi="Times New Roman" w:cs="Times New Roman"/>
          <w:sz w:val="26"/>
          <w:szCs w:val="26"/>
          <w:lang w:val="en-US"/>
        </w:rPr>
        <w:t xml:space="preserve"> t</w:t>
      </w:r>
      <w:r w:rsidRPr="002D058D">
        <w:rPr>
          <w:rFonts w:ascii="Times New Roman" w:hAnsi="Times New Roman" w:cs="Times New Roman"/>
          <w:sz w:val="26"/>
          <w:szCs w:val="26"/>
        </w:rPr>
        <w:t xml:space="preserve">rên cơ sở </w:t>
      </w:r>
      <w:r w:rsidRPr="002D058D">
        <w:rPr>
          <w:rFonts w:ascii="Times New Roman" w:hAnsi="Times New Roman" w:cs="Times New Roman"/>
          <w:sz w:val="26"/>
          <w:szCs w:val="26"/>
          <w:lang w:val="en-US"/>
        </w:rPr>
        <w:t xml:space="preserve">sáp nhập </w:t>
      </w:r>
      <w:r w:rsidRPr="002D058D">
        <w:rPr>
          <w:rFonts w:ascii="Times New Roman" w:hAnsi="Times New Roman" w:cs="Times New Roman"/>
          <w:sz w:val="26"/>
          <w:szCs w:val="26"/>
        </w:rPr>
        <w:t>Trường Cao đẳng Sư phạm Bà Rịa - Vũng Tàu</w:t>
      </w:r>
      <w:r w:rsidR="00F64CBB">
        <w:rPr>
          <w:rFonts w:ascii="Times New Roman" w:hAnsi="Times New Roman" w:cs="Times New Roman"/>
          <w:sz w:val="26"/>
          <w:szCs w:val="26"/>
          <w:lang w:val="en-US"/>
        </w:rPr>
        <w:t xml:space="preserve"> vào </w:t>
      </w:r>
      <w:r w:rsidR="00F64CBB" w:rsidRPr="002D058D">
        <w:rPr>
          <w:rFonts w:ascii="Times New Roman" w:hAnsi="Times New Roman" w:cs="Times New Roman"/>
          <w:sz w:val="26"/>
          <w:szCs w:val="26"/>
        </w:rPr>
        <w:t>Trường Đại học Sài Gòn</w:t>
      </w:r>
      <w:r w:rsidRPr="002D058D">
        <w:rPr>
          <w:rFonts w:ascii="Times New Roman" w:hAnsi="Times New Roman" w:cs="Times New Roman"/>
          <w:sz w:val="26"/>
          <w:szCs w:val="26"/>
          <w:lang w:val="en-US"/>
        </w:rPr>
        <w:t>.</w:t>
      </w:r>
    </w:p>
    <w:p w14:paraId="2604E90F" w14:textId="6435A496" w:rsidR="002D058D" w:rsidRPr="002D058D" w:rsidRDefault="00F64CBB" w:rsidP="002D058D">
      <w:pPr>
        <w:spacing w:before="120" w:after="120"/>
        <w:ind w:firstLine="567"/>
        <w:jc w:val="both"/>
        <w:rPr>
          <w:rFonts w:ascii="Times New Roman" w:hAnsi="Times New Roman" w:cs="Times New Roman"/>
          <w:sz w:val="26"/>
          <w:szCs w:val="26"/>
        </w:rPr>
      </w:pPr>
      <w:r>
        <w:rPr>
          <w:rFonts w:ascii="Times New Roman" w:hAnsi="Times New Roman" w:cs="Times New Roman"/>
          <w:sz w:val="26"/>
          <w:szCs w:val="26"/>
          <w:lang w:val="en-US"/>
        </w:rPr>
        <w:t xml:space="preserve">(2) </w:t>
      </w:r>
      <w:r w:rsidRPr="002D058D">
        <w:rPr>
          <w:rFonts w:ascii="Times New Roman" w:hAnsi="Times New Roman" w:cs="Times New Roman"/>
          <w:sz w:val="26"/>
          <w:szCs w:val="26"/>
          <w:lang w:val="en-US"/>
        </w:rPr>
        <w:t xml:space="preserve">Tổ chức lại </w:t>
      </w:r>
      <w:r w:rsidR="002D058D" w:rsidRPr="002D058D">
        <w:rPr>
          <w:rFonts w:ascii="Times New Roman" w:hAnsi="Times New Roman" w:cs="Times New Roman"/>
          <w:sz w:val="26"/>
          <w:szCs w:val="26"/>
          <w:lang w:val="en-US"/>
        </w:rPr>
        <w:t>Trường Cao đẳng</w:t>
      </w:r>
      <w:r w:rsidR="002D058D" w:rsidRPr="002D058D">
        <w:rPr>
          <w:rFonts w:ascii="Times New Roman" w:hAnsi="Times New Roman" w:cs="Times New Roman"/>
          <w:bCs/>
          <w:sz w:val="26"/>
          <w:szCs w:val="26"/>
        </w:rPr>
        <w:t xml:space="preserve"> Y tế Bình Dương</w:t>
      </w:r>
      <w:r w:rsidR="002D058D" w:rsidRPr="002D058D">
        <w:rPr>
          <w:rFonts w:ascii="Times New Roman" w:hAnsi="Times New Roman" w:cs="Times New Roman"/>
          <w:bCs/>
          <w:spacing w:val="4"/>
          <w:sz w:val="26"/>
          <w:szCs w:val="26"/>
          <w:lang w:val="en-US"/>
        </w:rPr>
        <w:t xml:space="preserve"> trên cơ sở sáp nhập Trường Cao đẳng Y tế </w:t>
      </w:r>
      <w:r>
        <w:rPr>
          <w:rFonts w:ascii="Times New Roman" w:hAnsi="Times New Roman" w:cs="Times New Roman"/>
          <w:bCs/>
          <w:spacing w:val="4"/>
          <w:sz w:val="26"/>
          <w:szCs w:val="26"/>
          <w:lang w:val="en-US"/>
        </w:rPr>
        <w:t xml:space="preserve">tỉnh </w:t>
      </w:r>
      <w:r w:rsidR="002D058D" w:rsidRPr="002D058D">
        <w:rPr>
          <w:rFonts w:ascii="Times New Roman" w:hAnsi="Times New Roman" w:cs="Times New Roman"/>
          <w:bCs/>
          <w:spacing w:val="4"/>
          <w:sz w:val="26"/>
          <w:szCs w:val="26"/>
          <w:lang w:val="en-US"/>
        </w:rPr>
        <w:t>Bà Rịa</w:t>
      </w:r>
      <w:r w:rsidR="002D058D" w:rsidRPr="002D058D">
        <w:rPr>
          <w:rFonts w:ascii="Times New Roman" w:hAnsi="Times New Roman" w:cs="Times New Roman"/>
          <w:bCs/>
          <w:sz w:val="26"/>
          <w:szCs w:val="26"/>
          <w:lang w:val="en-US"/>
        </w:rPr>
        <w:t xml:space="preserve"> </w:t>
      </w:r>
      <w:r>
        <w:rPr>
          <w:rFonts w:ascii="Times New Roman" w:hAnsi="Times New Roman" w:cs="Times New Roman"/>
          <w:bCs/>
          <w:sz w:val="26"/>
          <w:szCs w:val="26"/>
          <w:lang w:val="en-US"/>
        </w:rPr>
        <w:t>-</w:t>
      </w:r>
      <w:r w:rsidR="002D058D" w:rsidRPr="002D058D">
        <w:rPr>
          <w:rFonts w:ascii="Times New Roman" w:hAnsi="Times New Roman" w:cs="Times New Roman"/>
          <w:bCs/>
          <w:sz w:val="26"/>
          <w:szCs w:val="26"/>
          <w:lang w:val="en-US"/>
        </w:rPr>
        <w:t xml:space="preserve"> Vũng tàu</w:t>
      </w:r>
      <w:r>
        <w:rPr>
          <w:rFonts w:ascii="Times New Roman" w:hAnsi="Times New Roman" w:cs="Times New Roman"/>
          <w:bCs/>
          <w:sz w:val="26"/>
          <w:szCs w:val="26"/>
          <w:lang w:val="en-US"/>
        </w:rPr>
        <w:t xml:space="preserve"> vào </w:t>
      </w:r>
      <w:r w:rsidRPr="002D058D">
        <w:rPr>
          <w:rFonts w:ascii="Times New Roman" w:hAnsi="Times New Roman" w:cs="Times New Roman"/>
          <w:sz w:val="26"/>
          <w:szCs w:val="26"/>
          <w:lang w:val="en-US"/>
        </w:rPr>
        <w:t>Trường Cao đẳng</w:t>
      </w:r>
      <w:r w:rsidRPr="002D058D">
        <w:rPr>
          <w:rFonts w:ascii="Times New Roman" w:hAnsi="Times New Roman" w:cs="Times New Roman"/>
          <w:bCs/>
          <w:sz w:val="26"/>
          <w:szCs w:val="26"/>
        </w:rPr>
        <w:t xml:space="preserve"> Y tế Bình Dương</w:t>
      </w:r>
      <w:r w:rsidR="002D058D" w:rsidRPr="002D058D">
        <w:rPr>
          <w:rFonts w:ascii="Times New Roman" w:hAnsi="Times New Roman" w:cs="Times New Roman"/>
          <w:bCs/>
          <w:sz w:val="26"/>
          <w:szCs w:val="26"/>
          <w:lang w:val="en-US"/>
        </w:rPr>
        <w:t xml:space="preserve"> thành </w:t>
      </w:r>
      <w:r w:rsidR="002D058D" w:rsidRPr="002D058D">
        <w:rPr>
          <w:rFonts w:ascii="Times New Roman" w:hAnsi="Times New Roman" w:cs="Times New Roman"/>
          <w:sz w:val="26"/>
          <w:szCs w:val="26"/>
          <w:lang w:val="en-US"/>
        </w:rPr>
        <w:t xml:space="preserve">Trường Cao đẳng Y tế </w:t>
      </w:r>
      <w:r w:rsidRPr="002D058D">
        <w:rPr>
          <w:rFonts w:ascii="Times New Roman" w:hAnsi="Times New Roman" w:cs="Times New Roman"/>
          <w:bCs/>
          <w:sz w:val="26"/>
          <w:szCs w:val="26"/>
        </w:rPr>
        <w:t>Thành phố Hồ Chí Minh</w:t>
      </w:r>
      <w:r w:rsidR="002D058D" w:rsidRPr="002D058D">
        <w:rPr>
          <w:rFonts w:ascii="Times New Roman" w:hAnsi="Times New Roman" w:cs="Times New Roman"/>
          <w:bCs/>
          <w:sz w:val="26"/>
          <w:szCs w:val="26"/>
          <w:lang w:val="en-US"/>
        </w:rPr>
        <w:t>.</w:t>
      </w:r>
    </w:p>
    <w:p w14:paraId="256DAF28" w14:textId="1F3751E4" w:rsidR="002D058D" w:rsidRPr="002D058D" w:rsidRDefault="00F64CBB" w:rsidP="002D058D">
      <w:pPr>
        <w:spacing w:before="120" w:after="120"/>
        <w:ind w:firstLine="567"/>
        <w:jc w:val="both"/>
        <w:rPr>
          <w:rFonts w:ascii="Times New Roman" w:hAnsi="Times New Roman" w:cs="Times New Roman"/>
          <w:b/>
          <w:bCs/>
          <w:sz w:val="26"/>
          <w:szCs w:val="26"/>
          <w:lang w:val="en-US"/>
        </w:rPr>
      </w:pPr>
      <w:r>
        <w:rPr>
          <w:rFonts w:ascii="Times New Roman" w:hAnsi="Times New Roman" w:cs="Times New Roman"/>
          <w:sz w:val="26"/>
          <w:szCs w:val="26"/>
          <w:lang w:val="en-US"/>
        </w:rPr>
        <w:t>(3)</w:t>
      </w:r>
      <w:r w:rsidR="002D058D" w:rsidRPr="002D058D">
        <w:rPr>
          <w:rFonts w:ascii="Times New Roman" w:hAnsi="Times New Roman" w:cs="Times New Roman"/>
          <w:sz w:val="26"/>
          <w:szCs w:val="26"/>
          <w:lang w:val="en-US"/>
        </w:rPr>
        <w:t xml:space="preserve"> </w:t>
      </w:r>
      <w:r w:rsidRPr="002D058D">
        <w:rPr>
          <w:rFonts w:ascii="Times New Roman" w:hAnsi="Times New Roman" w:cs="Times New Roman"/>
          <w:sz w:val="26"/>
          <w:szCs w:val="26"/>
          <w:lang w:val="en-US"/>
        </w:rPr>
        <w:t xml:space="preserve">Tổ chức lại </w:t>
      </w:r>
      <w:r w:rsidR="002D058D" w:rsidRPr="002D058D">
        <w:rPr>
          <w:rFonts w:ascii="Times New Roman" w:hAnsi="Times New Roman" w:cs="Times New Roman"/>
          <w:sz w:val="26"/>
          <w:szCs w:val="26"/>
          <w:lang w:val="en-US"/>
        </w:rPr>
        <w:t>Trường Cao đẳng</w:t>
      </w:r>
      <w:r w:rsidR="002D058D" w:rsidRPr="002D058D">
        <w:rPr>
          <w:rFonts w:ascii="Times New Roman" w:hAnsi="Times New Roman" w:cs="Times New Roman"/>
          <w:bCs/>
          <w:sz w:val="26"/>
          <w:szCs w:val="26"/>
        </w:rPr>
        <w:t xml:space="preserve"> Nghề Thành phố Hồ Chí Minh</w:t>
      </w:r>
      <w:r w:rsidR="002D058D" w:rsidRPr="002D058D">
        <w:rPr>
          <w:rFonts w:ascii="Times New Roman" w:hAnsi="Times New Roman" w:cs="Times New Roman"/>
          <w:bCs/>
          <w:sz w:val="26"/>
          <w:szCs w:val="26"/>
          <w:lang w:val="en-US"/>
        </w:rPr>
        <w:t xml:space="preserve"> trên cơ sở </w:t>
      </w:r>
      <w:r>
        <w:rPr>
          <w:rFonts w:ascii="Times New Roman" w:hAnsi="Times New Roman" w:cs="Times New Roman"/>
          <w:bCs/>
          <w:sz w:val="26"/>
          <w:szCs w:val="26"/>
          <w:lang w:val="en-US"/>
        </w:rPr>
        <w:t xml:space="preserve">sáp </w:t>
      </w:r>
      <w:r w:rsidR="002D058D" w:rsidRPr="002D058D">
        <w:rPr>
          <w:rFonts w:ascii="Times New Roman" w:hAnsi="Times New Roman" w:cs="Times New Roman"/>
          <w:bCs/>
          <w:spacing w:val="-4"/>
          <w:sz w:val="26"/>
          <w:szCs w:val="26"/>
          <w:lang w:val="en-US"/>
        </w:rPr>
        <w:t xml:space="preserve">nhập Trường Trung cấp nghề </w:t>
      </w:r>
      <w:r>
        <w:rPr>
          <w:rFonts w:ascii="Times New Roman" w:hAnsi="Times New Roman" w:cs="Times New Roman"/>
          <w:bCs/>
          <w:spacing w:val="-4"/>
          <w:sz w:val="26"/>
          <w:szCs w:val="26"/>
          <w:lang w:val="en-US"/>
        </w:rPr>
        <w:t>Kỹ thuật - Công nghệ</w:t>
      </w:r>
      <w:r w:rsidR="002D058D" w:rsidRPr="002D058D">
        <w:rPr>
          <w:rFonts w:ascii="Times New Roman" w:hAnsi="Times New Roman" w:cs="Times New Roman"/>
          <w:bCs/>
          <w:spacing w:val="-4"/>
          <w:sz w:val="26"/>
          <w:szCs w:val="26"/>
          <w:lang w:val="en-US"/>
        </w:rPr>
        <w:t xml:space="preserve"> Hùng Vương và Trường Trung cấp</w:t>
      </w:r>
      <w:r w:rsidR="002D058D" w:rsidRPr="002D058D">
        <w:rPr>
          <w:rFonts w:ascii="Times New Roman" w:hAnsi="Times New Roman" w:cs="Times New Roman"/>
          <w:bCs/>
          <w:sz w:val="26"/>
          <w:szCs w:val="26"/>
          <w:lang w:val="en-US"/>
        </w:rPr>
        <w:t xml:space="preserve"> nghề Quang Trung</w:t>
      </w:r>
      <w:r>
        <w:rPr>
          <w:rFonts w:ascii="Times New Roman" w:hAnsi="Times New Roman" w:cs="Times New Roman"/>
          <w:bCs/>
          <w:sz w:val="26"/>
          <w:szCs w:val="26"/>
          <w:lang w:val="en-US"/>
        </w:rPr>
        <w:t xml:space="preserve"> vào </w:t>
      </w:r>
      <w:r w:rsidRPr="002D058D">
        <w:rPr>
          <w:rFonts w:ascii="Times New Roman" w:hAnsi="Times New Roman" w:cs="Times New Roman"/>
          <w:sz w:val="26"/>
          <w:szCs w:val="26"/>
          <w:lang w:val="en-US"/>
        </w:rPr>
        <w:t>Trường Cao đẳng</w:t>
      </w:r>
      <w:r w:rsidRPr="002D058D">
        <w:rPr>
          <w:rFonts w:ascii="Times New Roman" w:hAnsi="Times New Roman" w:cs="Times New Roman"/>
          <w:bCs/>
          <w:sz w:val="26"/>
          <w:szCs w:val="26"/>
        </w:rPr>
        <w:t xml:space="preserve"> Nghề Thành phố Hồ Chí Minh</w:t>
      </w:r>
      <w:r w:rsidR="002D058D" w:rsidRPr="002D058D">
        <w:rPr>
          <w:rFonts w:ascii="Times New Roman" w:hAnsi="Times New Roman" w:cs="Times New Roman"/>
          <w:bCs/>
          <w:sz w:val="26"/>
          <w:szCs w:val="26"/>
          <w:lang w:val="en-US"/>
        </w:rPr>
        <w:t>.</w:t>
      </w:r>
    </w:p>
    <w:p w14:paraId="7BE548AD" w14:textId="6D4FC8AF" w:rsidR="002D058D" w:rsidRPr="002D058D" w:rsidRDefault="00F64CBB" w:rsidP="002D058D">
      <w:pPr>
        <w:spacing w:before="120" w:after="120"/>
        <w:ind w:firstLine="567"/>
        <w:jc w:val="both"/>
        <w:rPr>
          <w:rFonts w:ascii="Times New Roman" w:hAnsi="Times New Roman" w:cs="Times New Roman"/>
          <w:b/>
          <w:bCs/>
          <w:sz w:val="26"/>
          <w:szCs w:val="26"/>
          <w:lang w:val="en-US"/>
        </w:rPr>
      </w:pPr>
      <w:r>
        <w:rPr>
          <w:rFonts w:ascii="Times New Roman" w:hAnsi="Times New Roman" w:cs="Times New Roman"/>
          <w:sz w:val="26"/>
          <w:szCs w:val="26"/>
          <w:lang w:val="en-US"/>
        </w:rPr>
        <w:t>(4)</w:t>
      </w:r>
      <w:r w:rsidR="002D058D" w:rsidRPr="002D058D">
        <w:rPr>
          <w:rFonts w:ascii="Times New Roman" w:hAnsi="Times New Roman" w:cs="Times New Roman"/>
          <w:sz w:val="26"/>
          <w:szCs w:val="26"/>
          <w:lang w:val="en-US"/>
        </w:rPr>
        <w:t xml:space="preserve"> </w:t>
      </w:r>
      <w:r w:rsidRPr="002D058D">
        <w:rPr>
          <w:rFonts w:ascii="Times New Roman" w:hAnsi="Times New Roman" w:cs="Times New Roman"/>
          <w:sz w:val="26"/>
          <w:szCs w:val="26"/>
          <w:lang w:val="en-US"/>
        </w:rPr>
        <w:t xml:space="preserve">Tổ chức lại </w:t>
      </w:r>
      <w:r w:rsidR="002D058D" w:rsidRPr="002D058D">
        <w:rPr>
          <w:rFonts w:ascii="Times New Roman" w:hAnsi="Times New Roman" w:cs="Times New Roman"/>
          <w:sz w:val="26"/>
          <w:szCs w:val="26"/>
          <w:lang w:val="en-US"/>
        </w:rPr>
        <w:t>Trường Cao đẳng</w:t>
      </w:r>
      <w:r w:rsidR="002D058D" w:rsidRPr="002D058D">
        <w:rPr>
          <w:rFonts w:ascii="Times New Roman" w:hAnsi="Times New Roman" w:cs="Times New Roman"/>
          <w:bCs/>
          <w:sz w:val="26"/>
          <w:szCs w:val="26"/>
        </w:rPr>
        <w:t xml:space="preserve"> Kinh tế Thành phố Hồ Chí Minh</w:t>
      </w:r>
      <w:r w:rsidR="002D058D" w:rsidRPr="002D058D">
        <w:rPr>
          <w:rFonts w:ascii="Times New Roman" w:hAnsi="Times New Roman" w:cs="Times New Roman"/>
          <w:bCs/>
          <w:sz w:val="26"/>
          <w:szCs w:val="26"/>
          <w:lang w:val="en-US"/>
        </w:rPr>
        <w:t xml:space="preserve"> trên cơ sở sáp nhập Trường Trung cấp Kinh tế Bình Dương</w:t>
      </w:r>
      <w:r>
        <w:rPr>
          <w:rFonts w:ascii="Times New Roman" w:hAnsi="Times New Roman" w:cs="Times New Roman"/>
          <w:bCs/>
          <w:sz w:val="26"/>
          <w:szCs w:val="26"/>
          <w:lang w:val="en-US"/>
        </w:rPr>
        <w:t xml:space="preserve"> vào </w:t>
      </w:r>
      <w:r w:rsidRPr="002D058D">
        <w:rPr>
          <w:rFonts w:ascii="Times New Roman" w:hAnsi="Times New Roman" w:cs="Times New Roman"/>
          <w:sz w:val="26"/>
          <w:szCs w:val="26"/>
          <w:lang w:val="en-US"/>
        </w:rPr>
        <w:t>Trường Cao đẳng</w:t>
      </w:r>
      <w:r w:rsidRPr="002D058D">
        <w:rPr>
          <w:rFonts w:ascii="Times New Roman" w:hAnsi="Times New Roman" w:cs="Times New Roman"/>
          <w:bCs/>
          <w:sz w:val="26"/>
          <w:szCs w:val="26"/>
        </w:rPr>
        <w:t xml:space="preserve"> Kinh tế Thành phố Hồ Chí Minh</w:t>
      </w:r>
      <w:r w:rsidR="002D058D" w:rsidRPr="002D058D">
        <w:rPr>
          <w:rFonts w:ascii="Times New Roman" w:hAnsi="Times New Roman" w:cs="Times New Roman"/>
          <w:bCs/>
          <w:sz w:val="26"/>
          <w:szCs w:val="26"/>
          <w:lang w:val="en-US"/>
        </w:rPr>
        <w:t>.</w:t>
      </w:r>
    </w:p>
    <w:p w14:paraId="26220910" w14:textId="5B305A33" w:rsidR="002D058D" w:rsidRPr="002D058D" w:rsidRDefault="00F64CBB" w:rsidP="002D058D">
      <w:pPr>
        <w:spacing w:before="120" w:after="120"/>
        <w:ind w:firstLine="567"/>
        <w:jc w:val="both"/>
        <w:rPr>
          <w:rFonts w:ascii="Times New Roman" w:hAnsi="Times New Roman" w:cs="Times New Roman"/>
          <w:spacing w:val="-4"/>
          <w:sz w:val="26"/>
          <w:szCs w:val="26"/>
        </w:rPr>
      </w:pPr>
      <w:r w:rsidRPr="00F64CBB">
        <w:rPr>
          <w:rFonts w:ascii="Times New Roman" w:hAnsi="Times New Roman" w:cs="Times New Roman"/>
          <w:sz w:val="26"/>
          <w:szCs w:val="26"/>
          <w:lang w:val="en-US"/>
        </w:rPr>
        <w:t>(5)</w:t>
      </w:r>
      <w:r>
        <w:rPr>
          <w:rFonts w:ascii="Times New Roman" w:hAnsi="Times New Roman" w:cs="Times New Roman"/>
          <w:b/>
          <w:bCs/>
          <w:sz w:val="26"/>
          <w:szCs w:val="26"/>
          <w:lang w:val="en-US"/>
        </w:rPr>
        <w:t xml:space="preserve"> </w:t>
      </w:r>
      <w:r w:rsidR="00AF3B06" w:rsidRPr="002D058D">
        <w:rPr>
          <w:rFonts w:ascii="Times New Roman" w:hAnsi="Times New Roman" w:cs="Times New Roman"/>
          <w:sz w:val="26"/>
          <w:szCs w:val="26"/>
          <w:lang w:val="en-US"/>
        </w:rPr>
        <w:t xml:space="preserve">Tổ chức lại </w:t>
      </w:r>
      <w:r w:rsidR="002D058D" w:rsidRPr="002D058D">
        <w:rPr>
          <w:rFonts w:ascii="Times New Roman" w:hAnsi="Times New Roman" w:cs="Times New Roman"/>
          <w:sz w:val="26"/>
          <w:szCs w:val="26"/>
          <w:lang w:val="en-US"/>
        </w:rPr>
        <w:t>Trường Cao đẳng</w:t>
      </w:r>
      <w:r w:rsidR="002D058D" w:rsidRPr="002D058D">
        <w:rPr>
          <w:rFonts w:ascii="Times New Roman" w:hAnsi="Times New Roman" w:cs="Times New Roman"/>
          <w:bCs/>
          <w:sz w:val="26"/>
          <w:szCs w:val="26"/>
        </w:rPr>
        <w:t xml:space="preserve"> Kinh tế - Kỹ thuật Thành phố Hồ Chí Minh</w:t>
      </w:r>
      <w:r w:rsidR="002D058D" w:rsidRPr="002D058D">
        <w:rPr>
          <w:rFonts w:ascii="Times New Roman" w:hAnsi="Times New Roman" w:cs="Times New Roman"/>
          <w:bCs/>
          <w:sz w:val="26"/>
          <w:szCs w:val="26"/>
          <w:lang w:val="en-US"/>
        </w:rPr>
        <w:t xml:space="preserve"> trên </w:t>
      </w:r>
      <w:r w:rsidR="002D058D" w:rsidRPr="002D058D">
        <w:rPr>
          <w:rFonts w:ascii="Times New Roman" w:hAnsi="Times New Roman" w:cs="Times New Roman"/>
          <w:bCs/>
          <w:spacing w:val="-4"/>
          <w:sz w:val="26"/>
          <w:szCs w:val="26"/>
          <w:lang w:val="en-US"/>
        </w:rPr>
        <w:t xml:space="preserve">cơ sở sáp nhập Trường Trung cấp Trần Đại Nghĩa và Trường Trung cấp </w:t>
      </w:r>
      <w:r w:rsidR="00AF3B06" w:rsidRPr="002D058D">
        <w:rPr>
          <w:rFonts w:ascii="Times New Roman" w:hAnsi="Times New Roman" w:cs="Times New Roman"/>
          <w:bCs/>
          <w:sz w:val="26"/>
          <w:szCs w:val="26"/>
        </w:rPr>
        <w:t xml:space="preserve">Kinh tế - Kỹ thuật </w:t>
      </w:r>
      <w:r w:rsidR="002D058D" w:rsidRPr="002D058D">
        <w:rPr>
          <w:rFonts w:ascii="Times New Roman" w:hAnsi="Times New Roman" w:cs="Times New Roman"/>
          <w:bCs/>
          <w:spacing w:val="-4"/>
          <w:sz w:val="26"/>
          <w:szCs w:val="26"/>
          <w:lang w:val="en-US"/>
        </w:rPr>
        <w:t xml:space="preserve">Quận 12 </w:t>
      </w:r>
      <w:r w:rsidR="00AF3B06">
        <w:rPr>
          <w:rFonts w:ascii="Times New Roman" w:hAnsi="Times New Roman" w:cs="Times New Roman"/>
          <w:bCs/>
          <w:spacing w:val="-4"/>
          <w:sz w:val="26"/>
          <w:szCs w:val="26"/>
          <w:lang w:val="en-US"/>
        </w:rPr>
        <w:t xml:space="preserve">vào </w:t>
      </w:r>
      <w:r w:rsidR="00AF3B06" w:rsidRPr="002D058D">
        <w:rPr>
          <w:rFonts w:ascii="Times New Roman" w:hAnsi="Times New Roman" w:cs="Times New Roman"/>
          <w:sz w:val="26"/>
          <w:szCs w:val="26"/>
          <w:lang w:val="en-US"/>
        </w:rPr>
        <w:t>Trường Cao đẳng</w:t>
      </w:r>
      <w:r w:rsidR="00AF3B06" w:rsidRPr="002D058D">
        <w:rPr>
          <w:rFonts w:ascii="Times New Roman" w:hAnsi="Times New Roman" w:cs="Times New Roman"/>
          <w:bCs/>
          <w:sz w:val="26"/>
          <w:szCs w:val="26"/>
        </w:rPr>
        <w:t xml:space="preserve"> Kinh tế - Kỹ thuật Thành phố Hồ Chí Minh</w:t>
      </w:r>
      <w:r w:rsidR="00AF3B06" w:rsidRPr="002D058D">
        <w:rPr>
          <w:rFonts w:ascii="Times New Roman" w:hAnsi="Times New Roman" w:cs="Times New Roman"/>
          <w:bCs/>
          <w:sz w:val="26"/>
          <w:szCs w:val="26"/>
          <w:lang w:val="en-US"/>
        </w:rPr>
        <w:t xml:space="preserve"> </w:t>
      </w:r>
      <w:r w:rsidR="002D058D" w:rsidRPr="002D058D">
        <w:rPr>
          <w:rFonts w:ascii="Times New Roman" w:hAnsi="Times New Roman" w:cs="Times New Roman"/>
          <w:bCs/>
          <w:spacing w:val="-4"/>
          <w:sz w:val="26"/>
          <w:szCs w:val="26"/>
          <w:lang w:val="en-US"/>
        </w:rPr>
        <w:t xml:space="preserve">thành </w:t>
      </w:r>
      <w:r w:rsidR="002D058D" w:rsidRPr="002D058D">
        <w:rPr>
          <w:rFonts w:ascii="Times New Roman" w:hAnsi="Times New Roman" w:cs="Times New Roman"/>
          <w:sz w:val="26"/>
          <w:szCs w:val="26"/>
          <w:lang w:val="en-US"/>
        </w:rPr>
        <w:t>Trường Cao đẳng Trần Đại Nghĩa.</w:t>
      </w:r>
    </w:p>
    <w:p w14:paraId="02C27A2A" w14:textId="305315B7" w:rsidR="002D058D" w:rsidRPr="002D058D" w:rsidRDefault="00AF3B06" w:rsidP="002D058D">
      <w:pPr>
        <w:spacing w:before="120" w:after="120"/>
        <w:ind w:firstLine="567"/>
        <w:jc w:val="both"/>
        <w:rPr>
          <w:rFonts w:ascii="Times New Roman" w:hAnsi="Times New Roman" w:cs="Times New Roman"/>
          <w:sz w:val="26"/>
          <w:szCs w:val="26"/>
        </w:rPr>
      </w:pPr>
      <w:r w:rsidRPr="00AF3B06">
        <w:rPr>
          <w:rFonts w:ascii="Times New Roman" w:hAnsi="Times New Roman" w:cs="Times New Roman"/>
          <w:sz w:val="26"/>
          <w:szCs w:val="26"/>
          <w:lang w:val="en-US"/>
        </w:rPr>
        <w:t>(6)</w:t>
      </w:r>
      <w:r>
        <w:rPr>
          <w:rFonts w:ascii="Times New Roman" w:hAnsi="Times New Roman" w:cs="Times New Roman"/>
          <w:b/>
          <w:bCs/>
          <w:sz w:val="26"/>
          <w:szCs w:val="26"/>
          <w:lang w:val="en-US"/>
        </w:rPr>
        <w:t xml:space="preserve"> </w:t>
      </w:r>
      <w:r w:rsidRPr="002D058D">
        <w:rPr>
          <w:rFonts w:ascii="Times New Roman" w:hAnsi="Times New Roman" w:cs="Times New Roman"/>
          <w:sz w:val="26"/>
          <w:szCs w:val="26"/>
          <w:lang w:val="en-US"/>
        </w:rPr>
        <w:t xml:space="preserve">Tổ chức lại </w:t>
      </w:r>
      <w:r w:rsidR="002D058D" w:rsidRPr="002D058D">
        <w:rPr>
          <w:rFonts w:ascii="Times New Roman" w:hAnsi="Times New Roman" w:cs="Times New Roman"/>
          <w:sz w:val="26"/>
          <w:szCs w:val="26"/>
          <w:lang w:val="en-US"/>
        </w:rPr>
        <w:t>Trường Cao đẳng</w:t>
      </w:r>
      <w:r w:rsidR="002D058D" w:rsidRPr="002D058D">
        <w:rPr>
          <w:rFonts w:ascii="Times New Roman" w:hAnsi="Times New Roman" w:cs="Times New Roman"/>
          <w:bCs/>
          <w:sz w:val="26"/>
          <w:szCs w:val="26"/>
        </w:rPr>
        <w:t xml:space="preserve"> Bách Khoa Nam Sài Gòn</w:t>
      </w:r>
      <w:r w:rsidR="002D058D" w:rsidRPr="002D058D">
        <w:rPr>
          <w:rFonts w:ascii="Times New Roman" w:hAnsi="Times New Roman" w:cs="Times New Roman"/>
          <w:bCs/>
          <w:sz w:val="26"/>
          <w:szCs w:val="26"/>
          <w:lang w:val="en-US"/>
        </w:rPr>
        <w:t xml:space="preserve"> trên cơ sở </w:t>
      </w:r>
      <w:r w:rsidR="002D058D" w:rsidRPr="002D058D">
        <w:rPr>
          <w:rFonts w:ascii="Times New Roman" w:hAnsi="Times New Roman" w:cs="Times New Roman"/>
          <w:bCs/>
          <w:spacing w:val="-6"/>
          <w:sz w:val="26"/>
          <w:szCs w:val="26"/>
          <w:lang w:val="en-US"/>
        </w:rPr>
        <w:t>sáp nhập Trường Trung cấp nghề Nhân Đạo và Trường Trung cấp nghề Bình Thạnh</w:t>
      </w:r>
      <w:r>
        <w:rPr>
          <w:rFonts w:ascii="Times New Roman" w:hAnsi="Times New Roman" w:cs="Times New Roman"/>
          <w:bCs/>
          <w:spacing w:val="-6"/>
          <w:sz w:val="26"/>
          <w:szCs w:val="26"/>
          <w:lang w:val="en-US"/>
        </w:rPr>
        <w:t xml:space="preserve"> vào </w:t>
      </w:r>
      <w:r w:rsidRPr="002D058D">
        <w:rPr>
          <w:rFonts w:ascii="Times New Roman" w:hAnsi="Times New Roman" w:cs="Times New Roman"/>
          <w:sz w:val="26"/>
          <w:szCs w:val="26"/>
          <w:lang w:val="en-US"/>
        </w:rPr>
        <w:t xml:space="preserve">Trường Cao </w:t>
      </w:r>
      <w:r w:rsidRPr="002D058D">
        <w:rPr>
          <w:rFonts w:ascii="Times New Roman" w:hAnsi="Times New Roman" w:cs="Times New Roman"/>
          <w:sz w:val="26"/>
          <w:szCs w:val="26"/>
          <w:lang w:val="en-US"/>
        </w:rPr>
        <w:lastRenderedPageBreak/>
        <w:t>đẳng</w:t>
      </w:r>
      <w:r w:rsidRPr="002D058D">
        <w:rPr>
          <w:rFonts w:ascii="Times New Roman" w:hAnsi="Times New Roman" w:cs="Times New Roman"/>
          <w:bCs/>
          <w:sz w:val="26"/>
          <w:szCs w:val="26"/>
        </w:rPr>
        <w:t xml:space="preserve"> Bách Khoa Nam Sài Gòn</w:t>
      </w:r>
      <w:r w:rsidR="002D058D" w:rsidRPr="002D058D">
        <w:rPr>
          <w:rFonts w:ascii="Times New Roman" w:hAnsi="Times New Roman" w:cs="Times New Roman"/>
          <w:bCs/>
          <w:spacing w:val="-6"/>
          <w:sz w:val="26"/>
          <w:szCs w:val="26"/>
          <w:lang w:val="en-US"/>
        </w:rPr>
        <w:t>.</w:t>
      </w:r>
    </w:p>
    <w:p w14:paraId="79D55E71" w14:textId="3CD67219" w:rsidR="002D058D" w:rsidRPr="002D058D" w:rsidRDefault="00AF3B06" w:rsidP="002D058D">
      <w:pPr>
        <w:spacing w:before="120" w:after="120"/>
        <w:ind w:firstLine="567"/>
        <w:jc w:val="both"/>
        <w:rPr>
          <w:rFonts w:ascii="Times New Roman" w:hAnsi="Times New Roman" w:cs="Times New Roman"/>
          <w:sz w:val="26"/>
          <w:szCs w:val="26"/>
        </w:rPr>
      </w:pPr>
      <w:r w:rsidRPr="00AF3B06">
        <w:rPr>
          <w:rFonts w:ascii="Times New Roman" w:hAnsi="Times New Roman" w:cs="Times New Roman"/>
          <w:sz w:val="26"/>
          <w:szCs w:val="26"/>
          <w:lang w:val="en-US"/>
        </w:rPr>
        <w:t>(7)</w:t>
      </w:r>
      <w:r w:rsidR="002D058D" w:rsidRPr="002D058D">
        <w:rPr>
          <w:rFonts w:ascii="Times New Roman" w:hAnsi="Times New Roman" w:cs="Times New Roman"/>
          <w:sz w:val="26"/>
          <w:szCs w:val="26"/>
          <w:lang w:val="en-US"/>
        </w:rPr>
        <w:t xml:space="preserve"> </w:t>
      </w:r>
      <w:r w:rsidRPr="002D058D">
        <w:rPr>
          <w:rFonts w:ascii="Times New Roman" w:hAnsi="Times New Roman" w:cs="Times New Roman"/>
          <w:sz w:val="26"/>
          <w:szCs w:val="26"/>
          <w:lang w:val="en-US"/>
        </w:rPr>
        <w:t xml:space="preserve">Tổ chức lại </w:t>
      </w:r>
      <w:r w:rsidR="002D058D" w:rsidRPr="002D058D">
        <w:rPr>
          <w:rFonts w:ascii="Times New Roman" w:hAnsi="Times New Roman" w:cs="Times New Roman"/>
          <w:sz w:val="26"/>
          <w:szCs w:val="26"/>
          <w:lang w:val="en-US"/>
        </w:rPr>
        <w:t>Trường Cao đẳng</w:t>
      </w:r>
      <w:r w:rsidR="002D058D" w:rsidRPr="002D058D">
        <w:rPr>
          <w:rFonts w:ascii="Times New Roman" w:hAnsi="Times New Roman" w:cs="Times New Roman"/>
          <w:bCs/>
          <w:sz w:val="26"/>
          <w:szCs w:val="26"/>
        </w:rPr>
        <w:t xml:space="preserve"> </w:t>
      </w:r>
      <w:r w:rsidR="002D058D" w:rsidRPr="002D058D">
        <w:rPr>
          <w:rFonts w:ascii="Times New Roman" w:hAnsi="Times New Roman" w:cs="Times New Roman"/>
          <w:bCs/>
          <w:sz w:val="26"/>
          <w:szCs w:val="26"/>
          <w:lang w:val="en-US"/>
        </w:rPr>
        <w:t xml:space="preserve">Kỹ thuật </w:t>
      </w:r>
      <w:r w:rsidR="002D058D" w:rsidRPr="002D058D">
        <w:rPr>
          <w:rFonts w:ascii="Times New Roman" w:hAnsi="Times New Roman" w:cs="Times New Roman"/>
          <w:bCs/>
          <w:sz w:val="26"/>
          <w:szCs w:val="26"/>
        </w:rPr>
        <w:t>Nguyễn Trường Tộ</w:t>
      </w:r>
      <w:r w:rsidR="002D058D" w:rsidRPr="002D058D">
        <w:rPr>
          <w:rFonts w:ascii="Times New Roman" w:hAnsi="Times New Roman" w:cs="Times New Roman"/>
          <w:bCs/>
          <w:sz w:val="26"/>
          <w:szCs w:val="26"/>
          <w:lang w:val="en-US"/>
        </w:rPr>
        <w:t xml:space="preserve"> trên cơ sở sáp nhập Trường Trung cấp Bách Nghệ </w:t>
      </w:r>
      <w:r w:rsidR="00282862" w:rsidRPr="002D058D">
        <w:rPr>
          <w:rFonts w:ascii="Times New Roman" w:hAnsi="Times New Roman" w:cs="Times New Roman"/>
          <w:bCs/>
          <w:sz w:val="26"/>
          <w:szCs w:val="26"/>
        </w:rPr>
        <w:t>Thành phố Hồ Chí Minh</w:t>
      </w:r>
      <w:r w:rsidR="00282862" w:rsidRPr="002D058D">
        <w:rPr>
          <w:rFonts w:ascii="Times New Roman" w:hAnsi="Times New Roman" w:cs="Times New Roman"/>
          <w:bCs/>
          <w:sz w:val="26"/>
          <w:szCs w:val="26"/>
          <w:lang w:val="en-US"/>
        </w:rPr>
        <w:t xml:space="preserve"> </w:t>
      </w:r>
      <w:r w:rsidR="002D058D" w:rsidRPr="002D058D">
        <w:rPr>
          <w:rFonts w:ascii="Times New Roman" w:hAnsi="Times New Roman" w:cs="Times New Roman"/>
          <w:bCs/>
          <w:sz w:val="26"/>
          <w:szCs w:val="26"/>
          <w:lang w:val="en-US"/>
        </w:rPr>
        <w:t xml:space="preserve">và Trường Trung cấp nghề Củ Chi </w:t>
      </w:r>
      <w:r w:rsidR="00282862">
        <w:rPr>
          <w:rFonts w:ascii="Times New Roman" w:hAnsi="Times New Roman" w:cs="Times New Roman"/>
          <w:bCs/>
          <w:sz w:val="26"/>
          <w:szCs w:val="26"/>
          <w:lang w:val="en-US"/>
        </w:rPr>
        <w:t xml:space="preserve">vào </w:t>
      </w:r>
      <w:r w:rsidR="00282862" w:rsidRPr="002D058D">
        <w:rPr>
          <w:rFonts w:ascii="Times New Roman" w:hAnsi="Times New Roman" w:cs="Times New Roman"/>
          <w:sz w:val="26"/>
          <w:szCs w:val="26"/>
          <w:lang w:val="en-US"/>
        </w:rPr>
        <w:t>Trường Cao đẳng</w:t>
      </w:r>
      <w:r w:rsidR="00282862" w:rsidRPr="002D058D">
        <w:rPr>
          <w:rFonts w:ascii="Times New Roman" w:hAnsi="Times New Roman" w:cs="Times New Roman"/>
          <w:bCs/>
          <w:sz w:val="26"/>
          <w:szCs w:val="26"/>
        </w:rPr>
        <w:t xml:space="preserve"> </w:t>
      </w:r>
      <w:r w:rsidR="00282862" w:rsidRPr="002D058D">
        <w:rPr>
          <w:rFonts w:ascii="Times New Roman" w:hAnsi="Times New Roman" w:cs="Times New Roman"/>
          <w:bCs/>
          <w:sz w:val="26"/>
          <w:szCs w:val="26"/>
          <w:lang w:val="en-US"/>
        </w:rPr>
        <w:t xml:space="preserve">Kỹ thuật </w:t>
      </w:r>
      <w:r w:rsidR="00282862" w:rsidRPr="002D058D">
        <w:rPr>
          <w:rFonts w:ascii="Times New Roman" w:hAnsi="Times New Roman" w:cs="Times New Roman"/>
          <w:bCs/>
          <w:sz w:val="26"/>
          <w:szCs w:val="26"/>
        </w:rPr>
        <w:t>Nguyễn Trường Tộ</w:t>
      </w:r>
      <w:r w:rsidR="00282862" w:rsidRPr="002D058D">
        <w:rPr>
          <w:rFonts w:ascii="Times New Roman" w:hAnsi="Times New Roman" w:cs="Times New Roman"/>
          <w:bCs/>
          <w:sz w:val="26"/>
          <w:szCs w:val="26"/>
          <w:lang w:val="en-US"/>
        </w:rPr>
        <w:t xml:space="preserve"> </w:t>
      </w:r>
      <w:r w:rsidR="002D058D" w:rsidRPr="002D058D">
        <w:rPr>
          <w:rFonts w:ascii="Times New Roman" w:hAnsi="Times New Roman" w:cs="Times New Roman"/>
          <w:bCs/>
          <w:sz w:val="26"/>
          <w:szCs w:val="26"/>
          <w:lang w:val="en-US"/>
        </w:rPr>
        <w:t xml:space="preserve">thành </w:t>
      </w:r>
      <w:r w:rsidR="002D058D" w:rsidRPr="002D058D">
        <w:rPr>
          <w:rFonts w:ascii="Times New Roman" w:hAnsi="Times New Roman" w:cs="Times New Roman"/>
          <w:sz w:val="26"/>
          <w:szCs w:val="26"/>
          <w:lang w:val="en-US"/>
        </w:rPr>
        <w:t>Trường Cao đẳng Nguyễn Trường Tộ</w:t>
      </w:r>
      <w:r w:rsidR="002D058D" w:rsidRPr="002D058D">
        <w:rPr>
          <w:rFonts w:ascii="Times New Roman" w:hAnsi="Times New Roman" w:cs="Times New Roman"/>
          <w:bCs/>
          <w:sz w:val="26"/>
          <w:szCs w:val="26"/>
          <w:lang w:val="en-US"/>
        </w:rPr>
        <w:t>.</w:t>
      </w:r>
    </w:p>
    <w:p w14:paraId="0995164F" w14:textId="60AC8868" w:rsidR="002D058D" w:rsidRPr="002D058D" w:rsidRDefault="00AF3B06" w:rsidP="002D058D">
      <w:pPr>
        <w:spacing w:before="120" w:after="120"/>
        <w:ind w:firstLine="567"/>
        <w:jc w:val="both"/>
        <w:rPr>
          <w:rFonts w:ascii="Times New Roman" w:hAnsi="Times New Roman" w:cs="Times New Roman"/>
          <w:sz w:val="26"/>
          <w:szCs w:val="26"/>
        </w:rPr>
      </w:pPr>
      <w:r w:rsidRPr="00AF3B06">
        <w:rPr>
          <w:rFonts w:ascii="Times New Roman" w:hAnsi="Times New Roman" w:cs="Times New Roman"/>
          <w:sz w:val="26"/>
          <w:szCs w:val="26"/>
          <w:lang w:val="en-US"/>
        </w:rPr>
        <w:t>(8)</w:t>
      </w:r>
      <w:r w:rsidR="002D058D" w:rsidRPr="002D058D">
        <w:rPr>
          <w:rFonts w:ascii="Times New Roman" w:hAnsi="Times New Roman" w:cs="Times New Roman"/>
          <w:sz w:val="26"/>
          <w:szCs w:val="26"/>
          <w:lang w:val="en-US"/>
        </w:rPr>
        <w:t xml:space="preserve"> </w:t>
      </w:r>
      <w:r w:rsidRPr="002D058D">
        <w:rPr>
          <w:rFonts w:ascii="Times New Roman" w:hAnsi="Times New Roman" w:cs="Times New Roman"/>
          <w:sz w:val="26"/>
          <w:szCs w:val="26"/>
          <w:lang w:val="en-US"/>
        </w:rPr>
        <w:t xml:space="preserve">Tổ chức lại </w:t>
      </w:r>
      <w:r w:rsidR="002D058D" w:rsidRPr="002D058D">
        <w:rPr>
          <w:rFonts w:ascii="Times New Roman" w:hAnsi="Times New Roman" w:cs="Times New Roman"/>
          <w:sz w:val="26"/>
          <w:szCs w:val="26"/>
          <w:lang w:val="en-US"/>
        </w:rPr>
        <w:t>Trường Cao đẳng</w:t>
      </w:r>
      <w:r w:rsidR="002D058D" w:rsidRPr="002D058D">
        <w:rPr>
          <w:rFonts w:ascii="Times New Roman" w:hAnsi="Times New Roman" w:cs="Times New Roman"/>
          <w:bCs/>
          <w:sz w:val="26"/>
          <w:szCs w:val="26"/>
        </w:rPr>
        <w:t xml:space="preserve"> </w:t>
      </w:r>
      <w:r w:rsidR="00282862" w:rsidRPr="002D058D">
        <w:rPr>
          <w:rFonts w:ascii="Times New Roman" w:hAnsi="Times New Roman" w:cs="Times New Roman"/>
          <w:bCs/>
          <w:sz w:val="26"/>
          <w:szCs w:val="26"/>
        </w:rPr>
        <w:t xml:space="preserve">Kinh tế - Kỹ thuật </w:t>
      </w:r>
      <w:r w:rsidR="002D058D" w:rsidRPr="002D058D">
        <w:rPr>
          <w:rFonts w:ascii="Times New Roman" w:hAnsi="Times New Roman" w:cs="Times New Roman"/>
          <w:bCs/>
          <w:sz w:val="26"/>
          <w:szCs w:val="26"/>
        </w:rPr>
        <w:t>Thủ Đức</w:t>
      </w:r>
      <w:r w:rsidR="002D058D" w:rsidRPr="002D058D">
        <w:rPr>
          <w:rFonts w:ascii="Times New Roman" w:hAnsi="Times New Roman" w:cs="Times New Roman"/>
          <w:bCs/>
          <w:sz w:val="26"/>
          <w:szCs w:val="26"/>
          <w:lang w:val="en-US"/>
        </w:rPr>
        <w:t xml:space="preserve"> trên cơ sở sáp nhập trường Trung cấp nghề Đông Sài Gòn </w:t>
      </w:r>
      <w:r w:rsidR="00282862">
        <w:rPr>
          <w:rFonts w:ascii="Times New Roman" w:hAnsi="Times New Roman" w:cs="Times New Roman"/>
          <w:bCs/>
          <w:sz w:val="26"/>
          <w:szCs w:val="26"/>
          <w:lang w:val="en-US"/>
        </w:rPr>
        <w:t xml:space="preserve">vào </w:t>
      </w:r>
      <w:r w:rsidR="00282862" w:rsidRPr="002D058D">
        <w:rPr>
          <w:rFonts w:ascii="Times New Roman" w:hAnsi="Times New Roman" w:cs="Times New Roman"/>
          <w:sz w:val="26"/>
          <w:szCs w:val="26"/>
          <w:lang w:val="en-US"/>
        </w:rPr>
        <w:t>Trường Cao đẳng</w:t>
      </w:r>
      <w:r w:rsidR="00282862" w:rsidRPr="002D058D">
        <w:rPr>
          <w:rFonts w:ascii="Times New Roman" w:hAnsi="Times New Roman" w:cs="Times New Roman"/>
          <w:bCs/>
          <w:sz w:val="26"/>
          <w:szCs w:val="26"/>
        </w:rPr>
        <w:t xml:space="preserve"> Kinh tế - Kỹ thuật Thủ Đức</w:t>
      </w:r>
      <w:r w:rsidR="00282862" w:rsidRPr="002D058D">
        <w:rPr>
          <w:rFonts w:ascii="Times New Roman" w:hAnsi="Times New Roman" w:cs="Times New Roman"/>
          <w:bCs/>
          <w:sz w:val="26"/>
          <w:szCs w:val="26"/>
          <w:lang w:val="en-US"/>
        </w:rPr>
        <w:t xml:space="preserve"> </w:t>
      </w:r>
      <w:r w:rsidR="002D058D" w:rsidRPr="002D058D">
        <w:rPr>
          <w:rFonts w:ascii="Times New Roman" w:hAnsi="Times New Roman" w:cs="Times New Roman"/>
          <w:bCs/>
          <w:sz w:val="26"/>
          <w:szCs w:val="26"/>
          <w:lang w:val="en-US"/>
        </w:rPr>
        <w:t xml:space="preserve">thành </w:t>
      </w:r>
      <w:r w:rsidR="002D058D" w:rsidRPr="002D058D">
        <w:rPr>
          <w:rFonts w:ascii="Times New Roman" w:hAnsi="Times New Roman" w:cs="Times New Roman"/>
          <w:sz w:val="26"/>
          <w:szCs w:val="26"/>
          <w:lang w:val="en-US"/>
        </w:rPr>
        <w:t xml:space="preserve">Trường Cao đẳng Kỹ thuật cao </w:t>
      </w:r>
      <w:r w:rsidR="00282862" w:rsidRPr="002D058D">
        <w:rPr>
          <w:rFonts w:ascii="Times New Roman" w:hAnsi="Times New Roman" w:cs="Times New Roman"/>
          <w:bCs/>
          <w:sz w:val="26"/>
          <w:szCs w:val="26"/>
        </w:rPr>
        <w:t>Thành phố Hồ Chí Minh</w:t>
      </w:r>
      <w:r w:rsidR="002D058D" w:rsidRPr="002D058D">
        <w:rPr>
          <w:rFonts w:ascii="Times New Roman" w:hAnsi="Times New Roman" w:cs="Times New Roman"/>
          <w:bCs/>
          <w:sz w:val="26"/>
          <w:szCs w:val="26"/>
          <w:lang w:val="en-US"/>
        </w:rPr>
        <w:t>.</w:t>
      </w:r>
    </w:p>
    <w:p w14:paraId="3785857A" w14:textId="6469EBA2" w:rsidR="002D058D" w:rsidRPr="002D058D" w:rsidRDefault="00AF3B06" w:rsidP="002D058D">
      <w:pPr>
        <w:spacing w:before="120" w:after="120"/>
        <w:ind w:firstLine="567"/>
        <w:jc w:val="both"/>
        <w:rPr>
          <w:rFonts w:ascii="Times New Roman" w:hAnsi="Times New Roman" w:cs="Times New Roman"/>
          <w:sz w:val="26"/>
          <w:szCs w:val="26"/>
        </w:rPr>
      </w:pPr>
      <w:r>
        <w:rPr>
          <w:rFonts w:ascii="Times New Roman" w:hAnsi="Times New Roman" w:cs="Times New Roman"/>
          <w:sz w:val="26"/>
          <w:szCs w:val="26"/>
          <w:lang w:val="en-US"/>
        </w:rPr>
        <w:t>(9)</w:t>
      </w:r>
      <w:r w:rsidR="002D058D" w:rsidRPr="002D058D">
        <w:rPr>
          <w:rFonts w:ascii="Times New Roman" w:hAnsi="Times New Roman" w:cs="Times New Roman"/>
          <w:sz w:val="26"/>
          <w:szCs w:val="26"/>
          <w:lang w:val="en-US"/>
        </w:rPr>
        <w:t xml:space="preserve"> </w:t>
      </w:r>
      <w:r w:rsidRPr="002D058D">
        <w:rPr>
          <w:rFonts w:ascii="Times New Roman" w:hAnsi="Times New Roman" w:cs="Times New Roman"/>
          <w:sz w:val="26"/>
          <w:szCs w:val="26"/>
          <w:lang w:val="en-US"/>
        </w:rPr>
        <w:t xml:space="preserve">Tổ chức lại </w:t>
      </w:r>
      <w:r w:rsidR="002D058D" w:rsidRPr="002D058D">
        <w:rPr>
          <w:rFonts w:ascii="Times New Roman" w:hAnsi="Times New Roman" w:cs="Times New Roman"/>
          <w:sz w:val="26"/>
          <w:szCs w:val="26"/>
          <w:lang w:val="en-US"/>
        </w:rPr>
        <w:t>Trường Cao đẳng</w:t>
      </w:r>
      <w:r w:rsidR="002D058D" w:rsidRPr="002D058D">
        <w:rPr>
          <w:rFonts w:ascii="Times New Roman" w:hAnsi="Times New Roman" w:cs="Times New Roman"/>
          <w:bCs/>
          <w:sz w:val="26"/>
          <w:szCs w:val="26"/>
        </w:rPr>
        <w:t xml:space="preserve"> Lý Tự Trọng </w:t>
      </w:r>
      <w:r w:rsidR="00282862" w:rsidRPr="002D058D">
        <w:rPr>
          <w:rFonts w:ascii="Times New Roman" w:hAnsi="Times New Roman" w:cs="Times New Roman"/>
          <w:bCs/>
          <w:sz w:val="26"/>
          <w:szCs w:val="26"/>
        </w:rPr>
        <w:t>Thành phố Hồ Chí Minh</w:t>
      </w:r>
      <w:r w:rsidR="00282862" w:rsidRPr="002D058D">
        <w:rPr>
          <w:rFonts w:ascii="Times New Roman" w:hAnsi="Times New Roman" w:cs="Times New Roman"/>
          <w:bCs/>
          <w:sz w:val="26"/>
          <w:szCs w:val="26"/>
          <w:lang w:val="en-US"/>
        </w:rPr>
        <w:t xml:space="preserve"> </w:t>
      </w:r>
      <w:r w:rsidR="002D058D" w:rsidRPr="002D058D">
        <w:rPr>
          <w:rFonts w:ascii="Times New Roman" w:hAnsi="Times New Roman" w:cs="Times New Roman"/>
          <w:bCs/>
          <w:sz w:val="26"/>
          <w:szCs w:val="26"/>
          <w:lang w:val="en-US"/>
        </w:rPr>
        <w:t xml:space="preserve">trên cơ sở sáp nhập Trường Trung cấp Thông tin </w:t>
      </w:r>
      <w:r w:rsidR="00282862">
        <w:rPr>
          <w:rFonts w:ascii="Times New Roman" w:hAnsi="Times New Roman" w:cs="Times New Roman"/>
          <w:bCs/>
          <w:sz w:val="26"/>
          <w:szCs w:val="26"/>
          <w:lang w:val="en-US"/>
        </w:rPr>
        <w:t>- T</w:t>
      </w:r>
      <w:r w:rsidR="002D058D" w:rsidRPr="002D058D">
        <w:rPr>
          <w:rFonts w:ascii="Times New Roman" w:hAnsi="Times New Roman" w:cs="Times New Roman"/>
          <w:bCs/>
          <w:sz w:val="26"/>
          <w:szCs w:val="26"/>
          <w:lang w:val="en-US"/>
        </w:rPr>
        <w:t>ruyền thông</w:t>
      </w:r>
      <w:r w:rsidR="00282862">
        <w:rPr>
          <w:rFonts w:ascii="Times New Roman" w:hAnsi="Times New Roman" w:cs="Times New Roman"/>
          <w:bCs/>
          <w:sz w:val="26"/>
          <w:szCs w:val="26"/>
          <w:lang w:val="en-US"/>
        </w:rPr>
        <w:t xml:space="preserve"> </w:t>
      </w:r>
      <w:r w:rsidR="00282862">
        <w:rPr>
          <w:rFonts w:ascii="Times New Roman" w:eastAsia="Times New Roman" w:hAnsi="Times New Roman" w:cs="Times New Roman"/>
          <w:sz w:val="26"/>
          <w:szCs w:val="26"/>
        </w:rPr>
        <w:t>Thành phố Hồ Chí Minh</w:t>
      </w:r>
      <w:r w:rsidR="00282862">
        <w:rPr>
          <w:rFonts w:ascii="Times New Roman" w:hAnsi="Times New Roman" w:cs="Times New Roman"/>
          <w:bCs/>
          <w:sz w:val="26"/>
          <w:szCs w:val="26"/>
          <w:lang w:val="en-US"/>
        </w:rPr>
        <w:t xml:space="preserve"> vào </w:t>
      </w:r>
      <w:r w:rsidR="00282862" w:rsidRPr="002D058D">
        <w:rPr>
          <w:rFonts w:ascii="Times New Roman" w:hAnsi="Times New Roman" w:cs="Times New Roman"/>
          <w:sz w:val="26"/>
          <w:szCs w:val="26"/>
          <w:lang w:val="en-US"/>
        </w:rPr>
        <w:t>Trường Cao đẳng</w:t>
      </w:r>
      <w:r w:rsidR="00282862" w:rsidRPr="002D058D">
        <w:rPr>
          <w:rFonts w:ascii="Times New Roman" w:hAnsi="Times New Roman" w:cs="Times New Roman"/>
          <w:bCs/>
          <w:sz w:val="26"/>
          <w:szCs w:val="26"/>
        </w:rPr>
        <w:t xml:space="preserve"> Lý Tự Trọng Thành phố Hồ Chí Minh</w:t>
      </w:r>
      <w:r w:rsidR="002D058D" w:rsidRPr="002D058D">
        <w:rPr>
          <w:rFonts w:ascii="Times New Roman" w:hAnsi="Times New Roman" w:cs="Times New Roman"/>
          <w:bCs/>
          <w:sz w:val="26"/>
          <w:szCs w:val="26"/>
          <w:lang w:val="en-US"/>
        </w:rPr>
        <w:t>.</w:t>
      </w:r>
    </w:p>
    <w:p w14:paraId="185E7CAE" w14:textId="7AA6AF5A" w:rsidR="002D058D" w:rsidRPr="00282862" w:rsidRDefault="00AF3B06" w:rsidP="002D058D">
      <w:pPr>
        <w:shd w:val="clear" w:color="auto" w:fill="FFFFFF"/>
        <w:spacing w:before="120" w:after="120"/>
        <w:ind w:firstLine="567"/>
        <w:jc w:val="both"/>
        <w:rPr>
          <w:rFonts w:ascii="Times New Roman" w:hAnsi="Times New Roman" w:cs="Times New Roman"/>
          <w:sz w:val="26"/>
          <w:szCs w:val="26"/>
          <w:lang w:val="en-US"/>
        </w:rPr>
      </w:pPr>
      <w:r>
        <w:rPr>
          <w:rFonts w:ascii="Times New Roman" w:hAnsi="Times New Roman" w:cs="Times New Roman"/>
          <w:sz w:val="26"/>
          <w:szCs w:val="26"/>
          <w:lang w:val="en-US"/>
        </w:rPr>
        <w:t>(10)</w:t>
      </w:r>
      <w:r w:rsidR="002D058D" w:rsidRPr="002D058D">
        <w:rPr>
          <w:rFonts w:ascii="Times New Roman" w:hAnsi="Times New Roman" w:cs="Times New Roman"/>
          <w:sz w:val="26"/>
          <w:szCs w:val="26"/>
          <w:lang w:val="en-US"/>
        </w:rPr>
        <w:t xml:space="preserve"> </w:t>
      </w:r>
      <w:r w:rsidRPr="002D058D">
        <w:rPr>
          <w:rFonts w:ascii="Times New Roman" w:hAnsi="Times New Roman" w:cs="Times New Roman"/>
          <w:sz w:val="26"/>
          <w:szCs w:val="26"/>
          <w:lang w:val="en-US"/>
        </w:rPr>
        <w:t xml:space="preserve">Tổ chức lại </w:t>
      </w:r>
      <w:r w:rsidR="002D058D" w:rsidRPr="002D058D">
        <w:rPr>
          <w:rFonts w:ascii="Times New Roman" w:hAnsi="Times New Roman" w:cs="Times New Roman"/>
          <w:sz w:val="26"/>
          <w:szCs w:val="26"/>
          <w:lang w:val="en-US"/>
        </w:rPr>
        <w:t>Trường Cao đẳng</w:t>
      </w:r>
      <w:r w:rsidR="002D058D" w:rsidRPr="002D058D">
        <w:rPr>
          <w:rFonts w:ascii="Times New Roman" w:hAnsi="Times New Roman" w:cs="Times New Roman"/>
          <w:bCs/>
          <w:sz w:val="26"/>
          <w:szCs w:val="26"/>
        </w:rPr>
        <w:t xml:space="preserve"> Giao thông vận tải </w:t>
      </w:r>
      <w:r w:rsidR="002D058D" w:rsidRPr="002D058D">
        <w:rPr>
          <w:rFonts w:ascii="Times New Roman" w:hAnsi="Times New Roman" w:cs="Times New Roman"/>
          <w:bCs/>
          <w:sz w:val="26"/>
          <w:szCs w:val="26"/>
          <w:lang w:val="en-US"/>
        </w:rPr>
        <w:t>trên cơ sở sáp nh</w:t>
      </w:r>
      <w:r w:rsidR="002D058D" w:rsidRPr="002D058D">
        <w:rPr>
          <w:rFonts w:ascii="Times New Roman" w:hAnsi="Times New Roman" w:cs="Times New Roman"/>
          <w:sz w:val="26"/>
          <w:szCs w:val="26"/>
        </w:rPr>
        <w:t xml:space="preserve">ập Trung tâm Giáo dục nghề nghiệp </w:t>
      </w:r>
      <w:r w:rsidR="002D058D" w:rsidRPr="002D058D">
        <w:rPr>
          <w:rFonts w:ascii="Times New Roman" w:hAnsi="Times New Roman" w:cs="Times New Roman"/>
          <w:b/>
          <w:bCs/>
          <w:sz w:val="26"/>
          <w:szCs w:val="26"/>
          <w:lang w:val="en-US"/>
        </w:rPr>
        <w:t>-</w:t>
      </w:r>
      <w:r w:rsidR="002D058D" w:rsidRPr="002D058D">
        <w:rPr>
          <w:rFonts w:ascii="Times New Roman" w:hAnsi="Times New Roman" w:cs="Times New Roman"/>
          <w:sz w:val="26"/>
          <w:szCs w:val="26"/>
        </w:rPr>
        <w:t xml:space="preserve"> Sát hạch lái xe Bình Dương và Trường Trung cấp nghề </w:t>
      </w:r>
      <w:r w:rsidR="00282862">
        <w:rPr>
          <w:rFonts w:ascii="Times New Roman" w:hAnsi="Times New Roman" w:cs="Times New Roman"/>
          <w:sz w:val="26"/>
          <w:szCs w:val="26"/>
          <w:lang w:val="en-US"/>
        </w:rPr>
        <w:t>G</w:t>
      </w:r>
      <w:r w:rsidR="002D058D" w:rsidRPr="002D058D">
        <w:rPr>
          <w:rFonts w:ascii="Times New Roman" w:hAnsi="Times New Roman" w:cs="Times New Roman"/>
          <w:sz w:val="26"/>
          <w:szCs w:val="26"/>
        </w:rPr>
        <w:t>iao thông vận tải (Bà Rịa - Vũng Tàu)</w:t>
      </w:r>
      <w:r w:rsidR="002D058D" w:rsidRPr="002D058D">
        <w:rPr>
          <w:rFonts w:ascii="Times New Roman" w:hAnsi="Times New Roman" w:cs="Times New Roman"/>
          <w:sz w:val="26"/>
          <w:szCs w:val="26"/>
          <w:lang w:val="en-US"/>
        </w:rPr>
        <w:t xml:space="preserve"> </w:t>
      </w:r>
      <w:r w:rsidR="00282862">
        <w:rPr>
          <w:rFonts w:ascii="Times New Roman" w:hAnsi="Times New Roman" w:cs="Times New Roman"/>
          <w:sz w:val="26"/>
          <w:szCs w:val="26"/>
          <w:lang w:val="en-US"/>
        </w:rPr>
        <w:t xml:space="preserve">vào </w:t>
      </w:r>
      <w:r w:rsidR="00282862" w:rsidRPr="002D058D">
        <w:rPr>
          <w:rFonts w:ascii="Times New Roman" w:hAnsi="Times New Roman" w:cs="Times New Roman"/>
          <w:sz w:val="26"/>
          <w:szCs w:val="26"/>
          <w:lang w:val="en-US"/>
        </w:rPr>
        <w:t>Trường Cao đẳng</w:t>
      </w:r>
      <w:r w:rsidR="00282862" w:rsidRPr="002D058D">
        <w:rPr>
          <w:rFonts w:ascii="Times New Roman" w:hAnsi="Times New Roman" w:cs="Times New Roman"/>
          <w:bCs/>
          <w:sz w:val="26"/>
          <w:szCs w:val="26"/>
        </w:rPr>
        <w:t xml:space="preserve"> Giao thông vận tải </w:t>
      </w:r>
      <w:r w:rsidR="002D058D" w:rsidRPr="002D058D">
        <w:rPr>
          <w:rFonts w:ascii="Times New Roman" w:hAnsi="Times New Roman" w:cs="Times New Roman"/>
          <w:sz w:val="26"/>
          <w:szCs w:val="26"/>
          <w:lang w:val="en-US"/>
        </w:rPr>
        <w:t xml:space="preserve">thành Trường Cao đẳng Giao thông vận tải </w:t>
      </w:r>
      <w:r w:rsidR="00282862" w:rsidRPr="002D058D">
        <w:rPr>
          <w:rFonts w:ascii="Times New Roman" w:hAnsi="Times New Roman" w:cs="Times New Roman"/>
          <w:bCs/>
          <w:sz w:val="26"/>
          <w:szCs w:val="26"/>
        </w:rPr>
        <w:t>Thành phố Hồ Chí Minh</w:t>
      </w:r>
      <w:r w:rsidR="002D058D" w:rsidRPr="002D058D">
        <w:rPr>
          <w:rFonts w:ascii="Times New Roman" w:hAnsi="Times New Roman" w:cs="Times New Roman"/>
          <w:sz w:val="26"/>
          <w:szCs w:val="26"/>
        </w:rPr>
        <w:t>.</w:t>
      </w:r>
      <w:r w:rsidR="00282862">
        <w:rPr>
          <w:rFonts w:ascii="Times New Roman" w:hAnsi="Times New Roman" w:cs="Times New Roman"/>
          <w:sz w:val="26"/>
          <w:szCs w:val="26"/>
          <w:lang w:val="en-US"/>
        </w:rPr>
        <w:t xml:space="preserve"> </w:t>
      </w:r>
    </w:p>
    <w:p w14:paraId="7BE1CD23" w14:textId="012F407E" w:rsidR="002D058D" w:rsidRPr="002D058D" w:rsidRDefault="00AF3B06" w:rsidP="002D058D">
      <w:pPr>
        <w:spacing w:before="120" w:after="120"/>
        <w:ind w:firstLine="567"/>
        <w:jc w:val="both"/>
        <w:rPr>
          <w:rFonts w:ascii="Times New Roman" w:hAnsi="Times New Roman" w:cs="Times New Roman"/>
          <w:bCs/>
          <w:sz w:val="26"/>
          <w:szCs w:val="26"/>
          <w:lang w:val="en-US"/>
        </w:rPr>
      </w:pPr>
      <w:r>
        <w:rPr>
          <w:rFonts w:ascii="Times New Roman" w:hAnsi="Times New Roman" w:cs="Times New Roman"/>
          <w:spacing w:val="8"/>
          <w:sz w:val="26"/>
          <w:szCs w:val="26"/>
          <w:lang w:val="en-US"/>
        </w:rPr>
        <w:t>(11)</w:t>
      </w:r>
      <w:r w:rsidR="002D058D" w:rsidRPr="002D058D">
        <w:rPr>
          <w:rFonts w:ascii="Times New Roman" w:hAnsi="Times New Roman" w:cs="Times New Roman"/>
          <w:spacing w:val="8"/>
          <w:sz w:val="26"/>
          <w:szCs w:val="26"/>
          <w:lang w:val="en-US"/>
        </w:rPr>
        <w:t xml:space="preserve"> </w:t>
      </w:r>
      <w:r w:rsidRPr="002D058D">
        <w:rPr>
          <w:rFonts w:ascii="Times New Roman" w:hAnsi="Times New Roman" w:cs="Times New Roman"/>
          <w:sz w:val="26"/>
          <w:szCs w:val="26"/>
          <w:lang w:val="en-US"/>
        </w:rPr>
        <w:t xml:space="preserve">Tổ chức lại </w:t>
      </w:r>
      <w:r w:rsidR="002D058D" w:rsidRPr="002D058D">
        <w:rPr>
          <w:rFonts w:ascii="Times New Roman" w:hAnsi="Times New Roman" w:cs="Times New Roman"/>
          <w:spacing w:val="8"/>
          <w:sz w:val="26"/>
          <w:szCs w:val="26"/>
          <w:lang w:val="en-US"/>
        </w:rPr>
        <w:t>Trường Cao đẳng</w:t>
      </w:r>
      <w:r w:rsidR="002D058D" w:rsidRPr="002D058D">
        <w:rPr>
          <w:rFonts w:ascii="Times New Roman" w:hAnsi="Times New Roman" w:cs="Times New Roman"/>
          <w:bCs/>
          <w:spacing w:val="8"/>
          <w:sz w:val="26"/>
          <w:szCs w:val="26"/>
        </w:rPr>
        <w:t xml:space="preserve"> Thủ Thiêm </w:t>
      </w:r>
      <w:r w:rsidR="00282862">
        <w:rPr>
          <w:rFonts w:ascii="Times New Roman" w:hAnsi="Times New Roman" w:cs="Times New Roman"/>
          <w:bCs/>
          <w:spacing w:val="8"/>
          <w:sz w:val="26"/>
          <w:szCs w:val="26"/>
          <w:lang w:val="en-US"/>
        </w:rPr>
        <w:t xml:space="preserve">- </w:t>
      </w:r>
      <w:r w:rsidR="00282862" w:rsidRPr="002D058D">
        <w:rPr>
          <w:rFonts w:ascii="Times New Roman" w:hAnsi="Times New Roman" w:cs="Times New Roman"/>
          <w:bCs/>
          <w:sz w:val="26"/>
          <w:szCs w:val="26"/>
        </w:rPr>
        <w:t>Thành phố Hồ Chí Minh</w:t>
      </w:r>
      <w:r w:rsidR="00282862" w:rsidRPr="002D058D">
        <w:rPr>
          <w:rFonts w:ascii="Times New Roman" w:hAnsi="Times New Roman" w:cs="Times New Roman"/>
          <w:bCs/>
          <w:sz w:val="26"/>
          <w:szCs w:val="26"/>
          <w:lang w:val="en-US"/>
        </w:rPr>
        <w:t xml:space="preserve"> </w:t>
      </w:r>
      <w:r w:rsidR="002D058D" w:rsidRPr="002D058D">
        <w:rPr>
          <w:rFonts w:ascii="Times New Roman" w:hAnsi="Times New Roman" w:cs="Times New Roman"/>
          <w:bCs/>
          <w:spacing w:val="8"/>
          <w:sz w:val="26"/>
          <w:szCs w:val="26"/>
          <w:lang w:val="en-US"/>
        </w:rPr>
        <w:t>trên cơ sở sáp nhập</w:t>
      </w:r>
      <w:r w:rsidR="002D058D" w:rsidRPr="002D058D">
        <w:rPr>
          <w:rFonts w:ascii="Times New Roman" w:hAnsi="Times New Roman" w:cs="Times New Roman"/>
          <w:bCs/>
          <w:sz w:val="26"/>
          <w:szCs w:val="26"/>
          <w:lang w:val="en-US"/>
        </w:rPr>
        <w:t xml:space="preserve"> Trường Trung cấp Kinh tế - Kỹ thuật Nguyễn Hữu Cảnh và Trường Trung cấp nghề </w:t>
      </w:r>
      <w:r w:rsidR="00282862">
        <w:rPr>
          <w:rFonts w:ascii="Times New Roman" w:hAnsi="Times New Roman" w:cs="Times New Roman"/>
          <w:bCs/>
          <w:sz w:val="26"/>
          <w:szCs w:val="26"/>
          <w:lang w:val="en-US"/>
        </w:rPr>
        <w:t>Kỹ thuật - Nghiệp vụ</w:t>
      </w:r>
      <w:r w:rsidR="002D058D" w:rsidRPr="002D058D">
        <w:rPr>
          <w:rFonts w:ascii="Times New Roman" w:hAnsi="Times New Roman" w:cs="Times New Roman"/>
          <w:bCs/>
          <w:sz w:val="26"/>
          <w:szCs w:val="26"/>
          <w:lang w:val="en-US"/>
        </w:rPr>
        <w:t xml:space="preserve"> Tôn Đức Thắng </w:t>
      </w:r>
      <w:r w:rsidR="00282862">
        <w:rPr>
          <w:rFonts w:ascii="Times New Roman" w:hAnsi="Times New Roman" w:cs="Times New Roman"/>
          <w:bCs/>
          <w:sz w:val="26"/>
          <w:szCs w:val="26"/>
          <w:lang w:val="en-US"/>
        </w:rPr>
        <w:t xml:space="preserve">vào </w:t>
      </w:r>
      <w:r w:rsidR="00282862" w:rsidRPr="002D058D">
        <w:rPr>
          <w:rFonts w:ascii="Times New Roman" w:hAnsi="Times New Roman" w:cs="Times New Roman"/>
          <w:spacing w:val="8"/>
          <w:sz w:val="26"/>
          <w:szCs w:val="26"/>
          <w:lang w:val="en-US"/>
        </w:rPr>
        <w:t>Trường Cao đẳng</w:t>
      </w:r>
      <w:r w:rsidR="00282862" w:rsidRPr="002D058D">
        <w:rPr>
          <w:rFonts w:ascii="Times New Roman" w:hAnsi="Times New Roman" w:cs="Times New Roman"/>
          <w:bCs/>
          <w:spacing w:val="8"/>
          <w:sz w:val="26"/>
          <w:szCs w:val="26"/>
        </w:rPr>
        <w:t xml:space="preserve"> Thủ Thiêm </w:t>
      </w:r>
      <w:r w:rsidR="00282862">
        <w:rPr>
          <w:rFonts w:ascii="Times New Roman" w:hAnsi="Times New Roman" w:cs="Times New Roman"/>
          <w:bCs/>
          <w:spacing w:val="8"/>
          <w:sz w:val="26"/>
          <w:szCs w:val="26"/>
          <w:lang w:val="en-US"/>
        </w:rPr>
        <w:t xml:space="preserve">- </w:t>
      </w:r>
      <w:r w:rsidR="00282862" w:rsidRPr="002D058D">
        <w:rPr>
          <w:rFonts w:ascii="Times New Roman" w:hAnsi="Times New Roman" w:cs="Times New Roman"/>
          <w:bCs/>
          <w:sz w:val="26"/>
          <w:szCs w:val="26"/>
        </w:rPr>
        <w:t>Thành phố Hồ Chí Minh</w:t>
      </w:r>
      <w:r w:rsidR="00282862" w:rsidRPr="002D058D">
        <w:rPr>
          <w:rFonts w:ascii="Times New Roman" w:hAnsi="Times New Roman" w:cs="Times New Roman"/>
          <w:bCs/>
          <w:sz w:val="26"/>
          <w:szCs w:val="26"/>
          <w:lang w:val="en-US"/>
        </w:rPr>
        <w:t xml:space="preserve"> </w:t>
      </w:r>
      <w:r w:rsidR="002D058D" w:rsidRPr="002D058D">
        <w:rPr>
          <w:rFonts w:ascii="Times New Roman" w:hAnsi="Times New Roman" w:cs="Times New Roman"/>
          <w:bCs/>
          <w:sz w:val="26"/>
          <w:szCs w:val="26"/>
          <w:lang w:val="en-US"/>
        </w:rPr>
        <w:t xml:space="preserve">thành </w:t>
      </w:r>
      <w:r w:rsidR="002D058D" w:rsidRPr="002D058D">
        <w:rPr>
          <w:rFonts w:ascii="Times New Roman" w:hAnsi="Times New Roman" w:cs="Times New Roman"/>
          <w:sz w:val="26"/>
          <w:szCs w:val="26"/>
          <w:lang w:val="en-US"/>
        </w:rPr>
        <w:t>Trường Cao đẳng Nguyễn Hữu Cảnh.</w:t>
      </w:r>
    </w:p>
    <w:p w14:paraId="2087C52F" w14:textId="4CE2C5E6" w:rsidR="002D058D" w:rsidRDefault="00AF3B06" w:rsidP="002D058D">
      <w:pPr>
        <w:spacing w:before="120" w:after="120"/>
        <w:ind w:firstLine="567"/>
        <w:jc w:val="both"/>
        <w:rPr>
          <w:rFonts w:ascii="Times New Roman" w:hAnsi="Times New Roman" w:cs="Times New Roman"/>
          <w:bCs/>
          <w:sz w:val="26"/>
          <w:szCs w:val="26"/>
          <w:lang w:val="en-US"/>
        </w:rPr>
      </w:pPr>
      <w:r>
        <w:rPr>
          <w:rFonts w:ascii="Times New Roman" w:hAnsi="Times New Roman" w:cs="Times New Roman"/>
          <w:sz w:val="26"/>
          <w:szCs w:val="26"/>
          <w:lang w:val="en-US"/>
        </w:rPr>
        <w:t>(12)</w:t>
      </w:r>
      <w:r w:rsidR="002D058D" w:rsidRPr="002D058D">
        <w:rPr>
          <w:rFonts w:ascii="Times New Roman" w:hAnsi="Times New Roman" w:cs="Times New Roman"/>
          <w:sz w:val="26"/>
          <w:szCs w:val="26"/>
          <w:lang w:val="en-US"/>
        </w:rPr>
        <w:t xml:space="preserve"> </w:t>
      </w:r>
      <w:r w:rsidRPr="002D058D">
        <w:rPr>
          <w:rFonts w:ascii="Times New Roman" w:hAnsi="Times New Roman" w:cs="Times New Roman"/>
          <w:sz w:val="26"/>
          <w:szCs w:val="26"/>
          <w:lang w:val="en-US"/>
        </w:rPr>
        <w:t xml:space="preserve">Tổ chức lại </w:t>
      </w:r>
      <w:r w:rsidR="002D058D" w:rsidRPr="002D058D">
        <w:rPr>
          <w:rFonts w:ascii="Times New Roman" w:hAnsi="Times New Roman" w:cs="Times New Roman"/>
          <w:sz w:val="26"/>
          <w:szCs w:val="26"/>
          <w:lang w:val="en-US"/>
        </w:rPr>
        <w:t>Trường Cao đẳng</w:t>
      </w:r>
      <w:r w:rsidR="002D058D" w:rsidRPr="002D058D">
        <w:rPr>
          <w:rFonts w:ascii="Times New Roman" w:hAnsi="Times New Roman" w:cs="Times New Roman"/>
          <w:bCs/>
          <w:sz w:val="26"/>
          <w:szCs w:val="26"/>
        </w:rPr>
        <w:t xml:space="preserve"> Văn hóa nghệ thuật </w:t>
      </w:r>
      <w:r w:rsidR="00282862" w:rsidRPr="002D058D">
        <w:rPr>
          <w:rFonts w:ascii="Times New Roman" w:hAnsi="Times New Roman" w:cs="Times New Roman"/>
          <w:bCs/>
          <w:sz w:val="26"/>
          <w:szCs w:val="26"/>
        </w:rPr>
        <w:t>Thành phố Hồ Chí Minh</w:t>
      </w:r>
      <w:r w:rsidR="00282862" w:rsidRPr="002D058D">
        <w:rPr>
          <w:rFonts w:ascii="Times New Roman" w:hAnsi="Times New Roman" w:cs="Times New Roman"/>
          <w:bCs/>
          <w:sz w:val="26"/>
          <w:szCs w:val="26"/>
          <w:lang w:val="en-US"/>
        </w:rPr>
        <w:t xml:space="preserve"> </w:t>
      </w:r>
      <w:r w:rsidR="002D058D" w:rsidRPr="002D058D">
        <w:rPr>
          <w:rFonts w:ascii="Times New Roman" w:hAnsi="Times New Roman" w:cs="Times New Roman"/>
          <w:bCs/>
          <w:sz w:val="26"/>
          <w:szCs w:val="26"/>
          <w:lang w:val="en-US"/>
        </w:rPr>
        <w:t>trên cơ sở sáp nhập Trường Trung cấp Mỹ thuật - Văn hóa Bình Dương</w:t>
      </w:r>
      <w:r w:rsidR="00282862">
        <w:rPr>
          <w:rFonts w:ascii="Times New Roman" w:hAnsi="Times New Roman" w:cs="Times New Roman"/>
          <w:bCs/>
          <w:sz w:val="26"/>
          <w:szCs w:val="26"/>
          <w:lang w:val="en-US"/>
        </w:rPr>
        <w:t xml:space="preserve"> vào </w:t>
      </w:r>
      <w:r w:rsidR="00282862" w:rsidRPr="002D058D">
        <w:rPr>
          <w:rFonts w:ascii="Times New Roman" w:hAnsi="Times New Roman" w:cs="Times New Roman"/>
          <w:sz w:val="26"/>
          <w:szCs w:val="26"/>
          <w:lang w:val="en-US"/>
        </w:rPr>
        <w:t>Trường Cao đẳng</w:t>
      </w:r>
      <w:r w:rsidR="00282862" w:rsidRPr="002D058D">
        <w:rPr>
          <w:rFonts w:ascii="Times New Roman" w:hAnsi="Times New Roman" w:cs="Times New Roman"/>
          <w:bCs/>
          <w:sz w:val="26"/>
          <w:szCs w:val="26"/>
        </w:rPr>
        <w:t xml:space="preserve"> Văn hóa nghệ thuật Thành phố Hồ Chí Minh</w:t>
      </w:r>
      <w:r w:rsidR="002D058D" w:rsidRPr="002D058D">
        <w:rPr>
          <w:rFonts w:ascii="Times New Roman" w:hAnsi="Times New Roman" w:cs="Times New Roman"/>
          <w:bCs/>
          <w:sz w:val="26"/>
          <w:szCs w:val="26"/>
          <w:lang w:val="en-US"/>
        </w:rPr>
        <w:t>.</w:t>
      </w:r>
      <w:r w:rsidR="00282862">
        <w:rPr>
          <w:rFonts w:ascii="Times New Roman" w:hAnsi="Times New Roman" w:cs="Times New Roman"/>
          <w:bCs/>
          <w:sz w:val="26"/>
          <w:szCs w:val="26"/>
          <w:lang w:val="en-US"/>
        </w:rPr>
        <w:t xml:space="preserve"> </w:t>
      </w:r>
    </w:p>
    <w:p w14:paraId="4800EDAA" w14:textId="77005B34" w:rsidR="00F64CBB" w:rsidRPr="00282862" w:rsidRDefault="00282862" w:rsidP="002D058D">
      <w:pPr>
        <w:spacing w:before="120" w:after="120"/>
        <w:ind w:firstLine="567"/>
        <w:jc w:val="both"/>
        <w:rPr>
          <w:rFonts w:ascii="Times New Roman" w:hAnsi="Times New Roman" w:cs="Times New Roman"/>
          <w:color w:val="auto"/>
          <w:sz w:val="26"/>
          <w:szCs w:val="26"/>
          <w:lang w:val="en-US"/>
        </w:rPr>
      </w:pPr>
      <w:r>
        <w:rPr>
          <w:rFonts w:ascii="Times New Roman" w:eastAsia="Times New Roman" w:hAnsi="Times New Roman" w:cs="Times New Roman"/>
          <w:color w:val="auto"/>
          <w:sz w:val="26"/>
          <w:szCs w:val="26"/>
          <w:lang w:val="en-US"/>
        </w:rPr>
        <w:t>(13) H</w:t>
      </w:r>
      <w:r w:rsidR="00F64CBB" w:rsidRPr="00282862">
        <w:rPr>
          <w:rFonts w:ascii="Times New Roman" w:eastAsia="Times New Roman" w:hAnsi="Times New Roman" w:cs="Times New Roman"/>
          <w:color w:val="auto"/>
          <w:sz w:val="26"/>
          <w:szCs w:val="26"/>
        </w:rPr>
        <w:t>ợp nhất Trường Trung cấp Kỹ thuật Nông nghiệp Thành phố Hồ Chí Minh, Trường Trung cấp Nông Lâm Nghiệp, Trung tâm Giáo dục nghề nghiệp Nông nghiệp Công nghệ cao thành Trường Trung cấp Nông nghiệp Công nghệ cao Thành phố Hồ Chí Minh</w:t>
      </w:r>
      <w:r w:rsidR="000C7683">
        <w:rPr>
          <w:rFonts w:ascii="Times New Roman" w:eastAsia="Times New Roman" w:hAnsi="Times New Roman" w:cs="Times New Roman"/>
          <w:color w:val="auto"/>
          <w:sz w:val="26"/>
          <w:szCs w:val="26"/>
          <w:lang w:val="en-US"/>
        </w:rPr>
        <w:t xml:space="preserve"> </w:t>
      </w:r>
      <w:r w:rsidR="000C7683">
        <w:rPr>
          <w:rFonts w:ascii="Times New Roman" w:eastAsia="Times New Roman" w:hAnsi="Times New Roman" w:cs="Times New Roman"/>
          <w:sz w:val="26"/>
          <w:szCs w:val="26"/>
        </w:rPr>
        <w:t>trực thuộc Sở Giáo dục và Đào tạo</w:t>
      </w:r>
      <w:r>
        <w:rPr>
          <w:rFonts w:ascii="Times New Roman" w:eastAsia="Times New Roman" w:hAnsi="Times New Roman" w:cs="Times New Roman"/>
          <w:color w:val="auto"/>
          <w:sz w:val="26"/>
          <w:szCs w:val="26"/>
          <w:lang w:val="en-US"/>
        </w:rPr>
        <w:t>.</w:t>
      </w:r>
    </w:p>
    <w:p w14:paraId="29D8A31A" w14:textId="77777777" w:rsidR="002D058D" w:rsidRDefault="002D058D" w:rsidP="002D058D">
      <w:pPr>
        <w:numPr>
          <w:ilvl w:val="0"/>
          <w:numId w:val="46"/>
        </w:numPr>
        <w:pBdr>
          <w:top w:val="nil"/>
          <w:left w:val="nil"/>
          <w:bottom w:val="nil"/>
          <w:right w:val="nil"/>
          <w:between w:val="nil"/>
        </w:pBdr>
        <w:tabs>
          <w:tab w:val="left" w:pos="709"/>
          <w:tab w:val="left" w:pos="851"/>
          <w:tab w:val="left" w:pos="993"/>
        </w:tabs>
        <w:spacing w:line="276"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Không sắp xếp: </w:t>
      </w:r>
      <w:r>
        <w:rPr>
          <w:rFonts w:ascii="Times New Roman" w:eastAsia="Times New Roman" w:hAnsi="Times New Roman" w:cs="Times New Roman"/>
          <w:b/>
          <w:bCs/>
          <w:sz w:val="26"/>
          <w:szCs w:val="26"/>
        </w:rPr>
        <w:t xml:space="preserve">02 </w:t>
      </w:r>
      <w:r>
        <w:rPr>
          <w:rFonts w:ascii="Times New Roman" w:eastAsia="Times New Roman" w:hAnsi="Times New Roman" w:cs="Times New Roman"/>
          <w:sz w:val="26"/>
          <w:szCs w:val="26"/>
        </w:rPr>
        <w:t xml:space="preserve">trường </w:t>
      </w:r>
      <w:r>
        <w:rPr>
          <w:rFonts w:ascii="Times New Roman" w:eastAsia="Times New Roman" w:hAnsi="Times New Roman" w:cs="Times New Roman"/>
          <w:i/>
          <w:iCs/>
          <w:sz w:val="26"/>
          <w:szCs w:val="26"/>
        </w:rPr>
        <w:t>do doanh nghiệp quản lý</w:t>
      </w:r>
      <w:r>
        <w:rPr>
          <w:rFonts w:ascii="Times New Roman" w:eastAsia="Times New Roman" w:hAnsi="Times New Roman" w:cs="Times New Roman"/>
          <w:sz w:val="26"/>
          <w:szCs w:val="26"/>
        </w:rPr>
        <w:t xml:space="preserve">: </w:t>
      </w:r>
      <w:r>
        <w:rPr>
          <w:rFonts w:ascii="Times New Roman" w:eastAsia="Times New Roman" w:hAnsi="Times New Roman" w:cs="Times New Roman"/>
          <w:i/>
          <w:iCs/>
          <w:sz w:val="26"/>
          <w:szCs w:val="26"/>
        </w:rPr>
        <w:t>(1) Trường Trung cấp Du lịch - Khách sạn Saigontourist; (2) Trường Trung cấp Suleco). Không thuộc đối tượng sắp xếp theo Kế hoạch 130.</w:t>
      </w:r>
    </w:p>
    <w:p w14:paraId="5F543D1B" w14:textId="2659CE01" w:rsidR="00250948" w:rsidRPr="004416A2" w:rsidRDefault="00282862" w:rsidP="00282862">
      <w:pPr>
        <w:pBdr>
          <w:top w:val="nil"/>
          <w:left w:val="nil"/>
          <w:bottom w:val="nil"/>
          <w:right w:val="nil"/>
          <w:between w:val="nil"/>
        </w:pBdr>
        <w:tabs>
          <w:tab w:val="left" w:pos="709"/>
          <w:tab w:val="left" w:pos="851"/>
          <w:tab w:val="left" w:pos="993"/>
          <w:tab w:val="left" w:pos="1022"/>
        </w:tabs>
        <w:spacing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 xml:space="preserve">          </w:t>
      </w:r>
      <w:r w:rsidR="00250948" w:rsidRPr="004416A2">
        <w:rPr>
          <w:rFonts w:ascii="Times New Roman" w:eastAsia="Times New Roman" w:hAnsi="Times New Roman" w:cs="Times New Roman"/>
          <w:sz w:val="26"/>
          <w:szCs w:val="26"/>
        </w:rPr>
        <w:t xml:space="preserve">Đối với các trường sau khi tổ chức lại vẫn chưa đảm bảo diện tích theo quy định, sau sắp xếp, </w:t>
      </w:r>
      <w:r>
        <w:rPr>
          <w:rFonts w:ascii="Times New Roman" w:eastAsia="Times New Roman" w:hAnsi="Times New Roman" w:cs="Times New Roman"/>
          <w:sz w:val="26"/>
          <w:szCs w:val="26"/>
          <w:lang w:val="en-US"/>
        </w:rPr>
        <w:t>Ủy ban nhân dân Thành phố</w:t>
      </w:r>
      <w:r w:rsidR="00250948" w:rsidRPr="004416A2">
        <w:rPr>
          <w:rFonts w:ascii="Times New Roman" w:eastAsia="Times New Roman" w:hAnsi="Times New Roman" w:cs="Times New Roman"/>
          <w:sz w:val="26"/>
          <w:szCs w:val="26"/>
        </w:rPr>
        <w:t xml:space="preserve"> xem xét bổ sung cơ sở nhà đất để đảm bảo điều kiện về diện tích hoạt động cho các trường theo quy định.</w:t>
      </w:r>
    </w:p>
    <w:p w14:paraId="00372210" w14:textId="597C8D48" w:rsidR="00A3193B" w:rsidRPr="0038686F" w:rsidRDefault="00704F93" w:rsidP="00315E78">
      <w:pPr>
        <w:tabs>
          <w:tab w:val="right" w:leader="dot" w:pos="8789"/>
        </w:tabs>
        <w:spacing w:before="120" w:after="120" w:line="276" w:lineRule="auto"/>
        <w:ind w:firstLine="567"/>
        <w:jc w:val="both"/>
        <w:rPr>
          <w:rFonts w:ascii="Times New Roman" w:hAnsi="Times New Roman" w:cs="Times New Roman"/>
          <w:b/>
          <w:color w:val="auto"/>
          <w:sz w:val="26"/>
          <w:szCs w:val="26"/>
          <w:lang w:val="en-US"/>
        </w:rPr>
      </w:pPr>
      <w:r w:rsidRPr="0038686F">
        <w:rPr>
          <w:rFonts w:ascii="Times New Roman" w:hAnsi="Times New Roman" w:cs="Times New Roman"/>
          <w:b/>
          <w:color w:val="auto"/>
          <w:sz w:val="26"/>
          <w:szCs w:val="26"/>
        </w:rPr>
        <w:t xml:space="preserve">Điều 2. </w:t>
      </w:r>
      <w:r w:rsidR="00C77D32" w:rsidRPr="0038686F">
        <w:rPr>
          <w:rFonts w:ascii="Times New Roman" w:eastAsia="Times New Roman" w:hAnsi="Times New Roman" w:cs="Times New Roman"/>
          <w:b/>
          <w:color w:val="auto"/>
          <w:sz w:val="26"/>
          <w:szCs w:val="26"/>
        </w:rPr>
        <w:t>Tổ chức thực hiện</w:t>
      </w:r>
    </w:p>
    <w:p w14:paraId="244D314C" w14:textId="4F924C2F" w:rsidR="00C77D32" w:rsidRPr="0038686F" w:rsidRDefault="00C77D32" w:rsidP="00315E78">
      <w:pPr>
        <w:spacing w:before="120" w:after="120" w:line="276" w:lineRule="auto"/>
        <w:ind w:firstLine="567"/>
        <w:jc w:val="both"/>
        <w:rPr>
          <w:rFonts w:ascii="Times New Roman" w:hAnsi="Times New Roman" w:cs="Times New Roman"/>
          <w:color w:val="auto"/>
          <w:spacing w:val="3"/>
          <w:sz w:val="26"/>
          <w:szCs w:val="26"/>
          <w:shd w:val="clear" w:color="auto" w:fill="FFFFFF"/>
          <w:lang w:val="en-US"/>
        </w:rPr>
      </w:pPr>
      <w:r w:rsidRPr="0038686F">
        <w:rPr>
          <w:rFonts w:ascii="Times New Roman" w:hAnsi="Times New Roman" w:cs="Times New Roman"/>
          <w:color w:val="auto"/>
          <w:spacing w:val="-4"/>
          <w:sz w:val="26"/>
          <w:szCs w:val="26"/>
          <w:shd w:val="clear" w:color="auto" w:fill="FFFFFF"/>
          <w:lang w:val="en-US"/>
        </w:rPr>
        <w:t xml:space="preserve">1. </w:t>
      </w:r>
      <w:r w:rsidRPr="0038686F">
        <w:rPr>
          <w:rFonts w:ascii="Times New Roman" w:hAnsi="Times New Roman" w:cs="Times New Roman"/>
          <w:color w:val="auto"/>
          <w:spacing w:val="3"/>
          <w:sz w:val="26"/>
          <w:szCs w:val="26"/>
          <w:shd w:val="clear" w:color="auto" w:fill="FFFFFF"/>
          <w:lang w:val="en-US"/>
        </w:rPr>
        <w:t>Sở Giáo dục và Đào tạo</w:t>
      </w:r>
      <w:r w:rsidR="00315E78" w:rsidRPr="0038686F">
        <w:rPr>
          <w:rFonts w:ascii="Times New Roman" w:hAnsi="Times New Roman" w:cs="Times New Roman"/>
          <w:color w:val="auto"/>
          <w:spacing w:val="3"/>
          <w:sz w:val="26"/>
          <w:szCs w:val="26"/>
          <w:shd w:val="clear" w:color="auto" w:fill="FFFFFF"/>
          <w:lang w:val="en-US"/>
        </w:rPr>
        <w:t>:</w:t>
      </w:r>
    </w:p>
    <w:p w14:paraId="018927C0" w14:textId="331AC6A5" w:rsidR="00BB4652" w:rsidRPr="0038686F" w:rsidRDefault="00BB4652" w:rsidP="00BB4652">
      <w:pPr>
        <w:spacing w:before="120" w:after="120"/>
        <w:ind w:firstLine="709"/>
        <w:jc w:val="both"/>
        <w:rPr>
          <w:rFonts w:ascii="Times New Roman" w:hAnsi="Times New Roman"/>
          <w:sz w:val="26"/>
          <w:szCs w:val="26"/>
          <w:lang w:val="en-US"/>
        </w:rPr>
      </w:pPr>
      <w:bookmarkStart w:id="8" w:name="_Hlk205890335"/>
      <w:r w:rsidRPr="0038686F">
        <w:rPr>
          <w:rFonts w:ascii="Times New Roman" w:hAnsi="Times New Roman"/>
          <w:sz w:val="26"/>
          <w:szCs w:val="26"/>
          <w:lang w:val="en-US"/>
        </w:rPr>
        <w:t>a) Phối hợp với cá</w:t>
      </w:r>
      <w:r w:rsidR="005872F6" w:rsidRPr="0038686F">
        <w:rPr>
          <w:rFonts w:ascii="Times New Roman" w:hAnsi="Times New Roman"/>
          <w:sz w:val="26"/>
          <w:szCs w:val="26"/>
          <w:lang w:val="en-US"/>
        </w:rPr>
        <w:t xml:space="preserve">c </w:t>
      </w:r>
      <w:r w:rsidRPr="0038686F">
        <w:rPr>
          <w:rFonts w:ascii="Times New Roman" w:hAnsi="Times New Roman"/>
          <w:sz w:val="26"/>
          <w:szCs w:val="26"/>
          <w:lang w:val="en-US"/>
        </w:rPr>
        <w:t>cơ quan, đơn vị liên quan t</w:t>
      </w:r>
      <w:r w:rsidRPr="0038686F">
        <w:rPr>
          <w:rFonts w:ascii="Times New Roman" w:hAnsi="Times New Roman"/>
          <w:sz w:val="26"/>
          <w:szCs w:val="26"/>
        </w:rPr>
        <w:t xml:space="preserve">ổ chức triển khai thực hiện Đề án </w:t>
      </w:r>
      <w:r w:rsidR="005872F6" w:rsidRPr="0038686F">
        <w:rPr>
          <w:rFonts w:ascii="Times New Roman" w:hAnsi="Times New Roman"/>
          <w:sz w:val="26"/>
          <w:szCs w:val="26"/>
          <w:lang w:val="en-US"/>
        </w:rPr>
        <w:t>được phê duyệt</w:t>
      </w:r>
      <w:r w:rsidRPr="0038686F">
        <w:rPr>
          <w:rFonts w:ascii="Times New Roman" w:hAnsi="Times New Roman"/>
          <w:sz w:val="26"/>
          <w:szCs w:val="26"/>
        </w:rPr>
        <w:t>.</w:t>
      </w:r>
      <w:r w:rsidR="005872F6" w:rsidRPr="0038686F">
        <w:rPr>
          <w:rFonts w:ascii="Times New Roman" w:hAnsi="Times New Roman"/>
          <w:sz w:val="26"/>
          <w:szCs w:val="26"/>
          <w:lang w:val="en-US"/>
        </w:rPr>
        <w:t xml:space="preserve"> </w:t>
      </w:r>
      <w:bookmarkStart w:id="9" w:name="_Hlk205896742"/>
      <w:r w:rsidR="005872F6" w:rsidRPr="0038686F">
        <w:rPr>
          <w:rFonts w:ascii="Times New Roman" w:hAnsi="Times New Roman" w:cs="Times New Roman"/>
          <w:sz w:val="26"/>
          <w:szCs w:val="26"/>
          <w:lang w:val="fr-FR"/>
        </w:rPr>
        <w:t xml:space="preserve">Hướng dẫn các trường đại học, cao đẳng, trung cấp </w:t>
      </w:r>
      <w:r w:rsidR="005872F6" w:rsidRPr="0038686F">
        <w:rPr>
          <w:rFonts w:ascii="Times New Roman" w:hAnsi="Times New Roman" w:cs="Times New Roman"/>
          <w:sz w:val="26"/>
          <w:szCs w:val="26"/>
        </w:rPr>
        <w:t xml:space="preserve">xây dựng Đề án chi tiết tổ chức lại (sáp nhập, thành lập mới) đơn vị sự nghiệp công lập theo quy định </w:t>
      </w:r>
      <w:r w:rsidR="005872F6" w:rsidRPr="0038686F">
        <w:rPr>
          <w:rFonts w:ascii="Times New Roman" w:hAnsi="Times New Roman" w:cs="Times New Roman"/>
          <w:sz w:val="26"/>
          <w:szCs w:val="26"/>
          <w:lang w:val="en-US"/>
        </w:rPr>
        <w:t>hiện hành</w:t>
      </w:r>
      <w:bookmarkEnd w:id="9"/>
      <w:r w:rsidR="005872F6" w:rsidRPr="0038686F">
        <w:rPr>
          <w:rFonts w:ascii="Times New Roman" w:hAnsi="Times New Roman" w:cs="Times New Roman"/>
          <w:sz w:val="26"/>
          <w:szCs w:val="26"/>
          <w:lang w:val="en-US"/>
        </w:rPr>
        <w:t>.</w:t>
      </w:r>
    </w:p>
    <w:p w14:paraId="05C69F5C" w14:textId="615B94EE" w:rsidR="00BB4652" w:rsidRPr="0038686F" w:rsidRDefault="005872F6" w:rsidP="00BB4652">
      <w:pPr>
        <w:spacing w:before="120" w:after="120"/>
        <w:ind w:firstLine="709"/>
        <w:jc w:val="both"/>
        <w:rPr>
          <w:rFonts w:ascii="Times New Roman" w:hAnsi="Times New Roman"/>
          <w:sz w:val="26"/>
          <w:szCs w:val="26"/>
        </w:rPr>
      </w:pPr>
      <w:r w:rsidRPr="0038686F">
        <w:rPr>
          <w:rFonts w:ascii="Times New Roman" w:hAnsi="Times New Roman"/>
          <w:sz w:val="26"/>
          <w:szCs w:val="26"/>
          <w:lang w:val="en-US"/>
        </w:rPr>
        <w:t xml:space="preserve">b) </w:t>
      </w:r>
      <w:r w:rsidR="00BB4652" w:rsidRPr="0038686F">
        <w:rPr>
          <w:rFonts w:ascii="Times New Roman" w:hAnsi="Times New Roman"/>
          <w:sz w:val="26"/>
          <w:szCs w:val="26"/>
        </w:rPr>
        <w:t>Tiếp nhận, tổng hợp các ý kiến phát sinh trong quá trình triển khai Đề án và kịp thời tham mưu Ủy ban nhân dân Thành phố xem xét, quyết định.</w:t>
      </w:r>
    </w:p>
    <w:p w14:paraId="2FDC3F27" w14:textId="140F33CC" w:rsidR="00BB4652" w:rsidRPr="00976367" w:rsidRDefault="005872F6" w:rsidP="00BB4652">
      <w:pPr>
        <w:spacing w:before="120" w:after="120"/>
        <w:ind w:firstLine="709"/>
        <w:jc w:val="both"/>
        <w:rPr>
          <w:rFonts w:ascii="Times New Roman" w:hAnsi="Times New Roman"/>
          <w:sz w:val="26"/>
          <w:szCs w:val="26"/>
          <w:lang w:val="en-US"/>
        </w:rPr>
      </w:pPr>
      <w:r w:rsidRPr="00976367">
        <w:rPr>
          <w:rFonts w:ascii="Times New Roman" w:hAnsi="Times New Roman"/>
          <w:spacing w:val="-6"/>
          <w:sz w:val="26"/>
          <w:szCs w:val="26"/>
          <w:lang w:val="en-US"/>
        </w:rPr>
        <w:t>c)</w:t>
      </w:r>
      <w:r w:rsidR="00BB4652" w:rsidRPr="00976367">
        <w:rPr>
          <w:rFonts w:ascii="Times New Roman" w:hAnsi="Times New Roman"/>
          <w:spacing w:val="-6"/>
          <w:sz w:val="26"/>
          <w:szCs w:val="26"/>
        </w:rPr>
        <w:t xml:space="preserve"> </w:t>
      </w:r>
      <w:r w:rsidR="00976367" w:rsidRPr="00976367">
        <w:rPr>
          <w:rStyle w:val="BodyTextChar"/>
          <w:rFonts w:eastAsia="Calibri"/>
          <w:sz w:val="26"/>
          <w:szCs w:val="26"/>
        </w:rPr>
        <w:t>Tham mưu cấp có thẩm quyền ban hành Quy định chức năng, nhiệm vụ, quyền hạn và cơ cấu tổ chức của các đơn vị sự nghiệp công lập theo quy định</w:t>
      </w:r>
      <w:r w:rsidR="00BB4652" w:rsidRPr="00976367">
        <w:rPr>
          <w:rFonts w:ascii="Times New Roman" w:hAnsi="Times New Roman"/>
          <w:sz w:val="26"/>
          <w:szCs w:val="26"/>
        </w:rPr>
        <w:t>.</w:t>
      </w:r>
    </w:p>
    <w:p w14:paraId="2F6F7905" w14:textId="6FA9E505" w:rsidR="00BB4652" w:rsidRPr="0038686F" w:rsidRDefault="00BB4652" w:rsidP="005872F6">
      <w:pPr>
        <w:pStyle w:val="Heading2"/>
        <w:rPr>
          <w:sz w:val="26"/>
          <w:szCs w:val="26"/>
        </w:rPr>
      </w:pPr>
      <w:bookmarkStart w:id="10" w:name="_Toc175064311"/>
      <w:r w:rsidRPr="0038686F">
        <w:rPr>
          <w:sz w:val="26"/>
          <w:szCs w:val="26"/>
        </w:rPr>
        <w:lastRenderedPageBreak/>
        <w:t xml:space="preserve">2. </w:t>
      </w:r>
      <w:bookmarkStart w:id="11" w:name="_Hlk165835528"/>
      <w:r w:rsidRPr="0038686F">
        <w:rPr>
          <w:sz w:val="26"/>
          <w:szCs w:val="26"/>
        </w:rPr>
        <w:t>Sở Nội vụ</w:t>
      </w:r>
      <w:bookmarkEnd w:id="10"/>
      <w:bookmarkEnd w:id="11"/>
      <w:r w:rsidR="00976367">
        <w:rPr>
          <w:sz w:val="26"/>
          <w:szCs w:val="26"/>
        </w:rPr>
        <w:t>:</w:t>
      </w:r>
      <w:r w:rsidRPr="0038686F">
        <w:rPr>
          <w:sz w:val="26"/>
          <w:szCs w:val="26"/>
        </w:rPr>
        <w:t xml:space="preserve"> </w:t>
      </w:r>
    </w:p>
    <w:p w14:paraId="4E5920B4" w14:textId="6202A591" w:rsidR="00976367" w:rsidRPr="00976367" w:rsidRDefault="00976367" w:rsidP="00976367">
      <w:pPr>
        <w:pStyle w:val="BodyText0"/>
        <w:tabs>
          <w:tab w:val="left" w:pos="1267"/>
        </w:tabs>
        <w:ind w:firstLine="0"/>
        <w:jc w:val="both"/>
        <w:rPr>
          <w:sz w:val="26"/>
          <w:szCs w:val="26"/>
        </w:rPr>
      </w:pPr>
      <w:r w:rsidRPr="00976367">
        <w:rPr>
          <w:rStyle w:val="BodyTextChar"/>
          <w:sz w:val="26"/>
          <w:szCs w:val="26"/>
        </w:rPr>
        <w:t xml:space="preserve">          a) Thẩm định Đề án tổ chức lại của </w:t>
      </w:r>
      <w:r w:rsidRPr="00976367">
        <w:rPr>
          <w:sz w:val="26"/>
          <w:szCs w:val="26"/>
        </w:rPr>
        <w:t xml:space="preserve">các </w:t>
      </w:r>
      <w:r w:rsidRPr="00976367">
        <w:rPr>
          <w:rFonts w:cs="Times New Roman"/>
          <w:bCs/>
          <w:sz w:val="26"/>
          <w:szCs w:val="26"/>
        </w:rPr>
        <w:t>các trường đại học, cao đẳng, trung cấp công lập trên địa bàn Thành phố Hồ Chí Minh</w:t>
      </w:r>
      <w:r w:rsidRPr="00976367">
        <w:rPr>
          <w:rStyle w:val="BodyTextChar"/>
          <w:sz w:val="26"/>
          <w:szCs w:val="26"/>
        </w:rPr>
        <w:t xml:space="preserve">.  </w:t>
      </w:r>
    </w:p>
    <w:p w14:paraId="4C48897C" w14:textId="77777777" w:rsidR="00976367" w:rsidRPr="00976367" w:rsidRDefault="00976367" w:rsidP="00976367">
      <w:pPr>
        <w:pStyle w:val="BodyText0"/>
        <w:tabs>
          <w:tab w:val="left" w:pos="1258"/>
        </w:tabs>
        <w:ind w:firstLine="0"/>
        <w:jc w:val="both"/>
        <w:rPr>
          <w:sz w:val="26"/>
          <w:szCs w:val="26"/>
        </w:rPr>
      </w:pPr>
      <w:r w:rsidRPr="00976367">
        <w:rPr>
          <w:rStyle w:val="BodyTextChar"/>
          <w:sz w:val="26"/>
          <w:szCs w:val="26"/>
        </w:rPr>
        <w:t xml:space="preserve">          b) Phối hợp các sở, ban, ngành tham mưu Ủy ban nhân dân Thành phố giải quyết hoặc kiến nghị, đề xuất cấp có thẩm quyền xem xét, giải quyết các vấn đề phát sinh trong quá trình thực hiện sắp xếp đơn vị sự nghiệp công lập.</w:t>
      </w:r>
    </w:p>
    <w:p w14:paraId="415096B0" w14:textId="6FB52B46" w:rsidR="00BB4652" w:rsidRPr="0038686F" w:rsidRDefault="00BB4652" w:rsidP="005872F6">
      <w:pPr>
        <w:pStyle w:val="Heading2"/>
        <w:rPr>
          <w:sz w:val="26"/>
          <w:szCs w:val="26"/>
        </w:rPr>
      </w:pPr>
      <w:bookmarkStart w:id="12" w:name="_Toc175064312"/>
      <w:r w:rsidRPr="0038686F">
        <w:rPr>
          <w:sz w:val="26"/>
          <w:szCs w:val="26"/>
        </w:rPr>
        <w:t xml:space="preserve">3. </w:t>
      </w:r>
      <w:bookmarkStart w:id="13" w:name="_Hlk165835543"/>
      <w:r w:rsidRPr="0038686F">
        <w:rPr>
          <w:sz w:val="26"/>
          <w:szCs w:val="26"/>
        </w:rPr>
        <w:t xml:space="preserve">Sở </w:t>
      </w:r>
      <w:bookmarkEnd w:id="12"/>
      <w:bookmarkEnd w:id="13"/>
      <w:r w:rsidRPr="0038686F">
        <w:rPr>
          <w:sz w:val="26"/>
          <w:szCs w:val="26"/>
        </w:rPr>
        <w:t>Tài chính</w:t>
      </w:r>
      <w:r w:rsidR="00976367">
        <w:rPr>
          <w:sz w:val="26"/>
          <w:szCs w:val="26"/>
        </w:rPr>
        <w:t>:</w:t>
      </w:r>
    </w:p>
    <w:p w14:paraId="4BB1B800" w14:textId="65DD2C2B" w:rsidR="00BB4652" w:rsidRPr="0038686F" w:rsidRDefault="005872F6" w:rsidP="00BB4652">
      <w:pPr>
        <w:spacing w:before="120" w:after="120"/>
        <w:ind w:firstLine="709"/>
        <w:jc w:val="both"/>
        <w:rPr>
          <w:rFonts w:ascii="Times New Roman" w:hAnsi="Times New Roman"/>
          <w:sz w:val="26"/>
          <w:szCs w:val="26"/>
        </w:rPr>
      </w:pPr>
      <w:r w:rsidRPr="0038686F">
        <w:rPr>
          <w:rFonts w:ascii="Times New Roman" w:hAnsi="Times New Roman"/>
          <w:sz w:val="26"/>
          <w:szCs w:val="26"/>
          <w:lang w:val="en-US"/>
        </w:rPr>
        <w:t xml:space="preserve">a) </w:t>
      </w:r>
      <w:r w:rsidR="00BB4652" w:rsidRPr="0038686F">
        <w:rPr>
          <w:rFonts w:ascii="Times New Roman" w:hAnsi="Times New Roman"/>
          <w:sz w:val="26"/>
          <w:szCs w:val="26"/>
        </w:rPr>
        <w:t>Chủ trì, phối hợp với Sở Giáo dục và Đào tạo và các cơ quan, đơn vị có liên quan tham mưu Ủy ban nhân dân Thành phố: bố trí vốn đầu tư công cho các dự án thuộc lĩnh vực giáo dục đại học, giáo dục nghề nghiệp trên cơ sở nguồn vốn, khả năng cân đối vốn của Thành phố; bố trí dự toán kinh phí hằng năm để triển khai thực hiện Đề án này theo quy định của Luật Ngân sách nhà nước.</w:t>
      </w:r>
    </w:p>
    <w:p w14:paraId="7BECBE93" w14:textId="6137D350" w:rsidR="00BB4652" w:rsidRPr="0038686F" w:rsidRDefault="005872F6" w:rsidP="00BB4652">
      <w:pPr>
        <w:tabs>
          <w:tab w:val="left" w:pos="993"/>
        </w:tabs>
        <w:spacing w:before="80" w:after="80" w:line="340" w:lineRule="exact"/>
        <w:ind w:firstLine="709"/>
        <w:jc w:val="both"/>
        <w:rPr>
          <w:rFonts w:ascii="Times New Roman" w:hAnsi="Times New Roman"/>
          <w:sz w:val="26"/>
          <w:szCs w:val="26"/>
        </w:rPr>
      </w:pPr>
      <w:bookmarkStart w:id="14" w:name="_Toc175064314"/>
      <w:r w:rsidRPr="0038686F">
        <w:rPr>
          <w:rFonts w:ascii="Times New Roman" w:hAnsi="Times New Roman"/>
          <w:sz w:val="26"/>
          <w:szCs w:val="26"/>
          <w:lang w:val="en-US"/>
        </w:rPr>
        <w:t xml:space="preserve">b) </w:t>
      </w:r>
      <w:r w:rsidR="00BB4652" w:rsidRPr="0038686F">
        <w:rPr>
          <w:rFonts w:ascii="Times New Roman" w:hAnsi="Times New Roman"/>
          <w:sz w:val="26"/>
          <w:szCs w:val="26"/>
        </w:rPr>
        <w:t>Hướng dẫn</w:t>
      </w:r>
      <w:r w:rsidR="00BB4652" w:rsidRPr="0038686F">
        <w:rPr>
          <w:rFonts w:ascii="Times New Roman" w:hAnsi="Times New Roman"/>
          <w:iCs/>
          <w:sz w:val="26"/>
          <w:szCs w:val="26"/>
        </w:rPr>
        <w:t xml:space="preserve"> việc thực hiện chuyển giao, tiếp nhận tài sản, kinh phí, quản lý sử dụng kinh phí ngân sách và tài sản nhà nước </w:t>
      </w:r>
      <w:r w:rsidR="00BB4652" w:rsidRPr="0038686F">
        <w:rPr>
          <w:rFonts w:ascii="Times New Roman" w:hAnsi="Times New Roman"/>
          <w:sz w:val="26"/>
          <w:szCs w:val="26"/>
        </w:rPr>
        <w:t>theo đúng quy định.</w:t>
      </w:r>
    </w:p>
    <w:p w14:paraId="445800CB" w14:textId="7CDBE519" w:rsidR="00BB4652" w:rsidRPr="0038686F" w:rsidRDefault="005872F6" w:rsidP="00BB4652">
      <w:pPr>
        <w:tabs>
          <w:tab w:val="left" w:pos="993"/>
        </w:tabs>
        <w:spacing w:before="80" w:after="80" w:line="340" w:lineRule="exact"/>
        <w:ind w:firstLine="709"/>
        <w:jc w:val="both"/>
        <w:rPr>
          <w:rFonts w:ascii="Times New Roman" w:hAnsi="Times New Roman"/>
          <w:i/>
          <w:iCs/>
          <w:sz w:val="26"/>
          <w:szCs w:val="26"/>
        </w:rPr>
      </w:pPr>
      <w:r w:rsidRPr="0038686F">
        <w:rPr>
          <w:rFonts w:ascii="Times New Roman" w:hAnsi="Times New Roman"/>
          <w:sz w:val="26"/>
          <w:szCs w:val="26"/>
          <w:lang w:val="nl-NL"/>
        </w:rPr>
        <w:t xml:space="preserve">c) </w:t>
      </w:r>
      <w:r w:rsidR="00BB4652" w:rsidRPr="0038686F">
        <w:rPr>
          <w:rFonts w:ascii="Times New Roman" w:hAnsi="Times New Roman"/>
          <w:sz w:val="26"/>
          <w:szCs w:val="26"/>
          <w:lang w:val="nl-NL"/>
        </w:rPr>
        <w:t xml:space="preserve">Hướng dẫn công tác sắp xếp, bố trí, xử lý tài sản công; hướng dẫn xử lý tài chính, ngân sách, xây dựng và điều chỉnh dự toán sau khi </w:t>
      </w:r>
      <w:r w:rsidR="00BB4652" w:rsidRPr="0038686F">
        <w:rPr>
          <w:rFonts w:ascii="Times New Roman" w:hAnsi="Times New Roman"/>
          <w:sz w:val="26"/>
          <w:szCs w:val="26"/>
        </w:rPr>
        <w:t>tổ chức lại các cơ sở giáo dục đại học, cơ sở giáo dục nghề nghiệp công lập trực thuộc Ủy ban nhân dân Thành phố.</w:t>
      </w:r>
      <w:r w:rsidR="00BB4652" w:rsidRPr="0038686F">
        <w:rPr>
          <w:rFonts w:ascii="Times New Roman" w:hAnsi="Times New Roman"/>
          <w:i/>
          <w:iCs/>
          <w:sz w:val="26"/>
          <w:szCs w:val="26"/>
        </w:rPr>
        <w:t xml:space="preserve"> </w:t>
      </w:r>
    </w:p>
    <w:p w14:paraId="7F233B17" w14:textId="2678D9CA" w:rsidR="00BB4652" w:rsidRDefault="005872F6" w:rsidP="00BB4652">
      <w:pPr>
        <w:tabs>
          <w:tab w:val="left" w:pos="993"/>
        </w:tabs>
        <w:spacing w:before="80" w:after="80" w:line="340" w:lineRule="exact"/>
        <w:ind w:firstLine="709"/>
        <w:jc w:val="both"/>
        <w:rPr>
          <w:rFonts w:ascii="Times New Roman" w:hAnsi="Times New Roman"/>
          <w:iCs/>
          <w:sz w:val="26"/>
          <w:szCs w:val="26"/>
          <w:lang w:val="en-US"/>
        </w:rPr>
      </w:pPr>
      <w:r w:rsidRPr="0038686F">
        <w:rPr>
          <w:rFonts w:ascii="Times New Roman" w:hAnsi="Times New Roman"/>
          <w:iCs/>
          <w:sz w:val="26"/>
          <w:szCs w:val="26"/>
          <w:lang w:val="en-US"/>
        </w:rPr>
        <w:t xml:space="preserve">d) </w:t>
      </w:r>
      <w:r w:rsidR="00BB4652" w:rsidRPr="0038686F">
        <w:rPr>
          <w:rFonts w:ascii="Times New Roman" w:hAnsi="Times New Roman"/>
          <w:iCs/>
          <w:sz w:val="26"/>
          <w:szCs w:val="26"/>
        </w:rPr>
        <w:t>Tổng hợp trình Ủy ban nhân dân Thành phố điều chỉnh dự toán kinh phí năm 202</w:t>
      </w:r>
      <w:r w:rsidR="004370BF">
        <w:rPr>
          <w:rFonts w:ascii="Times New Roman" w:hAnsi="Times New Roman"/>
          <w:iCs/>
          <w:sz w:val="26"/>
          <w:szCs w:val="26"/>
          <w:lang w:val="en-US"/>
        </w:rPr>
        <w:t>6</w:t>
      </w:r>
      <w:r w:rsidR="00BB4652" w:rsidRPr="0038686F">
        <w:rPr>
          <w:rFonts w:ascii="Times New Roman" w:hAnsi="Times New Roman"/>
          <w:iCs/>
          <w:sz w:val="26"/>
          <w:szCs w:val="26"/>
        </w:rPr>
        <w:t xml:space="preserve"> cho </w:t>
      </w:r>
      <w:r w:rsidR="00BB4652" w:rsidRPr="0038686F">
        <w:rPr>
          <w:rFonts w:ascii="Times New Roman" w:hAnsi="Times New Roman"/>
          <w:sz w:val="26"/>
          <w:szCs w:val="26"/>
        </w:rPr>
        <w:t>các cơ sở giáo dục đại học, cơ sở giáo dục nghề nghiệp sau khi sắp xếp, tổ chứ</w:t>
      </w:r>
      <w:r w:rsidR="000C7683">
        <w:rPr>
          <w:rFonts w:ascii="Times New Roman" w:hAnsi="Times New Roman"/>
          <w:sz w:val="26"/>
          <w:szCs w:val="26"/>
          <w:lang w:val="en-US"/>
        </w:rPr>
        <w:t xml:space="preserve">c </w:t>
      </w:r>
      <w:r w:rsidR="00BB4652" w:rsidRPr="0038686F">
        <w:rPr>
          <w:rFonts w:ascii="Times New Roman" w:hAnsi="Times New Roman"/>
          <w:sz w:val="26"/>
          <w:szCs w:val="26"/>
        </w:rPr>
        <w:t>lại</w:t>
      </w:r>
      <w:r w:rsidR="00BB4652" w:rsidRPr="0038686F">
        <w:rPr>
          <w:rFonts w:ascii="Times New Roman" w:hAnsi="Times New Roman"/>
          <w:iCs/>
          <w:sz w:val="26"/>
          <w:szCs w:val="26"/>
        </w:rPr>
        <w:t>.</w:t>
      </w:r>
    </w:p>
    <w:p w14:paraId="059EEF46" w14:textId="29A6DA27" w:rsidR="00BB4652" w:rsidRPr="0038686F" w:rsidRDefault="00BB4652" w:rsidP="005872F6">
      <w:pPr>
        <w:pStyle w:val="Heading2"/>
        <w:rPr>
          <w:sz w:val="26"/>
          <w:szCs w:val="26"/>
        </w:rPr>
      </w:pPr>
      <w:r w:rsidRPr="0038686F">
        <w:rPr>
          <w:sz w:val="26"/>
          <w:szCs w:val="26"/>
        </w:rPr>
        <w:t xml:space="preserve">4. </w:t>
      </w:r>
      <w:bookmarkStart w:id="15" w:name="_Hlk165835579"/>
      <w:r w:rsidRPr="0038686F">
        <w:rPr>
          <w:sz w:val="26"/>
          <w:szCs w:val="26"/>
        </w:rPr>
        <w:t>Sở Nông nghiệp và Môi trường</w:t>
      </w:r>
      <w:bookmarkEnd w:id="14"/>
      <w:bookmarkEnd w:id="15"/>
      <w:r w:rsidR="000C7683">
        <w:rPr>
          <w:sz w:val="26"/>
          <w:szCs w:val="26"/>
        </w:rPr>
        <w:t>:</w:t>
      </w:r>
    </w:p>
    <w:p w14:paraId="3D4E051B" w14:textId="010BC3A4" w:rsidR="00BB4652" w:rsidRPr="0038686F" w:rsidRDefault="00BB4652" w:rsidP="00BB4652">
      <w:pPr>
        <w:spacing w:before="120" w:after="120"/>
        <w:ind w:firstLine="709"/>
        <w:jc w:val="both"/>
        <w:rPr>
          <w:rFonts w:ascii="Times New Roman" w:hAnsi="Times New Roman"/>
          <w:sz w:val="26"/>
          <w:szCs w:val="26"/>
        </w:rPr>
      </w:pPr>
      <w:r w:rsidRPr="0038686F">
        <w:rPr>
          <w:rFonts w:ascii="Times New Roman" w:hAnsi="Times New Roman"/>
          <w:sz w:val="26"/>
          <w:szCs w:val="26"/>
        </w:rPr>
        <w:t>Chủ trì, phối hợp với Sở Giáo dục và Đào tạo và các cơ quan, đơn vị có liên quan tham mưu Ủy ban nhân dân Thành phố trong công tác quản lý đất, tài sản gắn liền với đất tại các cơ sở giáo dục đại học, cơ sở giáo dục nghề nghiệp công lập được tổ chức lại (sáp nhập, thành lập mới) đúng quy định pháp luật hiện hành.</w:t>
      </w:r>
    </w:p>
    <w:p w14:paraId="7526AAE2" w14:textId="7680D1EC" w:rsidR="00BB4652" w:rsidRPr="0038686F" w:rsidRDefault="00BB4652" w:rsidP="005872F6">
      <w:pPr>
        <w:pStyle w:val="Heading2"/>
        <w:rPr>
          <w:sz w:val="26"/>
          <w:szCs w:val="26"/>
        </w:rPr>
      </w:pPr>
      <w:bookmarkStart w:id="16" w:name="_Toc175064315"/>
      <w:r w:rsidRPr="0038686F">
        <w:rPr>
          <w:sz w:val="26"/>
          <w:szCs w:val="26"/>
        </w:rPr>
        <w:t xml:space="preserve">5. </w:t>
      </w:r>
      <w:bookmarkStart w:id="17" w:name="_Hlk165835625"/>
      <w:r w:rsidRPr="0038686F">
        <w:rPr>
          <w:sz w:val="26"/>
          <w:szCs w:val="26"/>
        </w:rPr>
        <w:t xml:space="preserve">Sở </w:t>
      </w:r>
      <w:bookmarkEnd w:id="16"/>
      <w:bookmarkEnd w:id="17"/>
      <w:r w:rsidRPr="0038686F">
        <w:rPr>
          <w:sz w:val="26"/>
          <w:szCs w:val="26"/>
        </w:rPr>
        <w:t>Xây dựng</w:t>
      </w:r>
      <w:r w:rsidR="000C7683">
        <w:rPr>
          <w:sz w:val="26"/>
          <w:szCs w:val="26"/>
        </w:rPr>
        <w:t>, Sở Quy hoạch - Kiến trúc:</w:t>
      </w:r>
    </w:p>
    <w:p w14:paraId="67768447" w14:textId="3C8EDBB1" w:rsidR="00BB4652" w:rsidRPr="0038686F" w:rsidRDefault="00BB4652" w:rsidP="00BB4652">
      <w:pPr>
        <w:spacing w:before="120" w:after="120"/>
        <w:ind w:firstLine="709"/>
        <w:jc w:val="both"/>
        <w:rPr>
          <w:rFonts w:ascii="Times New Roman" w:hAnsi="Times New Roman"/>
          <w:sz w:val="26"/>
          <w:szCs w:val="26"/>
        </w:rPr>
      </w:pPr>
      <w:r w:rsidRPr="0038686F">
        <w:rPr>
          <w:rFonts w:ascii="Times New Roman" w:hAnsi="Times New Roman"/>
          <w:sz w:val="26"/>
          <w:szCs w:val="26"/>
        </w:rPr>
        <w:t>Phối hợp với Sở Giáo dục và Đào tạo, các sở, ban, ngành có liên quan trên cơ sở phương án quản lý, sắp xếp mạng lưới cơ sở giáo dục nghề nghiệp trên địa bàn Thành phố, tham mưu đề xuất bố trí quỹ đất chức năng giáo dục đào tạo trong Đồ án điều chỉnh quy hoạch chung Thành phố Hồ Chí Minh đến năm 2030, tầm nhìn đến năm 2045 phù hợp với định hướng hướng phát triển đồng thời đảm bảo diện tích đầu tư nâng cấp xây dựng theo quy định.</w:t>
      </w:r>
    </w:p>
    <w:p w14:paraId="48BD9273" w14:textId="5F8AE4E6" w:rsidR="00BB4652" w:rsidRPr="0038686F" w:rsidRDefault="00BB4652" w:rsidP="005872F6">
      <w:pPr>
        <w:pStyle w:val="Heading2"/>
        <w:rPr>
          <w:sz w:val="26"/>
          <w:szCs w:val="26"/>
        </w:rPr>
      </w:pPr>
      <w:bookmarkStart w:id="18" w:name="_Toc175064316"/>
      <w:r w:rsidRPr="0038686F">
        <w:rPr>
          <w:sz w:val="26"/>
          <w:szCs w:val="26"/>
        </w:rPr>
        <w:t xml:space="preserve">6. </w:t>
      </w:r>
      <w:bookmarkStart w:id="19" w:name="_Hlk165835638"/>
      <w:r w:rsidR="000C7683">
        <w:rPr>
          <w:sz w:val="26"/>
          <w:szCs w:val="26"/>
        </w:rPr>
        <w:t>T</w:t>
      </w:r>
      <w:r w:rsidRPr="0038686F">
        <w:rPr>
          <w:sz w:val="26"/>
          <w:szCs w:val="26"/>
        </w:rPr>
        <w:t>hủ trưởng các sở, ban, ngành</w:t>
      </w:r>
      <w:bookmarkEnd w:id="18"/>
      <w:bookmarkEnd w:id="19"/>
      <w:r w:rsidRPr="0038686F">
        <w:rPr>
          <w:sz w:val="26"/>
          <w:szCs w:val="26"/>
        </w:rPr>
        <w:t xml:space="preserve"> liên quan</w:t>
      </w:r>
      <w:r w:rsidR="000C7683">
        <w:rPr>
          <w:sz w:val="26"/>
          <w:szCs w:val="26"/>
        </w:rPr>
        <w:t>:</w:t>
      </w:r>
    </w:p>
    <w:p w14:paraId="2BA82CE1" w14:textId="77777777" w:rsidR="00BB4652" w:rsidRPr="0038686F" w:rsidRDefault="00BB4652" w:rsidP="00BB4652">
      <w:pPr>
        <w:spacing w:before="120" w:after="120"/>
        <w:ind w:firstLine="709"/>
        <w:jc w:val="both"/>
        <w:rPr>
          <w:rFonts w:ascii="Times New Roman" w:hAnsi="Times New Roman"/>
          <w:sz w:val="26"/>
          <w:szCs w:val="26"/>
        </w:rPr>
      </w:pPr>
      <w:r w:rsidRPr="0038686F">
        <w:rPr>
          <w:rFonts w:ascii="Times New Roman" w:hAnsi="Times New Roman"/>
          <w:sz w:val="26"/>
          <w:szCs w:val="26"/>
        </w:rPr>
        <w:t>Có trách nhiệm phối hợp với Sở Giáo dục và Đào tạo và các cơ quan, đơn vị có liên quan triển khai thực hiện đầy đủ, kịp thời các nhiệm vụ có liên quan tại Đề án và các nhiệm vụ theo phân công sau khi Đề án được phê duyệt.</w:t>
      </w:r>
    </w:p>
    <w:p w14:paraId="6DCE8B2D" w14:textId="1456C331" w:rsidR="00BB4652" w:rsidRPr="0038686F" w:rsidRDefault="00BB4652" w:rsidP="005872F6">
      <w:pPr>
        <w:pStyle w:val="Heading2"/>
        <w:rPr>
          <w:sz w:val="26"/>
          <w:szCs w:val="26"/>
        </w:rPr>
      </w:pPr>
      <w:bookmarkStart w:id="20" w:name="_Toc175064317"/>
      <w:r w:rsidRPr="0038686F">
        <w:rPr>
          <w:sz w:val="26"/>
          <w:szCs w:val="26"/>
        </w:rPr>
        <w:t xml:space="preserve">7. </w:t>
      </w:r>
      <w:bookmarkStart w:id="21" w:name="_Hlk165835652"/>
      <w:r w:rsidR="000C7683">
        <w:rPr>
          <w:sz w:val="26"/>
          <w:szCs w:val="26"/>
        </w:rPr>
        <w:t>T</w:t>
      </w:r>
      <w:r w:rsidRPr="0038686F">
        <w:rPr>
          <w:sz w:val="26"/>
          <w:szCs w:val="26"/>
        </w:rPr>
        <w:t>hủ trưởng các cơ sở giáo dục đại học, cơ sở giáo dục nghề nghiệp trên địa bàn Thành phố</w:t>
      </w:r>
      <w:bookmarkEnd w:id="20"/>
      <w:bookmarkEnd w:id="21"/>
      <w:r w:rsidR="000C7683">
        <w:rPr>
          <w:sz w:val="26"/>
          <w:szCs w:val="26"/>
        </w:rPr>
        <w:t>:</w:t>
      </w:r>
    </w:p>
    <w:p w14:paraId="27BE3C94" w14:textId="31D2FDB0" w:rsidR="00BB4652" w:rsidRDefault="005872F6" w:rsidP="00BB4652">
      <w:pPr>
        <w:spacing w:before="120" w:after="120"/>
        <w:ind w:firstLine="709"/>
        <w:jc w:val="both"/>
        <w:rPr>
          <w:rFonts w:ascii="Times New Roman" w:hAnsi="Times New Roman"/>
          <w:sz w:val="26"/>
          <w:szCs w:val="26"/>
          <w:lang w:val="en-US"/>
        </w:rPr>
      </w:pPr>
      <w:r w:rsidRPr="0038686F">
        <w:rPr>
          <w:rFonts w:ascii="Times New Roman" w:hAnsi="Times New Roman"/>
          <w:sz w:val="26"/>
          <w:szCs w:val="26"/>
          <w:lang w:val="en-US"/>
        </w:rPr>
        <w:t>a)</w:t>
      </w:r>
      <w:r w:rsidR="00BB4652" w:rsidRPr="0038686F">
        <w:rPr>
          <w:rFonts w:ascii="Times New Roman" w:hAnsi="Times New Roman"/>
          <w:sz w:val="26"/>
          <w:szCs w:val="26"/>
        </w:rPr>
        <w:t xml:space="preserve"> Nghiên cứu các văn bản quy phạm pháp luật trong lĩnh vực giáo dục đại học, giáo dục nghề nghiệp và các nội dung liên quan tại Đề án để xây dựng phương án tổ chức hoạt động của đơn vị đảm bảo các chỉ tiêu nêu tại Đề án.</w:t>
      </w:r>
    </w:p>
    <w:p w14:paraId="442630D4" w14:textId="7B3C5C20" w:rsidR="000C7683" w:rsidRPr="000C7683" w:rsidRDefault="000C7683" w:rsidP="000C7683">
      <w:pPr>
        <w:spacing w:before="120" w:after="120"/>
        <w:ind w:firstLine="709"/>
        <w:jc w:val="both"/>
        <w:rPr>
          <w:rFonts w:ascii="Times New Roman" w:hAnsi="Times New Roman"/>
          <w:sz w:val="26"/>
          <w:szCs w:val="26"/>
          <w:lang w:val="en-US"/>
        </w:rPr>
      </w:pPr>
      <w:r>
        <w:rPr>
          <w:rFonts w:ascii="Times New Roman" w:hAnsi="Times New Roman"/>
          <w:sz w:val="26"/>
          <w:szCs w:val="26"/>
          <w:lang w:val="en-US"/>
        </w:rPr>
        <w:t>b</w:t>
      </w:r>
      <w:r w:rsidRPr="0038686F">
        <w:rPr>
          <w:rFonts w:ascii="Times New Roman" w:hAnsi="Times New Roman"/>
          <w:sz w:val="26"/>
          <w:szCs w:val="26"/>
          <w:lang w:val="en-US"/>
        </w:rPr>
        <w:t>)</w:t>
      </w:r>
      <w:r w:rsidRPr="0038686F">
        <w:rPr>
          <w:rFonts w:ascii="Times New Roman" w:hAnsi="Times New Roman"/>
          <w:sz w:val="26"/>
          <w:szCs w:val="26"/>
        </w:rPr>
        <w:t xml:space="preserve"> Ổn định tư tưởng, quán triệt ý nghĩa, mục đích của Đề án trong tập thể lãnh đạo, hội đồng sư phạm, cán bộ quản lý, nhà giáo, người học và người lao động tại đơn </w:t>
      </w:r>
      <w:r w:rsidRPr="0038686F">
        <w:rPr>
          <w:rFonts w:ascii="Times New Roman" w:hAnsi="Times New Roman"/>
          <w:sz w:val="26"/>
          <w:szCs w:val="26"/>
        </w:rPr>
        <w:lastRenderedPageBreak/>
        <w:t>vị khi triển khai việc tổ chức lại (sáp nhập, thành lập mới) đơn vị.</w:t>
      </w:r>
    </w:p>
    <w:p w14:paraId="4826BDBA" w14:textId="67839E64" w:rsidR="00BB4652" w:rsidRPr="000C7683" w:rsidRDefault="000C7683" w:rsidP="00BB4652">
      <w:pPr>
        <w:spacing w:before="120" w:after="120"/>
        <w:ind w:firstLine="709"/>
        <w:jc w:val="both"/>
        <w:rPr>
          <w:rFonts w:ascii="Times New Roman" w:hAnsi="Times New Roman"/>
          <w:sz w:val="26"/>
          <w:szCs w:val="26"/>
          <w:lang w:val="en-US"/>
        </w:rPr>
      </w:pPr>
      <w:bookmarkStart w:id="22" w:name="_Hlk205891442"/>
      <w:r>
        <w:rPr>
          <w:rFonts w:ascii="Times New Roman" w:hAnsi="Times New Roman"/>
          <w:sz w:val="26"/>
          <w:szCs w:val="26"/>
          <w:lang w:val="en-US"/>
        </w:rPr>
        <w:t>c</w:t>
      </w:r>
      <w:r w:rsidR="005872F6" w:rsidRPr="0038686F">
        <w:rPr>
          <w:rFonts w:ascii="Times New Roman" w:hAnsi="Times New Roman"/>
          <w:sz w:val="26"/>
          <w:szCs w:val="26"/>
          <w:lang w:val="en-US"/>
        </w:rPr>
        <w:t xml:space="preserve">) </w:t>
      </w:r>
      <w:bookmarkEnd w:id="22"/>
      <w:r w:rsidRPr="004B4422">
        <w:rPr>
          <w:rFonts w:ascii="Times New Roman" w:eastAsia="Times New Roman" w:hAnsi="Times New Roman" w:cs="Times New Roman"/>
          <w:sz w:val="26"/>
          <w:szCs w:val="26"/>
        </w:rPr>
        <w:t>Chủ trì, phối hợp các cơ quan, đơn vị có liên quan xây dựng Đề án chi tiết</w:t>
      </w:r>
      <w:r>
        <w:rPr>
          <w:rFonts w:ascii="Times New Roman" w:eastAsia="Times New Roman" w:hAnsi="Times New Roman" w:cs="Times New Roman"/>
          <w:sz w:val="26"/>
          <w:szCs w:val="26"/>
          <w:lang w:val="en-US"/>
        </w:rPr>
        <w:t>:</w:t>
      </w:r>
    </w:p>
    <w:p w14:paraId="7F9C5BDE" w14:textId="77777777" w:rsidR="000C7683" w:rsidRPr="004B4422" w:rsidRDefault="000C7683" w:rsidP="000C7683">
      <w:pPr>
        <w:pStyle w:val="ListParagraph"/>
        <w:widowControl w:val="0"/>
        <w:numPr>
          <w:ilvl w:val="0"/>
          <w:numId w:val="49"/>
        </w:numPr>
        <w:tabs>
          <w:tab w:val="left" w:pos="851"/>
          <w:tab w:val="left" w:pos="993"/>
        </w:tabs>
        <w:spacing w:before="120" w:after="120" w:line="240" w:lineRule="auto"/>
        <w:ind w:left="0" w:firstLine="709"/>
        <w:contextualSpacing w:val="0"/>
        <w:jc w:val="both"/>
        <w:rPr>
          <w:rFonts w:ascii="Times New Roman" w:eastAsia="Times New Roman" w:hAnsi="Times New Roman"/>
          <w:sz w:val="26"/>
          <w:szCs w:val="26"/>
        </w:rPr>
      </w:pPr>
      <w:r w:rsidRPr="004B4422">
        <w:rPr>
          <w:rFonts w:ascii="Times New Roman" w:eastAsia="Times New Roman" w:hAnsi="Times New Roman"/>
          <w:sz w:val="26"/>
          <w:szCs w:val="26"/>
        </w:rPr>
        <w:t>Trường Đại học Sài Gòn chủ trì, phối hợp các cơ quan, đơn vị có liên quan tham mưu Ủy ban nhân dân Thành phố xây dựng Đề án sáp nhập Trường Cao đẳng Sư phạm Bà Rịa - Vũng Tàu vào Trường Đại học Sài Gòn trình cấp có thẩm quyền xem xét, quyết định.</w:t>
      </w:r>
    </w:p>
    <w:p w14:paraId="2C7D60BD" w14:textId="77777777" w:rsidR="000C7683" w:rsidRDefault="000C7683" w:rsidP="000C7683">
      <w:pPr>
        <w:pStyle w:val="ListParagraph"/>
        <w:widowControl w:val="0"/>
        <w:numPr>
          <w:ilvl w:val="0"/>
          <w:numId w:val="49"/>
        </w:numPr>
        <w:tabs>
          <w:tab w:val="left" w:pos="851"/>
          <w:tab w:val="left" w:pos="993"/>
        </w:tabs>
        <w:spacing w:before="120" w:after="120" w:line="240" w:lineRule="auto"/>
        <w:ind w:left="0" w:firstLine="709"/>
        <w:contextualSpacing w:val="0"/>
        <w:jc w:val="both"/>
        <w:rPr>
          <w:rFonts w:ascii="Times New Roman" w:eastAsia="Times New Roman" w:hAnsi="Times New Roman"/>
          <w:sz w:val="26"/>
          <w:szCs w:val="26"/>
        </w:rPr>
      </w:pPr>
      <w:r>
        <w:rPr>
          <w:rFonts w:ascii="Times New Roman" w:eastAsia="Times New Roman" w:hAnsi="Times New Roman"/>
          <w:sz w:val="26"/>
          <w:szCs w:val="26"/>
        </w:rPr>
        <w:t>Đơn vị nhận sáp nhập (các trường cao đẳng) chủ trì, phối hợp với các cơ quan, đơn vị liên quan xây dựng Đề án chi tiết tổ chức lại đơn vị sự nghiệp công lập đúng trình tự, thủ tục quy định tại Nghị định số 120/2020/NĐ-CP,</w:t>
      </w:r>
      <w:r w:rsidRPr="004B4422">
        <w:rPr>
          <w:rFonts w:ascii="Times New Roman" w:eastAsia="Times New Roman" w:hAnsi="Times New Roman"/>
          <w:sz w:val="26"/>
          <w:szCs w:val="26"/>
        </w:rPr>
        <w:t xml:space="preserve"> </w:t>
      </w:r>
      <w:r w:rsidRPr="004370BF">
        <w:rPr>
          <w:rFonts w:ascii="Times New Roman" w:eastAsia="Times New Roman" w:hAnsi="Times New Roman"/>
          <w:color w:val="FF0000"/>
          <w:sz w:val="26"/>
          <w:szCs w:val="26"/>
        </w:rPr>
        <w:t xml:space="preserve">Nghị định số 143/2016/NĐ-CP </w:t>
      </w:r>
      <w:r>
        <w:rPr>
          <w:rFonts w:ascii="Times New Roman" w:eastAsia="Times New Roman" w:hAnsi="Times New Roman"/>
          <w:sz w:val="26"/>
          <w:szCs w:val="26"/>
        </w:rPr>
        <w:t>và các văn bản pháp luật có liên quan; lấy ý kiến góp ý của các Sở ngành liên quan, trình cấp có thẩm quyền ban hành quyết định tổ chức lại.</w:t>
      </w:r>
    </w:p>
    <w:p w14:paraId="60F50DB2" w14:textId="15C614F8" w:rsidR="000C7683" w:rsidRDefault="000C7683" w:rsidP="000C7683">
      <w:pPr>
        <w:pStyle w:val="ListParagraph"/>
        <w:widowControl w:val="0"/>
        <w:numPr>
          <w:ilvl w:val="0"/>
          <w:numId w:val="49"/>
        </w:numPr>
        <w:tabs>
          <w:tab w:val="left" w:pos="851"/>
          <w:tab w:val="left" w:pos="993"/>
        </w:tabs>
        <w:spacing w:before="120" w:after="120" w:line="240" w:lineRule="auto"/>
        <w:ind w:left="0" w:firstLine="709"/>
        <w:contextualSpacing w:val="0"/>
        <w:jc w:val="both"/>
        <w:rPr>
          <w:rFonts w:ascii="Times New Roman" w:eastAsia="Times New Roman" w:hAnsi="Times New Roman"/>
          <w:sz w:val="26"/>
          <w:szCs w:val="26"/>
        </w:rPr>
      </w:pPr>
      <w:r>
        <w:rPr>
          <w:rFonts w:ascii="Times New Roman" w:eastAsia="Times New Roman" w:hAnsi="Times New Roman"/>
          <w:sz w:val="26"/>
          <w:szCs w:val="26"/>
        </w:rPr>
        <w:t xml:space="preserve">Trường Trung cấp Kỹ thuật Nông nghiệp Thành phố Hồ Chí Minh chủ trì, phối hợp với các cơ quan, đơn vị liên quan xây dựng Đề án hợp nhất Trường Trung cấp Kỹ thuật Nông nghiệp Thành phố Hồ Chí Minh, Trường Trung cấp Nông Lâm Nghiệp và Trung tâm Giáo dục nghề nghiệp Nông nghiệp Công nghệ cao thành Trường Trung cấp Nông nghiệp Công nghệ cao Thành phố Hồ Chí Minh (trực thuộc Sở Giáo dục và Đào tạo); lấy ý kiến góp ý của các Sở ngành liên quan, trình cấp có thẩm quyền ban hành quyết định tổ chức lại. </w:t>
      </w:r>
    </w:p>
    <w:p w14:paraId="341B5A1B" w14:textId="663F8467" w:rsidR="000C7683" w:rsidRPr="000C7683" w:rsidRDefault="000C7683" w:rsidP="000C7683">
      <w:pPr>
        <w:pBdr>
          <w:top w:val="nil"/>
          <w:left w:val="nil"/>
          <w:bottom w:val="nil"/>
          <w:right w:val="nil"/>
          <w:between w:val="nil"/>
        </w:pBdr>
        <w:tabs>
          <w:tab w:val="left" w:pos="709"/>
          <w:tab w:val="left" w:pos="993"/>
        </w:tabs>
        <w:spacing w:before="120" w:after="120"/>
        <w:jc w:val="both"/>
        <w:rPr>
          <w:rFonts w:ascii="Times New Roman" w:eastAsia="Times New Roman" w:hAnsi="Times New Roman"/>
          <w:sz w:val="26"/>
          <w:szCs w:val="26"/>
        </w:rPr>
      </w:pPr>
      <w:r>
        <w:rPr>
          <w:rFonts w:ascii="Times New Roman" w:eastAsia="Times New Roman" w:hAnsi="Times New Roman"/>
          <w:sz w:val="26"/>
          <w:szCs w:val="26"/>
          <w:lang w:val="en-US"/>
        </w:rPr>
        <w:t xml:space="preserve">           d) </w:t>
      </w:r>
      <w:r w:rsidRPr="000C7683">
        <w:rPr>
          <w:rFonts w:ascii="Times New Roman" w:eastAsia="Times New Roman" w:hAnsi="Times New Roman"/>
          <w:sz w:val="26"/>
          <w:szCs w:val="26"/>
        </w:rPr>
        <w:t>Hoàn thành việc sắp xếp tổ chức bộ máy theo tiến độ để ổn định hoạt động theo quy định.</w:t>
      </w:r>
    </w:p>
    <w:p w14:paraId="268EE536" w14:textId="54C385D1" w:rsidR="000C7683" w:rsidRPr="000C7683" w:rsidRDefault="005656D6" w:rsidP="005656D6">
      <w:pPr>
        <w:spacing w:before="120" w:after="120"/>
        <w:jc w:val="both"/>
        <w:rPr>
          <w:rFonts w:ascii="Times New Roman" w:hAnsi="Times New Roman"/>
          <w:sz w:val="26"/>
          <w:szCs w:val="26"/>
          <w:lang w:val="en-US"/>
        </w:rPr>
      </w:pPr>
      <w:r>
        <w:rPr>
          <w:rFonts w:ascii="Times New Roman" w:hAnsi="Times New Roman"/>
          <w:sz w:val="26"/>
          <w:szCs w:val="26"/>
          <w:lang w:val="en-US"/>
        </w:rPr>
        <w:t xml:space="preserve">           đ</w:t>
      </w:r>
      <w:r w:rsidR="000C7683" w:rsidRPr="005656D6">
        <w:rPr>
          <w:rFonts w:ascii="Times New Roman" w:hAnsi="Times New Roman"/>
          <w:sz w:val="26"/>
          <w:szCs w:val="26"/>
          <w:lang w:val="en-US"/>
        </w:rPr>
        <w:t>)</w:t>
      </w:r>
      <w:r w:rsidR="000C7683" w:rsidRPr="005656D6">
        <w:rPr>
          <w:rFonts w:ascii="Times New Roman" w:hAnsi="Times New Roman"/>
          <w:sz w:val="26"/>
          <w:szCs w:val="26"/>
        </w:rPr>
        <w:t xml:space="preserve"> Báo cáo về Ủy ban nhân dân Thành phố (thông qua Sở Giáo dục và Đào tạo) các khó khăn, vướng mắc trong quá trình triển khai Đề án để kịp thời tháo gỡ, khắc phục.</w:t>
      </w:r>
    </w:p>
    <w:bookmarkEnd w:id="8"/>
    <w:p w14:paraId="73E9B08A" w14:textId="77777777" w:rsidR="0018735B" w:rsidRPr="0038686F" w:rsidRDefault="0018735B" w:rsidP="00C77D32">
      <w:pPr>
        <w:tabs>
          <w:tab w:val="right" w:leader="dot" w:pos="8789"/>
        </w:tabs>
        <w:spacing w:before="120" w:after="120" w:line="276" w:lineRule="auto"/>
        <w:ind w:firstLine="567"/>
        <w:jc w:val="both"/>
        <w:rPr>
          <w:rFonts w:ascii="Times New Roman" w:hAnsi="Times New Roman" w:cs="Times New Roman"/>
          <w:b/>
          <w:color w:val="auto"/>
          <w:sz w:val="26"/>
          <w:szCs w:val="26"/>
          <w:lang w:val="en-US"/>
        </w:rPr>
      </w:pPr>
      <w:r w:rsidRPr="0038686F">
        <w:rPr>
          <w:rFonts w:ascii="Times New Roman" w:hAnsi="Times New Roman" w:cs="Times New Roman"/>
          <w:b/>
          <w:color w:val="auto"/>
          <w:sz w:val="26"/>
          <w:szCs w:val="26"/>
        </w:rPr>
        <w:t xml:space="preserve">Điều 3. Hiệu lực thi hành </w:t>
      </w:r>
    </w:p>
    <w:p w14:paraId="4BB287BC" w14:textId="77777777" w:rsidR="0018735B" w:rsidRPr="0038686F" w:rsidRDefault="0018735B" w:rsidP="00C77D32">
      <w:pPr>
        <w:tabs>
          <w:tab w:val="right" w:leader="dot" w:pos="8789"/>
        </w:tabs>
        <w:spacing w:before="120" w:after="120" w:line="276" w:lineRule="auto"/>
        <w:ind w:firstLine="567"/>
        <w:jc w:val="both"/>
        <w:rPr>
          <w:rFonts w:ascii="Times New Roman" w:hAnsi="Times New Roman" w:cs="Times New Roman"/>
          <w:bCs/>
          <w:color w:val="auto"/>
          <w:sz w:val="26"/>
          <w:szCs w:val="26"/>
          <w:lang w:val="en-US"/>
        </w:rPr>
      </w:pPr>
      <w:r w:rsidRPr="0038686F">
        <w:rPr>
          <w:rFonts w:ascii="Times New Roman" w:hAnsi="Times New Roman" w:cs="Times New Roman"/>
          <w:bCs/>
          <w:color w:val="auto"/>
          <w:sz w:val="26"/>
          <w:szCs w:val="26"/>
        </w:rPr>
        <w:t xml:space="preserve">Quyết định này có hiệu lực thi hành kể từ ngày ký. </w:t>
      </w:r>
    </w:p>
    <w:p w14:paraId="07A58704" w14:textId="77777777" w:rsidR="0018735B" w:rsidRPr="0038686F" w:rsidRDefault="0018735B" w:rsidP="00C77D32">
      <w:pPr>
        <w:tabs>
          <w:tab w:val="right" w:leader="dot" w:pos="8789"/>
        </w:tabs>
        <w:spacing w:before="120" w:after="120" w:line="276" w:lineRule="auto"/>
        <w:ind w:firstLine="567"/>
        <w:jc w:val="both"/>
        <w:rPr>
          <w:rFonts w:ascii="Times New Roman" w:hAnsi="Times New Roman" w:cs="Times New Roman"/>
          <w:b/>
          <w:color w:val="auto"/>
          <w:sz w:val="26"/>
          <w:szCs w:val="26"/>
          <w:lang w:val="en-US"/>
        </w:rPr>
      </w:pPr>
      <w:r w:rsidRPr="0038686F">
        <w:rPr>
          <w:rFonts w:ascii="Times New Roman" w:hAnsi="Times New Roman" w:cs="Times New Roman"/>
          <w:b/>
          <w:color w:val="auto"/>
          <w:sz w:val="26"/>
          <w:szCs w:val="26"/>
        </w:rPr>
        <w:t xml:space="preserve">Điều 4. Trách nhiệm thi hành </w:t>
      </w:r>
    </w:p>
    <w:p w14:paraId="183B257E" w14:textId="31E48C5B" w:rsidR="004248C1" w:rsidRPr="0038686F" w:rsidRDefault="0018735B" w:rsidP="0018735B">
      <w:pPr>
        <w:tabs>
          <w:tab w:val="right" w:leader="dot" w:pos="8789"/>
        </w:tabs>
        <w:spacing w:before="120" w:after="120" w:line="276" w:lineRule="auto"/>
        <w:ind w:firstLine="567"/>
        <w:jc w:val="both"/>
        <w:rPr>
          <w:rFonts w:ascii="Times New Roman" w:hAnsi="Times New Roman" w:cs="Times New Roman"/>
          <w:bCs/>
          <w:color w:val="auto"/>
          <w:sz w:val="26"/>
          <w:szCs w:val="26"/>
          <w:lang w:val="en-US"/>
        </w:rPr>
      </w:pPr>
      <w:r w:rsidRPr="0038686F">
        <w:rPr>
          <w:rFonts w:ascii="Times New Roman" w:hAnsi="Times New Roman" w:cs="Times New Roman"/>
          <w:bCs/>
          <w:color w:val="auto"/>
          <w:sz w:val="26"/>
          <w:szCs w:val="26"/>
        </w:rPr>
        <w:t xml:space="preserve">Chánh Văn phòng Ủy ban nhân dân Thành phố, Giám đốc Sở Nội vụ, Giám đốc Sở Giáo dục và Đào tạo, Thủ trưởng các sở, </w:t>
      </w:r>
      <w:r w:rsidR="00BF3040" w:rsidRPr="0038686F">
        <w:rPr>
          <w:rFonts w:ascii="Times New Roman" w:hAnsi="Times New Roman" w:cs="Times New Roman"/>
          <w:bCs/>
          <w:color w:val="auto"/>
          <w:sz w:val="26"/>
          <w:szCs w:val="26"/>
          <w:lang w:val="en-US"/>
        </w:rPr>
        <w:t xml:space="preserve">ban, </w:t>
      </w:r>
      <w:r w:rsidRPr="0038686F">
        <w:rPr>
          <w:rFonts w:ascii="Times New Roman" w:hAnsi="Times New Roman" w:cs="Times New Roman"/>
          <w:bCs/>
          <w:color w:val="auto"/>
          <w:sz w:val="26"/>
          <w:szCs w:val="26"/>
        </w:rPr>
        <w:t xml:space="preserve">ngành Thành phố, </w:t>
      </w:r>
      <w:r w:rsidRPr="0038686F">
        <w:rPr>
          <w:rFonts w:ascii="Times New Roman" w:eastAsia="Times New Roman" w:hAnsi="Times New Roman" w:cs="Times New Roman"/>
          <w:color w:val="auto"/>
          <w:sz w:val="26"/>
          <w:szCs w:val="26"/>
        </w:rPr>
        <w:t>Thủ trưởng các cơ quan, đơn vị, tổ chức, cá nhân có liên quan</w:t>
      </w:r>
      <w:r w:rsidRPr="0038686F">
        <w:rPr>
          <w:rFonts w:ascii="Times New Roman" w:eastAsia="Arial" w:hAnsi="Times New Roman" w:cs="Times New Roman"/>
          <w:color w:val="auto"/>
          <w:sz w:val="26"/>
          <w:szCs w:val="26"/>
        </w:rPr>
        <w:t xml:space="preserve"> </w:t>
      </w:r>
      <w:r w:rsidRPr="0038686F">
        <w:rPr>
          <w:rFonts w:ascii="Times New Roman" w:eastAsia="Times New Roman" w:hAnsi="Times New Roman" w:cs="Times New Roman"/>
          <w:color w:val="auto"/>
          <w:sz w:val="26"/>
          <w:szCs w:val="26"/>
        </w:rPr>
        <w:t>chịu trách nhiệm thi hành Quyết định này</w:t>
      </w:r>
      <w:r w:rsidRPr="0038686F">
        <w:rPr>
          <w:rFonts w:ascii="Times New Roman" w:hAnsi="Times New Roman" w:cs="Times New Roman"/>
          <w:bCs/>
          <w:color w:val="auto"/>
          <w:sz w:val="26"/>
          <w:szCs w:val="26"/>
        </w:rPr>
        <w:t>./.</w:t>
      </w:r>
    </w:p>
    <w:tbl>
      <w:tblPr>
        <w:tblW w:w="0" w:type="auto"/>
        <w:tblLook w:val="01E0" w:firstRow="1" w:lastRow="1" w:firstColumn="1" w:lastColumn="1" w:noHBand="0" w:noVBand="0"/>
      </w:tblPr>
      <w:tblGrid>
        <w:gridCol w:w="4428"/>
        <w:gridCol w:w="4428"/>
      </w:tblGrid>
      <w:tr w:rsidR="00420140" w:rsidRPr="0022622E" w14:paraId="7B918F2B" w14:textId="77777777" w:rsidTr="000E6DCE">
        <w:tc>
          <w:tcPr>
            <w:tcW w:w="4428" w:type="dxa"/>
          </w:tcPr>
          <w:p w14:paraId="6CB3A3DE" w14:textId="77777777" w:rsidR="0018735B" w:rsidRDefault="0018735B" w:rsidP="001A5BA5">
            <w:pPr>
              <w:ind w:left="176" w:hanging="176"/>
              <w:rPr>
                <w:rFonts w:ascii="Times New Roman" w:eastAsia="Times New Roman" w:hAnsi="Times New Roman" w:cs="Times New Roman"/>
                <w:b/>
                <w:i/>
                <w:color w:val="auto"/>
                <w:lang w:val="en-US"/>
              </w:rPr>
            </w:pPr>
          </w:p>
          <w:p w14:paraId="5EE4C1B6" w14:textId="34D1B904" w:rsidR="0018735B" w:rsidRDefault="00745A0B" w:rsidP="001A5BA5">
            <w:pPr>
              <w:ind w:left="176" w:hanging="176"/>
              <w:rPr>
                <w:rFonts w:ascii="Times New Roman" w:eastAsia="Times New Roman" w:hAnsi="Times New Roman" w:cs="Times New Roman"/>
                <w:b/>
                <w:i/>
                <w:color w:val="auto"/>
              </w:rPr>
            </w:pPr>
            <w:r w:rsidRPr="0022622E">
              <w:rPr>
                <w:rFonts w:ascii="Times New Roman" w:eastAsia="Times New Roman" w:hAnsi="Times New Roman" w:cs="Times New Roman"/>
                <w:b/>
                <w:i/>
                <w:color w:val="auto"/>
              </w:rPr>
              <w:t>Nơi nhận:</w:t>
            </w:r>
          </w:p>
          <w:p w14:paraId="45CBA833" w14:textId="62426042" w:rsidR="0018735B" w:rsidRDefault="0018735B" w:rsidP="001A5BA5">
            <w:pPr>
              <w:ind w:left="176" w:hanging="176"/>
              <w:rPr>
                <w:rFonts w:ascii="Times New Roman" w:eastAsia="Times New Roman" w:hAnsi="Times New Roman" w:cs="Times New Roman"/>
                <w:bCs/>
                <w:iCs/>
                <w:color w:val="auto"/>
                <w:lang w:val="en-US"/>
              </w:rPr>
            </w:pPr>
            <w:r>
              <w:rPr>
                <w:rFonts w:ascii="Times New Roman" w:eastAsia="Times New Roman" w:hAnsi="Times New Roman" w:cs="Times New Roman"/>
                <w:bCs/>
                <w:iCs/>
                <w:color w:val="auto"/>
                <w:lang w:val="en-US"/>
              </w:rPr>
              <w:t xml:space="preserve">- </w:t>
            </w:r>
            <w:r w:rsidRPr="0018735B">
              <w:rPr>
                <w:rFonts w:ascii="Times New Roman" w:eastAsia="Times New Roman" w:hAnsi="Times New Roman" w:cs="Times New Roman"/>
                <w:bCs/>
                <w:iCs/>
                <w:color w:val="auto"/>
              </w:rPr>
              <w:t xml:space="preserve">Như Điều 4; </w:t>
            </w:r>
          </w:p>
          <w:p w14:paraId="112CE40D" w14:textId="647A509E" w:rsidR="0018735B" w:rsidRDefault="0018735B" w:rsidP="001A5BA5">
            <w:pPr>
              <w:ind w:left="176" w:hanging="176"/>
              <w:rPr>
                <w:rFonts w:ascii="Times New Roman" w:eastAsia="Times New Roman" w:hAnsi="Times New Roman" w:cs="Times New Roman"/>
                <w:bCs/>
                <w:iCs/>
                <w:color w:val="auto"/>
                <w:lang w:val="en-US"/>
              </w:rPr>
            </w:pPr>
            <w:r w:rsidRPr="0018735B">
              <w:rPr>
                <w:rFonts w:ascii="Times New Roman" w:eastAsia="Times New Roman" w:hAnsi="Times New Roman" w:cs="Times New Roman"/>
                <w:bCs/>
                <w:iCs/>
                <w:color w:val="auto"/>
              </w:rPr>
              <w:t xml:space="preserve">- Bộ </w:t>
            </w:r>
            <w:r w:rsidR="00BB4652">
              <w:rPr>
                <w:rFonts w:ascii="Times New Roman" w:eastAsia="Times New Roman" w:hAnsi="Times New Roman" w:cs="Times New Roman"/>
                <w:bCs/>
                <w:iCs/>
                <w:color w:val="auto"/>
                <w:lang w:val="en-US"/>
              </w:rPr>
              <w:t>Giáo dục và Đào tạo</w:t>
            </w:r>
            <w:r w:rsidRPr="0018735B">
              <w:rPr>
                <w:rFonts w:ascii="Times New Roman" w:eastAsia="Times New Roman" w:hAnsi="Times New Roman" w:cs="Times New Roman"/>
                <w:bCs/>
                <w:iCs/>
                <w:color w:val="auto"/>
              </w:rPr>
              <w:t xml:space="preserve">; </w:t>
            </w:r>
          </w:p>
          <w:p w14:paraId="5B4429AD" w14:textId="77777777" w:rsidR="0018735B" w:rsidRDefault="0018735B" w:rsidP="001A5BA5">
            <w:pPr>
              <w:ind w:left="176" w:hanging="176"/>
              <w:rPr>
                <w:rFonts w:ascii="Times New Roman" w:eastAsia="Times New Roman" w:hAnsi="Times New Roman" w:cs="Times New Roman"/>
                <w:bCs/>
                <w:iCs/>
                <w:color w:val="auto"/>
                <w:lang w:val="en-US"/>
              </w:rPr>
            </w:pPr>
            <w:r w:rsidRPr="0018735B">
              <w:rPr>
                <w:rFonts w:ascii="Times New Roman" w:eastAsia="Times New Roman" w:hAnsi="Times New Roman" w:cs="Times New Roman"/>
                <w:bCs/>
                <w:iCs/>
                <w:color w:val="auto"/>
              </w:rPr>
              <w:t xml:space="preserve">- Thường trực Thành ủy; </w:t>
            </w:r>
          </w:p>
          <w:p w14:paraId="4F137D74" w14:textId="77777777" w:rsidR="0018735B" w:rsidRDefault="0018735B" w:rsidP="001A5BA5">
            <w:pPr>
              <w:ind w:left="176" w:hanging="176"/>
              <w:rPr>
                <w:rFonts w:ascii="Times New Roman" w:eastAsia="Times New Roman" w:hAnsi="Times New Roman" w:cs="Times New Roman"/>
                <w:bCs/>
                <w:iCs/>
                <w:color w:val="auto"/>
                <w:lang w:val="en-US"/>
              </w:rPr>
            </w:pPr>
            <w:r w:rsidRPr="0018735B">
              <w:rPr>
                <w:rFonts w:ascii="Times New Roman" w:eastAsia="Times New Roman" w:hAnsi="Times New Roman" w:cs="Times New Roman"/>
                <w:bCs/>
                <w:iCs/>
                <w:color w:val="auto"/>
              </w:rPr>
              <w:t xml:space="preserve">- Thường trực HĐND Thành phố; </w:t>
            </w:r>
          </w:p>
          <w:p w14:paraId="2CFC3493" w14:textId="77777777" w:rsidR="0018735B" w:rsidRDefault="0018735B" w:rsidP="001A5BA5">
            <w:pPr>
              <w:ind w:left="176" w:hanging="176"/>
              <w:rPr>
                <w:rFonts w:ascii="Times New Roman" w:eastAsia="Times New Roman" w:hAnsi="Times New Roman" w:cs="Times New Roman"/>
                <w:bCs/>
                <w:iCs/>
                <w:color w:val="auto"/>
                <w:lang w:val="en-US"/>
              </w:rPr>
            </w:pPr>
            <w:r w:rsidRPr="0018735B">
              <w:rPr>
                <w:rFonts w:ascii="Times New Roman" w:eastAsia="Times New Roman" w:hAnsi="Times New Roman" w:cs="Times New Roman"/>
                <w:bCs/>
                <w:iCs/>
                <w:color w:val="auto"/>
              </w:rPr>
              <w:t xml:space="preserve">- TTUB: CT, các PCT; </w:t>
            </w:r>
          </w:p>
          <w:p w14:paraId="6B507476" w14:textId="77777777" w:rsidR="0018735B" w:rsidRDefault="0018735B" w:rsidP="001A5BA5">
            <w:pPr>
              <w:ind w:left="176" w:hanging="176"/>
              <w:rPr>
                <w:rFonts w:ascii="Times New Roman" w:eastAsia="Times New Roman" w:hAnsi="Times New Roman" w:cs="Times New Roman"/>
                <w:bCs/>
                <w:iCs/>
                <w:color w:val="auto"/>
                <w:lang w:val="en-US"/>
              </w:rPr>
            </w:pPr>
            <w:r w:rsidRPr="0018735B">
              <w:rPr>
                <w:rFonts w:ascii="Times New Roman" w:eastAsia="Times New Roman" w:hAnsi="Times New Roman" w:cs="Times New Roman"/>
                <w:bCs/>
                <w:iCs/>
                <w:color w:val="auto"/>
              </w:rPr>
              <w:t>- Sở Nội vụ;</w:t>
            </w:r>
          </w:p>
          <w:p w14:paraId="47BA4779" w14:textId="77777777" w:rsidR="0018735B" w:rsidRDefault="0018735B" w:rsidP="001A5BA5">
            <w:pPr>
              <w:ind w:left="176" w:hanging="176"/>
              <w:rPr>
                <w:rFonts w:ascii="Times New Roman" w:eastAsia="Times New Roman" w:hAnsi="Times New Roman" w:cs="Times New Roman"/>
                <w:bCs/>
                <w:iCs/>
                <w:color w:val="auto"/>
                <w:lang w:val="en-US"/>
              </w:rPr>
            </w:pPr>
            <w:r>
              <w:rPr>
                <w:rFonts w:ascii="Times New Roman" w:eastAsia="Times New Roman" w:hAnsi="Times New Roman" w:cs="Times New Roman"/>
                <w:bCs/>
                <w:iCs/>
                <w:color w:val="auto"/>
              </w:rPr>
              <w:t>-</w:t>
            </w:r>
            <w:r w:rsidRPr="0018735B">
              <w:rPr>
                <w:rFonts w:ascii="Times New Roman" w:eastAsia="Times New Roman" w:hAnsi="Times New Roman" w:cs="Times New Roman"/>
                <w:bCs/>
                <w:iCs/>
                <w:color w:val="auto"/>
              </w:rPr>
              <w:t xml:space="preserve"> Sở </w:t>
            </w:r>
            <w:r>
              <w:rPr>
                <w:rFonts w:ascii="Times New Roman" w:eastAsia="Times New Roman" w:hAnsi="Times New Roman" w:cs="Times New Roman"/>
                <w:bCs/>
                <w:iCs/>
                <w:color w:val="auto"/>
                <w:lang w:val="en-US"/>
              </w:rPr>
              <w:t>Giáo dục và Đào tạo</w:t>
            </w:r>
            <w:r w:rsidRPr="0018735B">
              <w:rPr>
                <w:rFonts w:ascii="Times New Roman" w:eastAsia="Times New Roman" w:hAnsi="Times New Roman" w:cs="Times New Roman"/>
                <w:bCs/>
                <w:iCs/>
                <w:color w:val="auto"/>
              </w:rPr>
              <w:t xml:space="preserve">; </w:t>
            </w:r>
          </w:p>
          <w:p w14:paraId="23F78429" w14:textId="006E2EA8" w:rsidR="00BB4652" w:rsidRPr="00BB4652" w:rsidRDefault="00BB4652" w:rsidP="001A5BA5">
            <w:pPr>
              <w:ind w:left="176" w:hanging="176"/>
              <w:rPr>
                <w:rFonts w:ascii="Times New Roman" w:eastAsia="Times New Roman" w:hAnsi="Times New Roman" w:cs="Times New Roman"/>
                <w:bCs/>
                <w:iCs/>
                <w:color w:val="auto"/>
                <w:lang w:val="en-US"/>
              </w:rPr>
            </w:pPr>
            <w:r>
              <w:rPr>
                <w:rFonts w:ascii="Times New Roman" w:eastAsia="Times New Roman" w:hAnsi="Times New Roman" w:cs="Times New Roman"/>
                <w:bCs/>
                <w:iCs/>
                <w:color w:val="auto"/>
                <w:lang w:val="en-US"/>
              </w:rPr>
              <w:t>- Sở, ban, ngành Thành phố;</w:t>
            </w:r>
          </w:p>
          <w:p w14:paraId="07BA1208" w14:textId="4CF646C6" w:rsidR="0018735B" w:rsidRPr="0018735B" w:rsidRDefault="0018735B" w:rsidP="001A5BA5">
            <w:pPr>
              <w:ind w:left="176" w:hanging="176"/>
              <w:rPr>
                <w:rFonts w:ascii="Times New Roman" w:eastAsia="Times New Roman" w:hAnsi="Times New Roman" w:cs="Times New Roman"/>
                <w:bCs/>
                <w:iCs/>
                <w:color w:val="auto"/>
                <w:lang w:val="en-US"/>
              </w:rPr>
            </w:pPr>
            <w:r>
              <w:rPr>
                <w:rFonts w:ascii="Times New Roman" w:eastAsia="Times New Roman" w:hAnsi="Times New Roman" w:cs="Times New Roman"/>
                <w:bCs/>
                <w:iCs/>
                <w:color w:val="auto"/>
              </w:rPr>
              <w:t xml:space="preserve">- </w:t>
            </w:r>
            <w:r w:rsidR="00BB4652">
              <w:rPr>
                <w:rFonts w:ascii="Times New Roman" w:eastAsia="Times New Roman" w:hAnsi="Times New Roman" w:cs="Times New Roman"/>
                <w:bCs/>
                <w:iCs/>
                <w:color w:val="auto"/>
                <w:lang w:val="en-US"/>
              </w:rPr>
              <w:t>Trường Đại học, Cao đẳng, Trung cấp (công lập)</w:t>
            </w:r>
            <w:r>
              <w:rPr>
                <w:rFonts w:ascii="Times New Roman" w:eastAsia="Times New Roman" w:hAnsi="Times New Roman" w:cs="Times New Roman"/>
                <w:bCs/>
                <w:iCs/>
                <w:color w:val="auto"/>
                <w:lang w:val="en-US"/>
              </w:rPr>
              <w:t>;</w:t>
            </w:r>
          </w:p>
          <w:p w14:paraId="1971AFA7" w14:textId="6287C074" w:rsidR="0018735B" w:rsidRDefault="0018735B" w:rsidP="001A5BA5">
            <w:pPr>
              <w:ind w:left="176" w:hanging="176"/>
              <w:rPr>
                <w:rFonts w:ascii="Times New Roman" w:eastAsia="Times New Roman" w:hAnsi="Times New Roman" w:cs="Times New Roman"/>
                <w:bCs/>
                <w:iCs/>
                <w:color w:val="auto"/>
                <w:lang w:val="en-US"/>
              </w:rPr>
            </w:pPr>
            <w:r w:rsidRPr="0018735B">
              <w:rPr>
                <w:rFonts w:ascii="Times New Roman" w:eastAsia="Times New Roman" w:hAnsi="Times New Roman" w:cs="Times New Roman"/>
                <w:bCs/>
                <w:iCs/>
                <w:color w:val="auto"/>
              </w:rPr>
              <w:t>-</w:t>
            </w:r>
            <w:r w:rsidR="00C612D0">
              <w:rPr>
                <w:rFonts w:ascii="Times New Roman" w:eastAsia="Times New Roman" w:hAnsi="Times New Roman" w:cs="Times New Roman"/>
                <w:bCs/>
                <w:iCs/>
                <w:color w:val="auto"/>
                <w:lang w:val="en-US"/>
              </w:rPr>
              <w:t xml:space="preserve"> </w:t>
            </w:r>
            <w:r w:rsidRPr="0018735B">
              <w:rPr>
                <w:rFonts w:ascii="Times New Roman" w:eastAsia="Times New Roman" w:hAnsi="Times New Roman" w:cs="Times New Roman"/>
                <w:bCs/>
                <w:iCs/>
                <w:color w:val="auto"/>
              </w:rPr>
              <w:t>VPUB: PCVP;</w:t>
            </w:r>
          </w:p>
          <w:p w14:paraId="0EEEA70B" w14:textId="1ADE9C90" w:rsidR="0018735B" w:rsidRDefault="0018735B" w:rsidP="001A5BA5">
            <w:pPr>
              <w:ind w:left="176" w:hanging="176"/>
              <w:rPr>
                <w:rFonts w:ascii="Times New Roman" w:eastAsia="Times New Roman" w:hAnsi="Times New Roman" w:cs="Times New Roman"/>
                <w:bCs/>
                <w:iCs/>
                <w:color w:val="auto"/>
                <w:lang w:val="en-US"/>
              </w:rPr>
            </w:pPr>
            <w:r w:rsidRPr="0018735B">
              <w:rPr>
                <w:rFonts w:ascii="Times New Roman" w:eastAsia="Times New Roman" w:hAnsi="Times New Roman" w:cs="Times New Roman"/>
                <w:bCs/>
                <w:iCs/>
                <w:color w:val="auto"/>
              </w:rPr>
              <w:t xml:space="preserve">- Các phòng NCTH; </w:t>
            </w:r>
          </w:p>
          <w:p w14:paraId="29A594E8" w14:textId="5D323F1A" w:rsidR="0018735B" w:rsidRPr="0018735B" w:rsidRDefault="0018735B" w:rsidP="001A5BA5">
            <w:pPr>
              <w:ind w:left="176" w:hanging="176"/>
              <w:rPr>
                <w:rFonts w:ascii="Times New Roman" w:eastAsia="Times New Roman" w:hAnsi="Times New Roman" w:cs="Times New Roman"/>
                <w:bCs/>
                <w:iCs/>
                <w:color w:val="auto"/>
                <w:lang w:val="en-US"/>
              </w:rPr>
            </w:pPr>
            <w:r w:rsidRPr="0018735B">
              <w:rPr>
                <w:rFonts w:ascii="Times New Roman" w:eastAsia="Times New Roman" w:hAnsi="Times New Roman" w:cs="Times New Roman"/>
                <w:bCs/>
                <w:iCs/>
                <w:color w:val="auto"/>
              </w:rPr>
              <w:t>- Lưu: VT, (VX/</w:t>
            </w:r>
            <w:r>
              <w:rPr>
                <w:rFonts w:ascii="Times New Roman" w:eastAsia="Times New Roman" w:hAnsi="Times New Roman" w:cs="Times New Roman"/>
                <w:bCs/>
                <w:iCs/>
                <w:color w:val="auto"/>
                <w:lang w:val="en-US"/>
              </w:rPr>
              <w:t>…</w:t>
            </w:r>
            <w:r w:rsidRPr="0018735B">
              <w:rPr>
                <w:rFonts w:ascii="Times New Roman" w:eastAsia="Times New Roman" w:hAnsi="Times New Roman" w:cs="Times New Roman"/>
                <w:bCs/>
                <w:iCs/>
                <w:color w:val="auto"/>
              </w:rPr>
              <w:t>).</w:t>
            </w:r>
          </w:p>
          <w:p w14:paraId="301A0B32" w14:textId="6BABB4CA" w:rsidR="004248C1" w:rsidRPr="00A86F16" w:rsidRDefault="004248C1" w:rsidP="001A5BA5">
            <w:pPr>
              <w:ind w:left="176" w:hanging="176"/>
              <w:rPr>
                <w:rFonts w:ascii="Times New Roman" w:eastAsia="Times New Roman" w:hAnsi="Times New Roman" w:cs="Times New Roman"/>
                <w:color w:val="auto"/>
                <w:lang w:val="en-US"/>
              </w:rPr>
            </w:pPr>
          </w:p>
        </w:tc>
        <w:tc>
          <w:tcPr>
            <w:tcW w:w="4428" w:type="dxa"/>
          </w:tcPr>
          <w:p w14:paraId="722C4E62" w14:textId="00F7C636" w:rsidR="004248C1" w:rsidRPr="00A86F16" w:rsidRDefault="00745A0B" w:rsidP="001A5BA5">
            <w:pPr>
              <w:jc w:val="center"/>
              <w:rPr>
                <w:rFonts w:ascii="Times New Roman" w:eastAsia="Times New Roman" w:hAnsi="Times New Roman" w:cs="Times New Roman"/>
                <w:i/>
                <w:color w:val="auto"/>
                <w:sz w:val="28"/>
                <w:szCs w:val="28"/>
              </w:rPr>
            </w:pPr>
            <w:r w:rsidRPr="00A86F16">
              <w:rPr>
                <w:rFonts w:ascii="Times New Roman" w:eastAsia="Times New Roman" w:hAnsi="Times New Roman" w:cs="Times New Roman"/>
                <w:b/>
                <w:color w:val="auto"/>
                <w:sz w:val="28"/>
                <w:szCs w:val="28"/>
              </w:rPr>
              <w:t>TM. ỦY BAN NHÂN DÂN</w:t>
            </w:r>
            <w:r w:rsidRPr="00A86F16">
              <w:rPr>
                <w:rFonts w:ascii="Times New Roman" w:eastAsia="Times New Roman" w:hAnsi="Times New Roman" w:cs="Times New Roman"/>
                <w:b/>
                <w:color w:val="auto"/>
                <w:sz w:val="28"/>
                <w:szCs w:val="28"/>
              </w:rPr>
              <w:br/>
              <w:t>CHỦ TỊCH</w:t>
            </w:r>
          </w:p>
          <w:p w14:paraId="1BFE084F" w14:textId="1A5E96BD" w:rsidR="004248C1" w:rsidRPr="00B63A6F" w:rsidRDefault="004248C1" w:rsidP="001A5BA5">
            <w:pPr>
              <w:rPr>
                <w:rFonts w:ascii="Times New Roman" w:eastAsia="Times New Roman" w:hAnsi="Times New Roman" w:cs="Times New Roman"/>
                <w:b/>
                <w:color w:val="auto"/>
                <w:sz w:val="27"/>
                <w:szCs w:val="27"/>
                <w:lang w:val="en-US"/>
              </w:rPr>
            </w:pPr>
          </w:p>
        </w:tc>
      </w:tr>
    </w:tbl>
    <w:p w14:paraId="6A925DE5" w14:textId="78AA8D40" w:rsidR="001974DC" w:rsidRPr="000621B4" w:rsidRDefault="001974DC" w:rsidP="00A86F16">
      <w:pPr>
        <w:tabs>
          <w:tab w:val="right" w:leader="dot" w:pos="8640"/>
        </w:tabs>
        <w:jc w:val="both"/>
        <w:rPr>
          <w:rFonts w:ascii="Times New Roman" w:hAnsi="Times New Roman" w:cs="Times New Roman"/>
          <w:i/>
          <w:color w:val="auto"/>
        </w:rPr>
      </w:pPr>
    </w:p>
    <w:sectPr w:rsidR="001974DC" w:rsidRPr="000621B4" w:rsidSect="001A5BA5">
      <w:headerReference w:type="default" r:id="rId11"/>
      <w:footnotePr>
        <w:numStart w:val="116"/>
      </w:footnotePr>
      <w:type w:val="continuous"/>
      <w:pgSz w:w="11906" w:h="16838" w:code="9"/>
      <w:pgMar w:top="1134" w:right="1134" w:bottom="567"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3102B" w14:textId="77777777" w:rsidR="00B945FB" w:rsidRDefault="00B945FB">
      <w:pPr>
        <w:rPr>
          <w:rFonts w:cs="Times New Roman"/>
          <w:color w:val="auto"/>
          <w:lang w:eastAsia="en-US"/>
        </w:rPr>
      </w:pPr>
      <w:r>
        <w:rPr>
          <w:rFonts w:cs="Times New Roman"/>
          <w:color w:val="auto"/>
          <w:lang w:eastAsia="en-US"/>
        </w:rPr>
        <w:separator/>
      </w:r>
    </w:p>
  </w:endnote>
  <w:endnote w:type="continuationSeparator" w:id="0">
    <w:p w14:paraId="4E3676E9" w14:textId="77777777" w:rsidR="00B945FB" w:rsidRDefault="00B94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Impact">
    <w:panose1 w:val="020B080603090205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Reference Sans Serif">
    <w:panose1 w:val="020B0604030504040204"/>
    <w:charset w:val="00"/>
    <w:family w:val="swiss"/>
    <w:pitch w:val="variable"/>
    <w:sig w:usb0="20000287" w:usb1="00000000"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734FC" w14:textId="77777777" w:rsidR="00B945FB" w:rsidRDefault="00B945FB">
      <w:pPr>
        <w:rPr>
          <w:rFonts w:cs="Times New Roman"/>
          <w:color w:val="auto"/>
          <w:lang w:eastAsia="en-US"/>
        </w:rPr>
      </w:pPr>
      <w:r>
        <w:rPr>
          <w:rFonts w:cs="Times New Roman"/>
          <w:color w:val="auto"/>
          <w:lang w:eastAsia="en-US"/>
        </w:rPr>
        <w:separator/>
      </w:r>
    </w:p>
  </w:footnote>
  <w:footnote w:type="continuationSeparator" w:id="0">
    <w:p w14:paraId="73F568C6" w14:textId="77777777" w:rsidR="00B945FB" w:rsidRDefault="00B94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00D6A" w14:textId="192FB4A1" w:rsidR="00F6037B" w:rsidRPr="0036346E" w:rsidRDefault="00F6037B" w:rsidP="0036346E">
    <w:pPr>
      <w:pStyle w:val="Header"/>
      <w:jc w:val="center"/>
      <w:rPr>
        <w:rFonts w:ascii="Times New Roman" w:hAnsi="Times New Roman"/>
      </w:rPr>
    </w:pPr>
    <w:r w:rsidRPr="0036346E">
      <w:rPr>
        <w:rFonts w:ascii="Times New Roman" w:hAnsi="Times New Roman"/>
      </w:rPr>
      <w:fldChar w:fldCharType="begin"/>
    </w:r>
    <w:r w:rsidRPr="0036346E">
      <w:rPr>
        <w:rFonts w:ascii="Times New Roman" w:hAnsi="Times New Roman"/>
      </w:rPr>
      <w:instrText xml:space="preserve"> PAGE   \* MERGEFORMAT </w:instrText>
    </w:r>
    <w:r w:rsidRPr="0036346E">
      <w:rPr>
        <w:rFonts w:ascii="Times New Roman" w:hAnsi="Times New Roman"/>
      </w:rPr>
      <w:fldChar w:fldCharType="separate"/>
    </w:r>
    <w:r w:rsidR="00986716" w:rsidRPr="0036346E">
      <w:rPr>
        <w:rFonts w:ascii="Times New Roman" w:hAnsi="Times New Roman"/>
        <w:noProof/>
      </w:rPr>
      <w:t>2</w:t>
    </w:r>
    <w:r w:rsidRPr="0036346E">
      <w:rPr>
        <w:rFonts w:ascii="Times New Roman" w:hAnsi="Times New Roman"/>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327EC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AB8DF7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752F43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95C85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8EE7EE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2E353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EF0289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6AEA9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B0ED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9A1B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2" w15:restartNumberingAfterBreak="0">
    <w:nsid w:val="00000005"/>
    <w:multiLevelType w:val="multilevel"/>
    <w:tmpl w:val="00000004"/>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3" w15:restartNumberingAfterBreak="0">
    <w:nsid w:val="00000007"/>
    <w:multiLevelType w:val="multilevel"/>
    <w:tmpl w:val="00000006"/>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4" w15:restartNumberingAfterBreak="0">
    <w:nsid w:val="00000009"/>
    <w:multiLevelType w:val="multilevel"/>
    <w:tmpl w:val="00000008"/>
    <w:lvl w:ilvl="0">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5"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6" w15:restartNumberingAfterBreak="0">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7" w15:restartNumberingAfterBreak="0">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8" w15:restartNumberingAfterBreak="0">
    <w:nsid w:val="00000011"/>
    <w:multiLevelType w:val="multilevel"/>
    <w:tmpl w:val="00000010"/>
    <w:lvl w:ilvl="0">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1">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2">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3">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4">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5">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6">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7">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8">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abstractNum>
  <w:abstractNum w:abstractNumId="19"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0" w15:restartNumberingAfterBreak="0">
    <w:nsid w:val="00000015"/>
    <w:multiLevelType w:val="multilevel"/>
    <w:tmpl w:val="00000014"/>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1" w15:restartNumberingAfterBreak="0">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2" w15:restartNumberingAfterBreak="0">
    <w:nsid w:val="00000019"/>
    <w:multiLevelType w:val="multilevel"/>
    <w:tmpl w:val="00000018"/>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3" w15:restartNumberingAfterBreak="0">
    <w:nsid w:val="0000001B"/>
    <w:multiLevelType w:val="multilevel"/>
    <w:tmpl w:val="0000001A"/>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4" w15:restartNumberingAfterBreak="0">
    <w:nsid w:val="0000001D"/>
    <w:multiLevelType w:val="multilevel"/>
    <w:tmpl w:val="0000001C"/>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5" w15:restartNumberingAfterBreak="0">
    <w:nsid w:val="0000001F"/>
    <w:multiLevelType w:val="multilevel"/>
    <w:tmpl w:val="0000001E"/>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6" w15:restartNumberingAfterBreak="0">
    <w:nsid w:val="00000021"/>
    <w:multiLevelType w:val="multilevel"/>
    <w:tmpl w:val="00000020"/>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7" w15:restartNumberingAfterBreak="0">
    <w:nsid w:val="00000023"/>
    <w:multiLevelType w:val="multilevel"/>
    <w:tmpl w:val="00000022"/>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8" w15:restartNumberingAfterBreak="0">
    <w:nsid w:val="00000025"/>
    <w:multiLevelType w:val="multilevel"/>
    <w:tmpl w:val="00000024"/>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9" w15:restartNumberingAfterBreak="0">
    <w:nsid w:val="00000027"/>
    <w:multiLevelType w:val="multilevel"/>
    <w:tmpl w:val="00000026"/>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30" w15:restartNumberingAfterBreak="0">
    <w:nsid w:val="00000029"/>
    <w:multiLevelType w:val="multilevel"/>
    <w:tmpl w:val="00000028"/>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31" w15:restartNumberingAfterBreak="0">
    <w:nsid w:val="0000002B"/>
    <w:multiLevelType w:val="multilevel"/>
    <w:tmpl w:val="0000002A"/>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32" w15:restartNumberingAfterBreak="0">
    <w:nsid w:val="00794D66"/>
    <w:multiLevelType w:val="multilevel"/>
    <w:tmpl w:val="1AAE0FF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15:restartNumberingAfterBreak="0">
    <w:nsid w:val="0BAB6049"/>
    <w:multiLevelType w:val="hybridMultilevel"/>
    <w:tmpl w:val="34002C54"/>
    <w:lvl w:ilvl="0" w:tplc="309C23C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0C34643E"/>
    <w:multiLevelType w:val="hybridMultilevel"/>
    <w:tmpl w:val="FAF2E35E"/>
    <w:lvl w:ilvl="0" w:tplc="B99C1304">
      <w:start w:val="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2C967A6"/>
    <w:multiLevelType w:val="hybridMultilevel"/>
    <w:tmpl w:val="BD501D88"/>
    <w:lvl w:ilvl="0" w:tplc="55449DF2">
      <w:start w:val="4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4E9728D"/>
    <w:multiLevelType w:val="multilevel"/>
    <w:tmpl w:val="D1624124"/>
    <w:lvl w:ilvl="0">
      <w:start w:val="1"/>
      <w:numFmt w:val="bullet"/>
      <w:lvlText w:val="-"/>
      <w:lvlJc w:val="left"/>
      <w:pPr>
        <w:ind w:left="0" w:firstLine="0"/>
      </w:pPr>
      <w:rPr>
        <w:rFonts w:ascii="Times New Roman" w:eastAsia="Times New Roman" w:hAnsi="Times New Roman" w:cs="Times New Roman"/>
        <w:b/>
        <w:bCs/>
        <w:i w:val="0"/>
        <w:iCs w:val="0"/>
        <w:smallCaps w:val="0"/>
        <w:strike w:val="0"/>
        <w:color w:val="000000"/>
        <w:sz w:val="28"/>
        <w:szCs w:val="28"/>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15:restartNumberingAfterBreak="0">
    <w:nsid w:val="2094022F"/>
    <w:multiLevelType w:val="hybridMultilevel"/>
    <w:tmpl w:val="E69808E0"/>
    <w:lvl w:ilvl="0" w:tplc="239684A2">
      <w:start w:val="1"/>
      <w:numFmt w:val="bullet"/>
      <w:lvlText w:val="-"/>
      <w:lvlJc w:val="left"/>
      <w:pPr>
        <w:ind w:left="1287" w:hanging="360"/>
      </w:pPr>
      <w:rPr>
        <w:rFonts w:ascii="Times New Roman" w:hAnsi="Times New Roman" w:cs="Times New Roman" w:hint="default"/>
        <w:b/>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2DFE2C7A"/>
    <w:multiLevelType w:val="hybridMultilevel"/>
    <w:tmpl w:val="60CCF092"/>
    <w:lvl w:ilvl="0" w:tplc="EC8EB6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3B68324B"/>
    <w:multiLevelType w:val="hybridMultilevel"/>
    <w:tmpl w:val="129E849E"/>
    <w:lvl w:ilvl="0" w:tplc="6E809D96">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FC480D"/>
    <w:multiLevelType w:val="hybridMultilevel"/>
    <w:tmpl w:val="83468578"/>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93077"/>
    <w:multiLevelType w:val="hybridMultilevel"/>
    <w:tmpl w:val="DAF20260"/>
    <w:lvl w:ilvl="0" w:tplc="D4207772">
      <w:start w:val="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AB3873"/>
    <w:multiLevelType w:val="hybridMultilevel"/>
    <w:tmpl w:val="628CEA92"/>
    <w:lvl w:ilvl="0" w:tplc="2B360970">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704AF6"/>
    <w:multiLevelType w:val="hybridMultilevel"/>
    <w:tmpl w:val="1BB2CB82"/>
    <w:lvl w:ilvl="0" w:tplc="2E061D72">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2D02E0"/>
    <w:multiLevelType w:val="multilevel"/>
    <w:tmpl w:val="18B431E8"/>
    <w:lvl w:ilvl="0">
      <w:start w:val="1"/>
      <w:numFmt w:val="bullet"/>
      <w:lvlText w:val="-"/>
      <w:lvlJc w:val="left"/>
      <w:pPr>
        <w:ind w:left="0" w:firstLine="0"/>
      </w:pPr>
      <w:rPr>
        <w:rFonts w:ascii="Times New Roman" w:eastAsia="Times New Roman" w:hAnsi="Times New Roman" w:cs="Times New Roman"/>
        <w:b/>
        <w:bCs/>
        <w:i w:val="0"/>
        <w:iCs w:val="0"/>
        <w:smallCaps w:val="0"/>
        <w:strike w:val="0"/>
        <w:color w:val="000000"/>
        <w:sz w:val="28"/>
        <w:szCs w:val="28"/>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5" w15:restartNumberingAfterBreak="0">
    <w:nsid w:val="672B2655"/>
    <w:multiLevelType w:val="hybridMultilevel"/>
    <w:tmpl w:val="CE0C5862"/>
    <w:lvl w:ilvl="0" w:tplc="A1EC833A">
      <w:start w:val="4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F017C2"/>
    <w:multiLevelType w:val="hybridMultilevel"/>
    <w:tmpl w:val="482ACA8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FB15F6"/>
    <w:multiLevelType w:val="hybridMultilevel"/>
    <w:tmpl w:val="FB1885B4"/>
    <w:lvl w:ilvl="0" w:tplc="9A0C33AE">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D44A90"/>
    <w:multiLevelType w:val="hybridMultilevel"/>
    <w:tmpl w:val="9CD66216"/>
    <w:lvl w:ilvl="0" w:tplc="4294A954">
      <w:start w:val="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7716607">
    <w:abstractNumId w:val="10"/>
  </w:num>
  <w:num w:numId="2" w16cid:durableId="1307734433">
    <w:abstractNumId w:val="11"/>
  </w:num>
  <w:num w:numId="3" w16cid:durableId="2125298732">
    <w:abstractNumId w:val="12"/>
  </w:num>
  <w:num w:numId="4" w16cid:durableId="1145469723">
    <w:abstractNumId w:val="13"/>
  </w:num>
  <w:num w:numId="5" w16cid:durableId="1532762754">
    <w:abstractNumId w:val="14"/>
  </w:num>
  <w:num w:numId="6" w16cid:durableId="877938673">
    <w:abstractNumId w:val="15"/>
  </w:num>
  <w:num w:numId="7" w16cid:durableId="486827291">
    <w:abstractNumId w:val="16"/>
  </w:num>
  <w:num w:numId="8" w16cid:durableId="1612080157">
    <w:abstractNumId w:val="17"/>
  </w:num>
  <w:num w:numId="9" w16cid:durableId="68502642">
    <w:abstractNumId w:val="18"/>
  </w:num>
  <w:num w:numId="10" w16cid:durableId="1596816638">
    <w:abstractNumId w:val="19"/>
  </w:num>
  <w:num w:numId="11" w16cid:durableId="931090040">
    <w:abstractNumId w:val="20"/>
  </w:num>
  <w:num w:numId="12" w16cid:durableId="1143231918">
    <w:abstractNumId w:val="21"/>
  </w:num>
  <w:num w:numId="13" w16cid:durableId="2031443418">
    <w:abstractNumId w:val="22"/>
  </w:num>
  <w:num w:numId="14" w16cid:durableId="1733042589">
    <w:abstractNumId w:val="23"/>
  </w:num>
  <w:num w:numId="15" w16cid:durableId="2104761488">
    <w:abstractNumId w:val="24"/>
  </w:num>
  <w:num w:numId="16" w16cid:durableId="310328037">
    <w:abstractNumId w:val="25"/>
  </w:num>
  <w:num w:numId="17" w16cid:durableId="999385344">
    <w:abstractNumId w:val="26"/>
  </w:num>
  <w:num w:numId="18" w16cid:durableId="1526096410">
    <w:abstractNumId w:val="27"/>
  </w:num>
  <w:num w:numId="19" w16cid:durableId="2083133586">
    <w:abstractNumId w:val="28"/>
  </w:num>
  <w:num w:numId="20" w16cid:durableId="2088766396">
    <w:abstractNumId w:val="29"/>
  </w:num>
  <w:num w:numId="21" w16cid:durableId="776411688">
    <w:abstractNumId w:val="30"/>
  </w:num>
  <w:num w:numId="22" w16cid:durableId="397825386">
    <w:abstractNumId w:val="31"/>
  </w:num>
  <w:num w:numId="23" w16cid:durableId="68626559">
    <w:abstractNumId w:val="9"/>
  </w:num>
  <w:num w:numId="24" w16cid:durableId="1117336569">
    <w:abstractNumId w:val="7"/>
  </w:num>
  <w:num w:numId="25" w16cid:durableId="2080905637">
    <w:abstractNumId w:val="6"/>
  </w:num>
  <w:num w:numId="26" w16cid:durableId="637418115">
    <w:abstractNumId w:val="5"/>
  </w:num>
  <w:num w:numId="27" w16cid:durableId="2128963179">
    <w:abstractNumId w:val="4"/>
  </w:num>
  <w:num w:numId="28" w16cid:durableId="522940459">
    <w:abstractNumId w:val="8"/>
  </w:num>
  <w:num w:numId="29" w16cid:durableId="1844661496">
    <w:abstractNumId w:val="3"/>
  </w:num>
  <w:num w:numId="30" w16cid:durableId="1927573186">
    <w:abstractNumId w:val="2"/>
  </w:num>
  <w:num w:numId="31" w16cid:durableId="1491796034">
    <w:abstractNumId w:val="1"/>
  </w:num>
  <w:num w:numId="32" w16cid:durableId="281035151">
    <w:abstractNumId w:val="0"/>
  </w:num>
  <w:num w:numId="33" w16cid:durableId="1711301213">
    <w:abstractNumId w:val="38"/>
  </w:num>
  <w:num w:numId="34" w16cid:durableId="259992297">
    <w:abstractNumId w:val="40"/>
  </w:num>
  <w:num w:numId="35" w16cid:durableId="2015257574">
    <w:abstractNumId w:val="35"/>
  </w:num>
  <w:num w:numId="36" w16cid:durableId="2112315758">
    <w:abstractNumId w:val="45"/>
  </w:num>
  <w:num w:numId="37" w16cid:durableId="1439179980">
    <w:abstractNumId w:val="39"/>
  </w:num>
  <w:num w:numId="38" w16cid:durableId="1232545968">
    <w:abstractNumId w:val="42"/>
  </w:num>
  <w:num w:numId="39" w16cid:durableId="1918661099">
    <w:abstractNumId w:val="47"/>
  </w:num>
  <w:num w:numId="40" w16cid:durableId="434442916">
    <w:abstractNumId w:val="43"/>
  </w:num>
  <w:num w:numId="41" w16cid:durableId="1871725257">
    <w:abstractNumId w:val="34"/>
  </w:num>
  <w:num w:numId="42" w16cid:durableId="454369100">
    <w:abstractNumId w:val="46"/>
  </w:num>
  <w:num w:numId="43" w16cid:durableId="1114981323">
    <w:abstractNumId w:val="41"/>
  </w:num>
  <w:num w:numId="44" w16cid:durableId="53084972">
    <w:abstractNumId w:val="48"/>
  </w:num>
  <w:num w:numId="45" w16cid:durableId="1990135475">
    <w:abstractNumId w:val="36"/>
  </w:num>
  <w:num w:numId="46" w16cid:durableId="509418219">
    <w:abstractNumId w:val="44"/>
  </w:num>
  <w:num w:numId="47" w16cid:durableId="1053963862">
    <w:abstractNumId w:val="32"/>
  </w:num>
  <w:num w:numId="48" w16cid:durableId="984120502">
    <w:abstractNumId w:val="37"/>
  </w:num>
  <w:num w:numId="49" w16cid:durableId="282882788">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footnotePr>
    <w:numStart w:val="116"/>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4D"/>
    <w:rsid w:val="00000CE9"/>
    <w:rsid w:val="00002385"/>
    <w:rsid w:val="00002AD3"/>
    <w:rsid w:val="000031FE"/>
    <w:rsid w:val="00004167"/>
    <w:rsid w:val="00004FFE"/>
    <w:rsid w:val="00005303"/>
    <w:rsid w:val="00005D73"/>
    <w:rsid w:val="000069A1"/>
    <w:rsid w:val="000074CB"/>
    <w:rsid w:val="0000770B"/>
    <w:rsid w:val="00007A0C"/>
    <w:rsid w:val="00007F98"/>
    <w:rsid w:val="00010276"/>
    <w:rsid w:val="00010BB6"/>
    <w:rsid w:val="00011FB9"/>
    <w:rsid w:val="00013499"/>
    <w:rsid w:val="000149F3"/>
    <w:rsid w:val="000163FC"/>
    <w:rsid w:val="00016C0D"/>
    <w:rsid w:val="0002112F"/>
    <w:rsid w:val="00022EEF"/>
    <w:rsid w:val="0002331F"/>
    <w:rsid w:val="00023D63"/>
    <w:rsid w:val="0002519F"/>
    <w:rsid w:val="00025230"/>
    <w:rsid w:val="0003074A"/>
    <w:rsid w:val="000326E7"/>
    <w:rsid w:val="000327FB"/>
    <w:rsid w:val="0003479C"/>
    <w:rsid w:val="00034931"/>
    <w:rsid w:val="000354EE"/>
    <w:rsid w:val="00035ADE"/>
    <w:rsid w:val="00035C86"/>
    <w:rsid w:val="00036277"/>
    <w:rsid w:val="0003770B"/>
    <w:rsid w:val="00037A59"/>
    <w:rsid w:val="000409DB"/>
    <w:rsid w:val="000439FB"/>
    <w:rsid w:val="00043D8F"/>
    <w:rsid w:val="00043FC4"/>
    <w:rsid w:val="000446B9"/>
    <w:rsid w:val="00044A41"/>
    <w:rsid w:val="00047066"/>
    <w:rsid w:val="00047207"/>
    <w:rsid w:val="000474FF"/>
    <w:rsid w:val="00050ED3"/>
    <w:rsid w:val="00051485"/>
    <w:rsid w:val="0005153E"/>
    <w:rsid w:val="00053063"/>
    <w:rsid w:val="00053286"/>
    <w:rsid w:val="00053C4D"/>
    <w:rsid w:val="000548AA"/>
    <w:rsid w:val="000548BA"/>
    <w:rsid w:val="00055841"/>
    <w:rsid w:val="00055FD6"/>
    <w:rsid w:val="000621B4"/>
    <w:rsid w:val="0006402C"/>
    <w:rsid w:val="00064202"/>
    <w:rsid w:val="000645E3"/>
    <w:rsid w:val="00064BD0"/>
    <w:rsid w:val="00065F14"/>
    <w:rsid w:val="00066F96"/>
    <w:rsid w:val="00067FE7"/>
    <w:rsid w:val="00070065"/>
    <w:rsid w:val="00070207"/>
    <w:rsid w:val="00070F58"/>
    <w:rsid w:val="00071F45"/>
    <w:rsid w:val="000723DF"/>
    <w:rsid w:val="0007383F"/>
    <w:rsid w:val="000739A3"/>
    <w:rsid w:val="000756BD"/>
    <w:rsid w:val="00075A9E"/>
    <w:rsid w:val="0008146D"/>
    <w:rsid w:val="000814A5"/>
    <w:rsid w:val="000829CC"/>
    <w:rsid w:val="00082DF8"/>
    <w:rsid w:val="00082E0B"/>
    <w:rsid w:val="00083423"/>
    <w:rsid w:val="000837AA"/>
    <w:rsid w:val="00086732"/>
    <w:rsid w:val="00087CB5"/>
    <w:rsid w:val="00090AFC"/>
    <w:rsid w:val="00092B3B"/>
    <w:rsid w:val="00092C04"/>
    <w:rsid w:val="000931EE"/>
    <w:rsid w:val="000935CA"/>
    <w:rsid w:val="00093F85"/>
    <w:rsid w:val="00095864"/>
    <w:rsid w:val="000A1C19"/>
    <w:rsid w:val="000A26C2"/>
    <w:rsid w:val="000A3BBD"/>
    <w:rsid w:val="000A440C"/>
    <w:rsid w:val="000A6131"/>
    <w:rsid w:val="000A72DE"/>
    <w:rsid w:val="000B1EB2"/>
    <w:rsid w:val="000B4111"/>
    <w:rsid w:val="000B4D1A"/>
    <w:rsid w:val="000B7E13"/>
    <w:rsid w:val="000C03F5"/>
    <w:rsid w:val="000C1A61"/>
    <w:rsid w:val="000C2665"/>
    <w:rsid w:val="000C28A5"/>
    <w:rsid w:val="000C4563"/>
    <w:rsid w:val="000C4C2C"/>
    <w:rsid w:val="000C7683"/>
    <w:rsid w:val="000D1322"/>
    <w:rsid w:val="000D2925"/>
    <w:rsid w:val="000D552E"/>
    <w:rsid w:val="000D6E4B"/>
    <w:rsid w:val="000D6F30"/>
    <w:rsid w:val="000D783B"/>
    <w:rsid w:val="000E1A5E"/>
    <w:rsid w:val="000E1EA6"/>
    <w:rsid w:val="000E287B"/>
    <w:rsid w:val="000E3649"/>
    <w:rsid w:val="000E5D38"/>
    <w:rsid w:val="000E6172"/>
    <w:rsid w:val="000E6DCE"/>
    <w:rsid w:val="000E6FBF"/>
    <w:rsid w:val="000E7447"/>
    <w:rsid w:val="000E7B92"/>
    <w:rsid w:val="000F11A2"/>
    <w:rsid w:val="000F2282"/>
    <w:rsid w:val="000F2690"/>
    <w:rsid w:val="000F2A2E"/>
    <w:rsid w:val="000F2A9B"/>
    <w:rsid w:val="000F2D67"/>
    <w:rsid w:val="000F3914"/>
    <w:rsid w:val="000F4913"/>
    <w:rsid w:val="000F4BE4"/>
    <w:rsid w:val="000F518E"/>
    <w:rsid w:val="000F77FC"/>
    <w:rsid w:val="000F7B5E"/>
    <w:rsid w:val="00100A24"/>
    <w:rsid w:val="00101741"/>
    <w:rsid w:val="00102FEE"/>
    <w:rsid w:val="0010349C"/>
    <w:rsid w:val="001035FE"/>
    <w:rsid w:val="0010490B"/>
    <w:rsid w:val="00110255"/>
    <w:rsid w:val="001105D1"/>
    <w:rsid w:val="00111657"/>
    <w:rsid w:val="0011199F"/>
    <w:rsid w:val="001120BD"/>
    <w:rsid w:val="00113586"/>
    <w:rsid w:val="001145AF"/>
    <w:rsid w:val="00114B73"/>
    <w:rsid w:val="00121EED"/>
    <w:rsid w:val="00122662"/>
    <w:rsid w:val="0012288A"/>
    <w:rsid w:val="001230E4"/>
    <w:rsid w:val="00123F34"/>
    <w:rsid w:val="00124B02"/>
    <w:rsid w:val="00125430"/>
    <w:rsid w:val="00126572"/>
    <w:rsid w:val="00126768"/>
    <w:rsid w:val="001277BE"/>
    <w:rsid w:val="00130644"/>
    <w:rsid w:val="001327DE"/>
    <w:rsid w:val="00134F35"/>
    <w:rsid w:val="00135144"/>
    <w:rsid w:val="00135DAE"/>
    <w:rsid w:val="00135F88"/>
    <w:rsid w:val="00136E55"/>
    <w:rsid w:val="00136F58"/>
    <w:rsid w:val="00143676"/>
    <w:rsid w:val="0014567D"/>
    <w:rsid w:val="0014588A"/>
    <w:rsid w:val="00145F0C"/>
    <w:rsid w:val="00146F3F"/>
    <w:rsid w:val="00147000"/>
    <w:rsid w:val="00147B12"/>
    <w:rsid w:val="00150DAC"/>
    <w:rsid w:val="00151014"/>
    <w:rsid w:val="001510F1"/>
    <w:rsid w:val="001519B8"/>
    <w:rsid w:val="00153862"/>
    <w:rsid w:val="00154627"/>
    <w:rsid w:val="00155037"/>
    <w:rsid w:val="001564B4"/>
    <w:rsid w:val="001565CE"/>
    <w:rsid w:val="00156B1F"/>
    <w:rsid w:val="001573DA"/>
    <w:rsid w:val="001607E7"/>
    <w:rsid w:val="00163452"/>
    <w:rsid w:val="001642CC"/>
    <w:rsid w:val="00166135"/>
    <w:rsid w:val="00166441"/>
    <w:rsid w:val="00170336"/>
    <w:rsid w:val="001738DD"/>
    <w:rsid w:val="00173B67"/>
    <w:rsid w:val="001802B1"/>
    <w:rsid w:val="0018372B"/>
    <w:rsid w:val="00183C94"/>
    <w:rsid w:val="00185C8D"/>
    <w:rsid w:val="00186FC8"/>
    <w:rsid w:val="0018735B"/>
    <w:rsid w:val="001911C6"/>
    <w:rsid w:val="0019392A"/>
    <w:rsid w:val="0019459C"/>
    <w:rsid w:val="00194A14"/>
    <w:rsid w:val="00195A18"/>
    <w:rsid w:val="00195B66"/>
    <w:rsid w:val="001974DC"/>
    <w:rsid w:val="001A1AFC"/>
    <w:rsid w:val="001A2C88"/>
    <w:rsid w:val="001A2FB3"/>
    <w:rsid w:val="001A322A"/>
    <w:rsid w:val="001A39FD"/>
    <w:rsid w:val="001A5BA5"/>
    <w:rsid w:val="001A66BF"/>
    <w:rsid w:val="001B0B96"/>
    <w:rsid w:val="001B264F"/>
    <w:rsid w:val="001B310C"/>
    <w:rsid w:val="001B3618"/>
    <w:rsid w:val="001B4562"/>
    <w:rsid w:val="001B45C7"/>
    <w:rsid w:val="001B4C2D"/>
    <w:rsid w:val="001B5687"/>
    <w:rsid w:val="001B5D1C"/>
    <w:rsid w:val="001B644E"/>
    <w:rsid w:val="001C3E9E"/>
    <w:rsid w:val="001C3EEC"/>
    <w:rsid w:val="001C68B6"/>
    <w:rsid w:val="001C79AC"/>
    <w:rsid w:val="001D17D7"/>
    <w:rsid w:val="001D1B3D"/>
    <w:rsid w:val="001D2965"/>
    <w:rsid w:val="001D2B73"/>
    <w:rsid w:val="001D5910"/>
    <w:rsid w:val="001D5EF0"/>
    <w:rsid w:val="001D7FB3"/>
    <w:rsid w:val="001E00FD"/>
    <w:rsid w:val="001E3932"/>
    <w:rsid w:val="001E612F"/>
    <w:rsid w:val="001E7363"/>
    <w:rsid w:val="001F09CD"/>
    <w:rsid w:val="001F0A42"/>
    <w:rsid w:val="001F118C"/>
    <w:rsid w:val="001F2B88"/>
    <w:rsid w:val="001F32C5"/>
    <w:rsid w:val="001F34CF"/>
    <w:rsid w:val="001F4194"/>
    <w:rsid w:val="001F41A6"/>
    <w:rsid w:val="001F4C16"/>
    <w:rsid w:val="001F5039"/>
    <w:rsid w:val="001F5656"/>
    <w:rsid w:val="001F6D61"/>
    <w:rsid w:val="001F7D13"/>
    <w:rsid w:val="00202446"/>
    <w:rsid w:val="00204DE0"/>
    <w:rsid w:val="00211238"/>
    <w:rsid w:val="0021193B"/>
    <w:rsid w:val="00217301"/>
    <w:rsid w:val="00217BE4"/>
    <w:rsid w:val="00221BF6"/>
    <w:rsid w:val="00222C21"/>
    <w:rsid w:val="00223252"/>
    <w:rsid w:val="00224019"/>
    <w:rsid w:val="002240DD"/>
    <w:rsid w:val="00224CFC"/>
    <w:rsid w:val="0022622E"/>
    <w:rsid w:val="00226F0F"/>
    <w:rsid w:val="00232FAF"/>
    <w:rsid w:val="00233334"/>
    <w:rsid w:val="002354A2"/>
    <w:rsid w:val="002355A6"/>
    <w:rsid w:val="00235C27"/>
    <w:rsid w:val="002361D0"/>
    <w:rsid w:val="0023676B"/>
    <w:rsid w:val="00236FAA"/>
    <w:rsid w:val="00240316"/>
    <w:rsid w:val="00240BEE"/>
    <w:rsid w:val="0024106F"/>
    <w:rsid w:val="00241BAE"/>
    <w:rsid w:val="00243746"/>
    <w:rsid w:val="0024453A"/>
    <w:rsid w:val="002449D3"/>
    <w:rsid w:val="00244A5A"/>
    <w:rsid w:val="00245EE4"/>
    <w:rsid w:val="0024639C"/>
    <w:rsid w:val="0025030C"/>
    <w:rsid w:val="00250948"/>
    <w:rsid w:val="002544D2"/>
    <w:rsid w:val="00254D26"/>
    <w:rsid w:val="00255901"/>
    <w:rsid w:val="00255AFC"/>
    <w:rsid w:val="002566FC"/>
    <w:rsid w:val="002602E6"/>
    <w:rsid w:val="002618FF"/>
    <w:rsid w:val="002661C1"/>
    <w:rsid w:val="002661D8"/>
    <w:rsid w:val="00271E55"/>
    <w:rsid w:val="00272931"/>
    <w:rsid w:val="00274064"/>
    <w:rsid w:val="002753DE"/>
    <w:rsid w:val="00276017"/>
    <w:rsid w:val="0027682F"/>
    <w:rsid w:val="002777D1"/>
    <w:rsid w:val="00282862"/>
    <w:rsid w:val="00283DC3"/>
    <w:rsid w:val="002863C4"/>
    <w:rsid w:val="0028647D"/>
    <w:rsid w:val="002874EB"/>
    <w:rsid w:val="0029030C"/>
    <w:rsid w:val="002911A9"/>
    <w:rsid w:val="00291AF5"/>
    <w:rsid w:val="00292EA5"/>
    <w:rsid w:val="00293523"/>
    <w:rsid w:val="0029397A"/>
    <w:rsid w:val="00294353"/>
    <w:rsid w:val="00296527"/>
    <w:rsid w:val="00296AAB"/>
    <w:rsid w:val="00297C54"/>
    <w:rsid w:val="002A006E"/>
    <w:rsid w:val="002A2306"/>
    <w:rsid w:val="002A2605"/>
    <w:rsid w:val="002A597D"/>
    <w:rsid w:val="002A5AAD"/>
    <w:rsid w:val="002A6386"/>
    <w:rsid w:val="002B0483"/>
    <w:rsid w:val="002B07F5"/>
    <w:rsid w:val="002B0DB4"/>
    <w:rsid w:val="002B153F"/>
    <w:rsid w:val="002B35B4"/>
    <w:rsid w:val="002B36D2"/>
    <w:rsid w:val="002B38A5"/>
    <w:rsid w:val="002B3F4D"/>
    <w:rsid w:val="002B77E7"/>
    <w:rsid w:val="002B792E"/>
    <w:rsid w:val="002C2A00"/>
    <w:rsid w:val="002C3933"/>
    <w:rsid w:val="002C5DD0"/>
    <w:rsid w:val="002C636B"/>
    <w:rsid w:val="002C6E57"/>
    <w:rsid w:val="002C6E6B"/>
    <w:rsid w:val="002C78B5"/>
    <w:rsid w:val="002C79A0"/>
    <w:rsid w:val="002D04CD"/>
    <w:rsid w:val="002D058D"/>
    <w:rsid w:val="002D14E8"/>
    <w:rsid w:val="002D1990"/>
    <w:rsid w:val="002D4427"/>
    <w:rsid w:val="002D452E"/>
    <w:rsid w:val="002D4B06"/>
    <w:rsid w:val="002D5C09"/>
    <w:rsid w:val="002D7495"/>
    <w:rsid w:val="002D79D0"/>
    <w:rsid w:val="002E12C2"/>
    <w:rsid w:val="002E4099"/>
    <w:rsid w:val="002E4F0D"/>
    <w:rsid w:val="002E5CAC"/>
    <w:rsid w:val="002E60E9"/>
    <w:rsid w:val="002E766A"/>
    <w:rsid w:val="002F2113"/>
    <w:rsid w:val="002F2C62"/>
    <w:rsid w:val="002F337E"/>
    <w:rsid w:val="002F36B1"/>
    <w:rsid w:val="002F4140"/>
    <w:rsid w:val="002F4728"/>
    <w:rsid w:val="002F52F2"/>
    <w:rsid w:val="002F5485"/>
    <w:rsid w:val="002F61E3"/>
    <w:rsid w:val="002F6E1F"/>
    <w:rsid w:val="002F707B"/>
    <w:rsid w:val="0030085A"/>
    <w:rsid w:val="00302754"/>
    <w:rsid w:val="003034D0"/>
    <w:rsid w:val="00303BB8"/>
    <w:rsid w:val="003043EC"/>
    <w:rsid w:val="00305F9A"/>
    <w:rsid w:val="00306D85"/>
    <w:rsid w:val="0031151C"/>
    <w:rsid w:val="00312379"/>
    <w:rsid w:val="003134A4"/>
    <w:rsid w:val="0031358C"/>
    <w:rsid w:val="00314E6B"/>
    <w:rsid w:val="003151D7"/>
    <w:rsid w:val="00315C2B"/>
    <w:rsid w:val="00315E78"/>
    <w:rsid w:val="00316A75"/>
    <w:rsid w:val="003178DE"/>
    <w:rsid w:val="00320523"/>
    <w:rsid w:val="00320535"/>
    <w:rsid w:val="003214FF"/>
    <w:rsid w:val="0032157E"/>
    <w:rsid w:val="00322663"/>
    <w:rsid w:val="00322F20"/>
    <w:rsid w:val="00323CA4"/>
    <w:rsid w:val="00323D89"/>
    <w:rsid w:val="003240C7"/>
    <w:rsid w:val="003251AE"/>
    <w:rsid w:val="00325894"/>
    <w:rsid w:val="00325B72"/>
    <w:rsid w:val="00325B98"/>
    <w:rsid w:val="00326E9D"/>
    <w:rsid w:val="00327404"/>
    <w:rsid w:val="003320C4"/>
    <w:rsid w:val="0033336A"/>
    <w:rsid w:val="00335DB0"/>
    <w:rsid w:val="00337B0B"/>
    <w:rsid w:val="00340B6C"/>
    <w:rsid w:val="00341CBA"/>
    <w:rsid w:val="003456F7"/>
    <w:rsid w:val="00345B22"/>
    <w:rsid w:val="00346A93"/>
    <w:rsid w:val="003474D5"/>
    <w:rsid w:val="003502B0"/>
    <w:rsid w:val="003509B6"/>
    <w:rsid w:val="003522DF"/>
    <w:rsid w:val="003527EA"/>
    <w:rsid w:val="00352B63"/>
    <w:rsid w:val="00352E64"/>
    <w:rsid w:val="003539E7"/>
    <w:rsid w:val="00354CF7"/>
    <w:rsid w:val="003558FC"/>
    <w:rsid w:val="00355E36"/>
    <w:rsid w:val="0036123D"/>
    <w:rsid w:val="00362F55"/>
    <w:rsid w:val="0036346E"/>
    <w:rsid w:val="003641F3"/>
    <w:rsid w:val="003643EF"/>
    <w:rsid w:val="00364B57"/>
    <w:rsid w:val="003666D9"/>
    <w:rsid w:val="0037201B"/>
    <w:rsid w:val="0037385B"/>
    <w:rsid w:val="003741F5"/>
    <w:rsid w:val="0037438C"/>
    <w:rsid w:val="00374CC2"/>
    <w:rsid w:val="0037628C"/>
    <w:rsid w:val="003766D9"/>
    <w:rsid w:val="003811DE"/>
    <w:rsid w:val="0038192C"/>
    <w:rsid w:val="00381D38"/>
    <w:rsid w:val="0038267F"/>
    <w:rsid w:val="00382E43"/>
    <w:rsid w:val="00385085"/>
    <w:rsid w:val="00385694"/>
    <w:rsid w:val="003864E0"/>
    <w:rsid w:val="0038686F"/>
    <w:rsid w:val="00386966"/>
    <w:rsid w:val="00387B63"/>
    <w:rsid w:val="00387FBA"/>
    <w:rsid w:val="003905FF"/>
    <w:rsid w:val="0039146B"/>
    <w:rsid w:val="00392797"/>
    <w:rsid w:val="00392C73"/>
    <w:rsid w:val="003933D6"/>
    <w:rsid w:val="0039431E"/>
    <w:rsid w:val="00394EB9"/>
    <w:rsid w:val="00395A06"/>
    <w:rsid w:val="00397D51"/>
    <w:rsid w:val="003A0ABB"/>
    <w:rsid w:val="003A2C33"/>
    <w:rsid w:val="003A3B75"/>
    <w:rsid w:val="003A3C49"/>
    <w:rsid w:val="003A58E4"/>
    <w:rsid w:val="003A6610"/>
    <w:rsid w:val="003A6D25"/>
    <w:rsid w:val="003B061C"/>
    <w:rsid w:val="003B3019"/>
    <w:rsid w:val="003B6429"/>
    <w:rsid w:val="003B6E13"/>
    <w:rsid w:val="003B72D9"/>
    <w:rsid w:val="003C186E"/>
    <w:rsid w:val="003C26E1"/>
    <w:rsid w:val="003C2EBD"/>
    <w:rsid w:val="003C3626"/>
    <w:rsid w:val="003C379A"/>
    <w:rsid w:val="003C41C8"/>
    <w:rsid w:val="003C4579"/>
    <w:rsid w:val="003C4D7B"/>
    <w:rsid w:val="003C62A4"/>
    <w:rsid w:val="003C681D"/>
    <w:rsid w:val="003C6F52"/>
    <w:rsid w:val="003D22F3"/>
    <w:rsid w:val="003D44CE"/>
    <w:rsid w:val="003D6061"/>
    <w:rsid w:val="003D6D1B"/>
    <w:rsid w:val="003D7E4D"/>
    <w:rsid w:val="003E05A6"/>
    <w:rsid w:val="003E136D"/>
    <w:rsid w:val="003E2C4A"/>
    <w:rsid w:val="003E3DA2"/>
    <w:rsid w:val="003E49AF"/>
    <w:rsid w:val="003E697B"/>
    <w:rsid w:val="003E7F42"/>
    <w:rsid w:val="003F0B51"/>
    <w:rsid w:val="003F1429"/>
    <w:rsid w:val="003F1A1F"/>
    <w:rsid w:val="003F29D7"/>
    <w:rsid w:val="003F2C19"/>
    <w:rsid w:val="003F3D1E"/>
    <w:rsid w:val="003F560C"/>
    <w:rsid w:val="003F64BA"/>
    <w:rsid w:val="003F7021"/>
    <w:rsid w:val="003F7854"/>
    <w:rsid w:val="003F7C1D"/>
    <w:rsid w:val="00400389"/>
    <w:rsid w:val="0040397A"/>
    <w:rsid w:val="00403A56"/>
    <w:rsid w:val="00407CC7"/>
    <w:rsid w:val="004108E2"/>
    <w:rsid w:val="00411CAD"/>
    <w:rsid w:val="00412EC9"/>
    <w:rsid w:val="0041458A"/>
    <w:rsid w:val="004166F3"/>
    <w:rsid w:val="00416A0A"/>
    <w:rsid w:val="004178CA"/>
    <w:rsid w:val="00420140"/>
    <w:rsid w:val="00420D29"/>
    <w:rsid w:val="004212C9"/>
    <w:rsid w:val="004217DB"/>
    <w:rsid w:val="00421829"/>
    <w:rsid w:val="004219F3"/>
    <w:rsid w:val="0042211E"/>
    <w:rsid w:val="004248C1"/>
    <w:rsid w:val="0042610C"/>
    <w:rsid w:val="004267F0"/>
    <w:rsid w:val="0042694F"/>
    <w:rsid w:val="0042705F"/>
    <w:rsid w:val="004275A8"/>
    <w:rsid w:val="00430BC8"/>
    <w:rsid w:val="00431398"/>
    <w:rsid w:val="00431AC2"/>
    <w:rsid w:val="00433559"/>
    <w:rsid w:val="00435423"/>
    <w:rsid w:val="004370BF"/>
    <w:rsid w:val="00437726"/>
    <w:rsid w:val="00441B4A"/>
    <w:rsid w:val="00441D95"/>
    <w:rsid w:val="00442AE9"/>
    <w:rsid w:val="00444FCB"/>
    <w:rsid w:val="004450CC"/>
    <w:rsid w:val="00446E90"/>
    <w:rsid w:val="004506EA"/>
    <w:rsid w:val="00450D46"/>
    <w:rsid w:val="00452964"/>
    <w:rsid w:val="00452E03"/>
    <w:rsid w:val="00456D63"/>
    <w:rsid w:val="00457513"/>
    <w:rsid w:val="00457ACE"/>
    <w:rsid w:val="00460215"/>
    <w:rsid w:val="00460781"/>
    <w:rsid w:val="00460E9F"/>
    <w:rsid w:val="00461DA3"/>
    <w:rsid w:val="00462A93"/>
    <w:rsid w:val="00463392"/>
    <w:rsid w:val="00463C5E"/>
    <w:rsid w:val="00465B88"/>
    <w:rsid w:val="00467092"/>
    <w:rsid w:val="00467404"/>
    <w:rsid w:val="004739EB"/>
    <w:rsid w:val="00474924"/>
    <w:rsid w:val="004769B4"/>
    <w:rsid w:val="004805D2"/>
    <w:rsid w:val="004819AB"/>
    <w:rsid w:val="00483FFC"/>
    <w:rsid w:val="00485506"/>
    <w:rsid w:val="0048675D"/>
    <w:rsid w:val="004908EE"/>
    <w:rsid w:val="00490C17"/>
    <w:rsid w:val="004912D5"/>
    <w:rsid w:val="00491489"/>
    <w:rsid w:val="00491AE0"/>
    <w:rsid w:val="00491F38"/>
    <w:rsid w:val="0049265B"/>
    <w:rsid w:val="00493AD1"/>
    <w:rsid w:val="00493E48"/>
    <w:rsid w:val="004943B9"/>
    <w:rsid w:val="00494927"/>
    <w:rsid w:val="00494A4E"/>
    <w:rsid w:val="00496815"/>
    <w:rsid w:val="004A0E8B"/>
    <w:rsid w:val="004A31D6"/>
    <w:rsid w:val="004A38EA"/>
    <w:rsid w:val="004A5C89"/>
    <w:rsid w:val="004A5F7F"/>
    <w:rsid w:val="004A646E"/>
    <w:rsid w:val="004A6C46"/>
    <w:rsid w:val="004A6D95"/>
    <w:rsid w:val="004A7915"/>
    <w:rsid w:val="004A798F"/>
    <w:rsid w:val="004A7B38"/>
    <w:rsid w:val="004B1135"/>
    <w:rsid w:val="004B2B81"/>
    <w:rsid w:val="004B3C9C"/>
    <w:rsid w:val="004B423A"/>
    <w:rsid w:val="004B5D08"/>
    <w:rsid w:val="004B64DC"/>
    <w:rsid w:val="004B7A9D"/>
    <w:rsid w:val="004C16AE"/>
    <w:rsid w:val="004C28D3"/>
    <w:rsid w:val="004C3455"/>
    <w:rsid w:val="004C4D78"/>
    <w:rsid w:val="004C4FCB"/>
    <w:rsid w:val="004D0A6F"/>
    <w:rsid w:val="004D0BA6"/>
    <w:rsid w:val="004D165C"/>
    <w:rsid w:val="004D1DAC"/>
    <w:rsid w:val="004D1E88"/>
    <w:rsid w:val="004D3B4C"/>
    <w:rsid w:val="004D3F0A"/>
    <w:rsid w:val="004D4D21"/>
    <w:rsid w:val="004D50EE"/>
    <w:rsid w:val="004D5A97"/>
    <w:rsid w:val="004D7777"/>
    <w:rsid w:val="004E1E07"/>
    <w:rsid w:val="004E24BD"/>
    <w:rsid w:val="004E262C"/>
    <w:rsid w:val="004E5D25"/>
    <w:rsid w:val="004E6010"/>
    <w:rsid w:val="004E66B3"/>
    <w:rsid w:val="004E7A67"/>
    <w:rsid w:val="004F0DB2"/>
    <w:rsid w:val="004F1D46"/>
    <w:rsid w:val="004F289D"/>
    <w:rsid w:val="004F28F7"/>
    <w:rsid w:val="004F2E8D"/>
    <w:rsid w:val="004F330D"/>
    <w:rsid w:val="004F34F1"/>
    <w:rsid w:val="004F55B2"/>
    <w:rsid w:val="0050039F"/>
    <w:rsid w:val="0050239A"/>
    <w:rsid w:val="005025F6"/>
    <w:rsid w:val="00502D98"/>
    <w:rsid w:val="00505084"/>
    <w:rsid w:val="0050566F"/>
    <w:rsid w:val="00505F41"/>
    <w:rsid w:val="00511FAE"/>
    <w:rsid w:val="00512405"/>
    <w:rsid w:val="005130D5"/>
    <w:rsid w:val="005144D5"/>
    <w:rsid w:val="00514E1C"/>
    <w:rsid w:val="00515EB3"/>
    <w:rsid w:val="0051605E"/>
    <w:rsid w:val="005171D1"/>
    <w:rsid w:val="00521DDD"/>
    <w:rsid w:val="00521FCB"/>
    <w:rsid w:val="00522FBB"/>
    <w:rsid w:val="005237BB"/>
    <w:rsid w:val="005244A6"/>
    <w:rsid w:val="00525DAE"/>
    <w:rsid w:val="00525F3C"/>
    <w:rsid w:val="0052629C"/>
    <w:rsid w:val="00526A97"/>
    <w:rsid w:val="00526B4B"/>
    <w:rsid w:val="00526D08"/>
    <w:rsid w:val="005270F1"/>
    <w:rsid w:val="00527F6D"/>
    <w:rsid w:val="00530F85"/>
    <w:rsid w:val="00531BA0"/>
    <w:rsid w:val="00532E68"/>
    <w:rsid w:val="005337BB"/>
    <w:rsid w:val="0053527A"/>
    <w:rsid w:val="0053617E"/>
    <w:rsid w:val="00536E30"/>
    <w:rsid w:val="00536E8C"/>
    <w:rsid w:val="00542276"/>
    <w:rsid w:val="005449B3"/>
    <w:rsid w:val="005456AE"/>
    <w:rsid w:val="00545709"/>
    <w:rsid w:val="00545EB9"/>
    <w:rsid w:val="0054630A"/>
    <w:rsid w:val="00546E2D"/>
    <w:rsid w:val="0055019B"/>
    <w:rsid w:val="00551A95"/>
    <w:rsid w:val="00551E30"/>
    <w:rsid w:val="00552461"/>
    <w:rsid w:val="0055399D"/>
    <w:rsid w:val="00554141"/>
    <w:rsid w:val="00554B65"/>
    <w:rsid w:val="00555746"/>
    <w:rsid w:val="005564B9"/>
    <w:rsid w:val="00556D8F"/>
    <w:rsid w:val="00560E87"/>
    <w:rsid w:val="00561632"/>
    <w:rsid w:val="005616D6"/>
    <w:rsid w:val="005644E4"/>
    <w:rsid w:val="00564AE4"/>
    <w:rsid w:val="005656D6"/>
    <w:rsid w:val="00565A15"/>
    <w:rsid w:val="00566DA8"/>
    <w:rsid w:val="00571E32"/>
    <w:rsid w:val="00572351"/>
    <w:rsid w:val="0057237F"/>
    <w:rsid w:val="00573067"/>
    <w:rsid w:val="0057413F"/>
    <w:rsid w:val="0057477D"/>
    <w:rsid w:val="005756BF"/>
    <w:rsid w:val="00582331"/>
    <w:rsid w:val="0058460F"/>
    <w:rsid w:val="005872F6"/>
    <w:rsid w:val="00587897"/>
    <w:rsid w:val="00587CA4"/>
    <w:rsid w:val="00590EF9"/>
    <w:rsid w:val="005928A7"/>
    <w:rsid w:val="00594E84"/>
    <w:rsid w:val="005975E7"/>
    <w:rsid w:val="005A0A99"/>
    <w:rsid w:val="005A0CC5"/>
    <w:rsid w:val="005A3D45"/>
    <w:rsid w:val="005A4914"/>
    <w:rsid w:val="005A495C"/>
    <w:rsid w:val="005A4EBE"/>
    <w:rsid w:val="005A5BC5"/>
    <w:rsid w:val="005A5C9F"/>
    <w:rsid w:val="005A6433"/>
    <w:rsid w:val="005B0797"/>
    <w:rsid w:val="005B3265"/>
    <w:rsid w:val="005B37CC"/>
    <w:rsid w:val="005B39C5"/>
    <w:rsid w:val="005B4338"/>
    <w:rsid w:val="005B4AB6"/>
    <w:rsid w:val="005B54CD"/>
    <w:rsid w:val="005B56D2"/>
    <w:rsid w:val="005B7979"/>
    <w:rsid w:val="005C0959"/>
    <w:rsid w:val="005C2F7A"/>
    <w:rsid w:val="005C3024"/>
    <w:rsid w:val="005C3C64"/>
    <w:rsid w:val="005C59A2"/>
    <w:rsid w:val="005C66A2"/>
    <w:rsid w:val="005D0DEA"/>
    <w:rsid w:val="005D1578"/>
    <w:rsid w:val="005D21D7"/>
    <w:rsid w:val="005D25D6"/>
    <w:rsid w:val="005D2B6C"/>
    <w:rsid w:val="005D3740"/>
    <w:rsid w:val="005D3947"/>
    <w:rsid w:val="005D6084"/>
    <w:rsid w:val="005D7028"/>
    <w:rsid w:val="005D7751"/>
    <w:rsid w:val="005D7FFD"/>
    <w:rsid w:val="005E1640"/>
    <w:rsid w:val="005E40FC"/>
    <w:rsid w:val="005E429D"/>
    <w:rsid w:val="005E4646"/>
    <w:rsid w:val="005E6A64"/>
    <w:rsid w:val="005E79AE"/>
    <w:rsid w:val="005F0BEB"/>
    <w:rsid w:val="005F2AF8"/>
    <w:rsid w:val="005F42A5"/>
    <w:rsid w:val="005F4CD3"/>
    <w:rsid w:val="005F70D2"/>
    <w:rsid w:val="0060042B"/>
    <w:rsid w:val="0060254F"/>
    <w:rsid w:val="006051B7"/>
    <w:rsid w:val="00606045"/>
    <w:rsid w:val="006073EA"/>
    <w:rsid w:val="00607B1E"/>
    <w:rsid w:val="00610789"/>
    <w:rsid w:val="00615FC4"/>
    <w:rsid w:val="006160F9"/>
    <w:rsid w:val="006162A6"/>
    <w:rsid w:val="00617C27"/>
    <w:rsid w:val="0062221B"/>
    <w:rsid w:val="006261E5"/>
    <w:rsid w:val="0062670C"/>
    <w:rsid w:val="006270C8"/>
    <w:rsid w:val="00630D2E"/>
    <w:rsid w:val="006315D1"/>
    <w:rsid w:val="00632541"/>
    <w:rsid w:val="00632954"/>
    <w:rsid w:val="00633F35"/>
    <w:rsid w:val="006369B2"/>
    <w:rsid w:val="00636A86"/>
    <w:rsid w:val="00636FEA"/>
    <w:rsid w:val="00640E4C"/>
    <w:rsid w:val="00641612"/>
    <w:rsid w:val="0064199A"/>
    <w:rsid w:val="00642490"/>
    <w:rsid w:val="00642976"/>
    <w:rsid w:val="006430A6"/>
    <w:rsid w:val="0064321C"/>
    <w:rsid w:val="0064495D"/>
    <w:rsid w:val="00644F48"/>
    <w:rsid w:val="006457BD"/>
    <w:rsid w:val="00646729"/>
    <w:rsid w:val="00647AF5"/>
    <w:rsid w:val="0065081C"/>
    <w:rsid w:val="006522D2"/>
    <w:rsid w:val="0065243B"/>
    <w:rsid w:val="00652ED5"/>
    <w:rsid w:val="006534E0"/>
    <w:rsid w:val="00653716"/>
    <w:rsid w:val="00653A18"/>
    <w:rsid w:val="006553EA"/>
    <w:rsid w:val="006557A5"/>
    <w:rsid w:val="006561F0"/>
    <w:rsid w:val="006577CB"/>
    <w:rsid w:val="0066022D"/>
    <w:rsid w:val="00660A55"/>
    <w:rsid w:val="0066149C"/>
    <w:rsid w:val="00662190"/>
    <w:rsid w:val="00664CCD"/>
    <w:rsid w:val="00665214"/>
    <w:rsid w:val="006669BB"/>
    <w:rsid w:val="00667651"/>
    <w:rsid w:val="006710F8"/>
    <w:rsid w:val="00672A2D"/>
    <w:rsid w:val="006741AB"/>
    <w:rsid w:val="00674296"/>
    <w:rsid w:val="006745EE"/>
    <w:rsid w:val="00674C30"/>
    <w:rsid w:val="00676257"/>
    <w:rsid w:val="00676BA9"/>
    <w:rsid w:val="00681CDE"/>
    <w:rsid w:val="00683BF5"/>
    <w:rsid w:val="0068486E"/>
    <w:rsid w:val="00684955"/>
    <w:rsid w:val="006850B7"/>
    <w:rsid w:val="00685751"/>
    <w:rsid w:val="00685989"/>
    <w:rsid w:val="00685AC0"/>
    <w:rsid w:val="00686A28"/>
    <w:rsid w:val="006877D3"/>
    <w:rsid w:val="00687CB1"/>
    <w:rsid w:val="00690102"/>
    <w:rsid w:val="006906F9"/>
    <w:rsid w:val="0069086B"/>
    <w:rsid w:val="006915C5"/>
    <w:rsid w:val="00691E90"/>
    <w:rsid w:val="0069305B"/>
    <w:rsid w:val="0069496C"/>
    <w:rsid w:val="00695633"/>
    <w:rsid w:val="006956ED"/>
    <w:rsid w:val="0069619F"/>
    <w:rsid w:val="00696BAF"/>
    <w:rsid w:val="00697719"/>
    <w:rsid w:val="006979EF"/>
    <w:rsid w:val="00697E0F"/>
    <w:rsid w:val="006A00B0"/>
    <w:rsid w:val="006A059A"/>
    <w:rsid w:val="006A2646"/>
    <w:rsid w:val="006A3D7C"/>
    <w:rsid w:val="006A50A9"/>
    <w:rsid w:val="006A5387"/>
    <w:rsid w:val="006B141F"/>
    <w:rsid w:val="006B16A1"/>
    <w:rsid w:val="006B6774"/>
    <w:rsid w:val="006B7DD8"/>
    <w:rsid w:val="006C1162"/>
    <w:rsid w:val="006C1D6F"/>
    <w:rsid w:val="006C1F93"/>
    <w:rsid w:val="006C4F96"/>
    <w:rsid w:val="006C56FA"/>
    <w:rsid w:val="006C62A1"/>
    <w:rsid w:val="006D0256"/>
    <w:rsid w:val="006D177B"/>
    <w:rsid w:val="006D3038"/>
    <w:rsid w:val="006D386C"/>
    <w:rsid w:val="006D5E26"/>
    <w:rsid w:val="006E1E8A"/>
    <w:rsid w:val="006E1F53"/>
    <w:rsid w:val="006E2DF5"/>
    <w:rsid w:val="006E3056"/>
    <w:rsid w:val="006E310F"/>
    <w:rsid w:val="006E3B08"/>
    <w:rsid w:val="006E436C"/>
    <w:rsid w:val="006E502A"/>
    <w:rsid w:val="006E6031"/>
    <w:rsid w:val="006E63D9"/>
    <w:rsid w:val="006F3D15"/>
    <w:rsid w:val="006F6172"/>
    <w:rsid w:val="006F6509"/>
    <w:rsid w:val="006F6E12"/>
    <w:rsid w:val="006F7A49"/>
    <w:rsid w:val="0070070C"/>
    <w:rsid w:val="00700946"/>
    <w:rsid w:val="00700D94"/>
    <w:rsid w:val="007013DB"/>
    <w:rsid w:val="00701523"/>
    <w:rsid w:val="00701F9D"/>
    <w:rsid w:val="00703F65"/>
    <w:rsid w:val="00704F93"/>
    <w:rsid w:val="00707358"/>
    <w:rsid w:val="00707376"/>
    <w:rsid w:val="007103F4"/>
    <w:rsid w:val="00710A41"/>
    <w:rsid w:val="007141BD"/>
    <w:rsid w:val="00714E55"/>
    <w:rsid w:val="007175C0"/>
    <w:rsid w:val="007202FF"/>
    <w:rsid w:val="0072083F"/>
    <w:rsid w:val="00722A34"/>
    <w:rsid w:val="00722D45"/>
    <w:rsid w:val="00723EB0"/>
    <w:rsid w:val="00725FD8"/>
    <w:rsid w:val="0072650A"/>
    <w:rsid w:val="00726D8E"/>
    <w:rsid w:val="00727A11"/>
    <w:rsid w:val="0073071D"/>
    <w:rsid w:val="00730B20"/>
    <w:rsid w:val="00731651"/>
    <w:rsid w:val="0073199C"/>
    <w:rsid w:val="00731F29"/>
    <w:rsid w:val="0073374A"/>
    <w:rsid w:val="0073447E"/>
    <w:rsid w:val="007347CD"/>
    <w:rsid w:val="00734A20"/>
    <w:rsid w:val="00735C45"/>
    <w:rsid w:val="0073659D"/>
    <w:rsid w:val="007368B8"/>
    <w:rsid w:val="00736A2A"/>
    <w:rsid w:val="00736A2E"/>
    <w:rsid w:val="00737913"/>
    <w:rsid w:val="0074109F"/>
    <w:rsid w:val="007421C1"/>
    <w:rsid w:val="00742FDC"/>
    <w:rsid w:val="007431F7"/>
    <w:rsid w:val="00743934"/>
    <w:rsid w:val="00743E28"/>
    <w:rsid w:val="00745A0B"/>
    <w:rsid w:val="00745D36"/>
    <w:rsid w:val="007473F9"/>
    <w:rsid w:val="0074792B"/>
    <w:rsid w:val="00751F19"/>
    <w:rsid w:val="007535FD"/>
    <w:rsid w:val="0075382F"/>
    <w:rsid w:val="00754A04"/>
    <w:rsid w:val="00754CBF"/>
    <w:rsid w:val="00756325"/>
    <w:rsid w:val="00756CF7"/>
    <w:rsid w:val="007627E2"/>
    <w:rsid w:val="00762A95"/>
    <w:rsid w:val="007630C0"/>
    <w:rsid w:val="007655D9"/>
    <w:rsid w:val="007655ED"/>
    <w:rsid w:val="007703D7"/>
    <w:rsid w:val="007709BF"/>
    <w:rsid w:val="00771795"/>
    <w:rsid w:val="00771EA0"/>
    <w:rsid w:val="00774BDE"/>
    <w:rsid w:val="00776F16"/>
    <w:rsid w:val="00776F98"/>
    <w:rsid w:val="00780339"/>
    <w:rsid w:val="00783126"/>
    <w:rsid w:val="00784738"/>
    <w:rsid w:val="0078490F"/>
    <w:rsid w:val="007850B5"/>
    <w:rsid w:val="00785564"/>
    <w:rsid w:val="00785D24"/>
    <w:rsid w:val="00785F35"/>
    <w:rsid w:val="00786CF6"/>
    <w:rsid w:val="00786F1E"/>
    <w:rsid w:val="007875EF"/>
    <w:rsid w:val="0078797A"/>
    <w:rsid w:val="00790DDA"/>
    <w:rsid w:val="00791410"/>
    <w:rsid w:val="00791560"/>
    <w:rsid w:val="00791B81"/>
    <w:rsid w:val="00792326"/>
    <w:rsid w:val="007926CF"/>
    <w:rsid w:val="007927C6"/>
    <w:rsid w:val="00792F73"/>
    <w:rsid w:val="007940AA"/>
    <w:rsid w:val="00794D5E"/>
    <w:rsid w:val="007964E6"/>
    <w:rsid w:val="007968E7"/>
    <w:rsid w:val="00797463"/>
    <w:rsid w:val="007A0710"/>
    <w:rsid w:val="007A0946"/>
    <w:rsid w:val="007A1411"/>
    <w:rsid w:val="007A1975"/>
    <w:rsid w:val="007A35F8"/>
    <w:rsid w:val="007A4164"/>
    <w:rsid w:val="007A4734"/>
    <w:rsid w:val="007A49CF"/>
    <w:rsid w:val="007A630B"/>
    <w:rsid w:val="007A694B"/>
    <w:rsid w:val="007A7079"/>
    <w:rsid w:val="007B00C1"/>
    <w:rsid w:val="007B1C1C"/>
    <w:rsid w:val="007B321E"/>
    <w:rsid w:val="007B3DCC"/>
    <w:rsid w:val="007B3F93"/>
    <w:rsid w:val="007B582D"/>
    <w:rsid w:val="007B6113"/>
    <w:rsid w:val="007C03B7"/>
    <w:rsid w:val="007C11ED"/>
    <w:rsid w:val="007C1C1B"/>
    <w:rsid w:val="007C244D"/>
    <w:rsid w:val="007C258A"/>
    <w:rsid w:val="007C25DD"/>
    <w:rsid w:val="007C28C6"/>
    <w:rsid w:val="007C3BBD"/>
    <w:rsid w:val="007C49B7"/>
    <w:rsid w:val="007C5336"/>
    <w:rsid w:val="007C5E37"/>
    <w:rsid w:val="007C5F01"/>
    <w:rsid w:val="007C758C"/>
    <w:rsid w:val="007C7BE4"/>
    <w:rsid w:val="007C7F68"/>
    <w:rsid w:val="007D18D0"/>
    <w:rsid w:val="007D2C1A"/>
    <w:rsid w:val="007D30B3"/>
    <w:rsid w:val="007D4079"/>
    <w:rsid w:val="007D4CED"/>
    <w:rsid w:val="007D561A"/>
    <w:rsid w:val="007D5D81"/>
    <w:rsid w:val="007D672F"/>
    <w:rsid w:val="007D6CD2"/>
    <w:rsid w:val="007E0723"/>
    <w:rsid w:val="007E1EAD"/>
    <w:rsid w:val="007E3C15"/>
    <w:rsid w:val="007E51E3"/>
    <w:rsid w:val="007E5BB7"/>
    <w:rsid w:val="007E5C02"/>
    <w:rsid w:val="007F046F"/>
    <w:rsid w:val="007F0BC3"/>
    <w:rsid w:val="007F0C38"/>
    <w:rsid w:val="007F3E58"/>
    <w:rsid w:val="007F3EF2"/>
    <w:rsid w:val="007F435A"/>
    <w:rsid w:val="007F5ACF"/>
    <w:rsid w:val="007F5F26"/>
    <w:rsid w:val="007F6125"/>
    <w:rsid w:val="007F62A6"/>
    <w:rsid w:val="007F6C5E"/>
    <w:rsid w:val="0080131C"/>
    <w:rsid w:val="00801816"/>
    <w:rsid w:val="00802DFB"/>
    <w:rsid w:val="0080373F"/>
    <w:rsid w:val="00805303"/>
    <w:rsid w:val="0081042E"/>
    <w:rsid w:val="00812489"/>
    <w:rsid w:val="00813569"/>
    <w:rsid w:val="00813D3C"/>
    <w:rsid w:val="00813DEA"/>
    <w:rsid w:val="00814396"/>
    <w:rsid w:val="0081496C"/>
    <w:rsid w:val="00816875"/>
    <w:rsid w:val="00817749"/>
    <w:rsid w:val="0082119A"/>
    <w:rsid w:val="00821428"/>
    <w:rsid w:val="00821F29"/>
    <w:rsid w:val="00822209"/>
    <w:rsid w:val="00822F86"/>
    <w:rsid w:val="00824701"/>
    <w:rsid w:val="00824806"/>
    <w:rsid w:val="008300A5"/>
    <w:rsid w:val="00830F68"/>
    <w:rsid w:val="00831698"/>
    <w:rsid w:val="0083261B"/>
    <w:rsid w:val="00834388"/>
    <w:rsid w:val="00834715"/>
    <w:rsid w:val="00834B59"/>
    <w:rsid w:val="00834F01"/>
    <w:rsid w:val="00842D12"/>
    <w:rsid w:val="00842DF8"/>
    <w:rsid w:val="00842E54"/>
    <w:rsid w:val="00842E6D"/>
    <w:rsid w:val="00843395"/>
    <w:rsid w:val="00843437"/>
    <w:rsid w:val="0084662E"/>
    <w:rsid w:val="008470EB"/>
    <w:rsid w:val="00847C43"/>
    <w:rsid w:val="00850952"/>
    <w:rsid w:val="00851453"/>
    <w:rsid w:val="008523AE"/>
    <w:rsid w:val="00852AC5"/>
    <w:rsid w:val="00853230"/>
    <w:rsid w:val="008541AA"/>
    <w:rsid w:val="00855D07"/>
    <w:rsid w:val="00855D65"/>
    <w:rsid w:val="00860903"/>
    <w:rsid w:val="008615E8"/>
    <w:rsid w:val="0086390F"/>
    <w:rsid w:val="008644EC"/>
    <w:rsid w:val="008645AC"/>
    <w:rsid w:val="00864E50"/>
    <w:rsid w:val="00865E7E"/>
    <w:rsid w:val="008665AA"/>
    <w:rsid w:val="008666AA"/>
    <w:rsid w:val="00866EA2"/>
    <w:rsid w:val="00867023"/>
    <w:rsid w:val="0086750E"/>
    <w:rsid w:val="00867D85"/>
    <w:rsid w:val="008705DC"/>
    <w:rsid w:val="00872E7C"/>
    <w:rsid w:val="00874A76"/>
    <w:rsid w:val="0087643B"/>
    <w:rsid w:val="00876ABC"/>
    <w:rsid w:val="00882252"/>
    <w:rsid w:val="00885653"/>
    <w:rsid w:val="00886DDF"/>
    <w:rsid w:val="00887355"/>
    <w:rsid w:val="00887A08"/>
    <w:rsid w:val="00887EE8"/>
    <w:rsid w:val="00890263"/>
    <w:rsid w:val="008902F8"/>
    <w:rsid w:val="0089035E"/>
    <w:rsid w:val="00890DB1"/>
    <w:rsid w:val="00891416"/>
    <w:rsid w:val="00892CE1"/>
    <w:rsid w:val="0089372D"/>
    <w:rsid w:val="0089475E"/>
    <w:rsid w:val="00894A11"/>
    <w:rsid w:val="00896069"/>
    <w:rsid w:val="008978DB"/>
    <w:rsid w:val="008A0059"/>
    <w:rsid w:val="008A04C7"/>
    <w:rsid w:val="008A3835"/>
    <w:rsid w:val="008A64B6"/>
    <w:rsid w:val="008A6767"/>
    <w:rsid w:val="008A702F"/>
    <w:rsid w:val="008A7160"/>
    <w:rsid w:val="008A7806"/>
    <w:rsid w:val="008A7F00"/>
    <w:rsid w:val="008B062F"/>
    <w:rsid w:val="008B075E"/>
    <w:rsid w:val="008B0CDB"/>
    <w:rsid w:val="008B12B5"/>
    <w:rsid w:val="008B1ACF"/>
    <w:rsid w:val="008B1B04"/>
    <w:rsid w:val="008B1CEF"/>
    <w:rsid w:val="008B23FA"/>
    <w:rsid w:val="008B2F03"/>
    <w:rsid w:val="008B2FD5"/>
    <w:rsid w:val="008B4966"/>
    <w:rsid w:val="008B4B72"/>
    <w:rsid w:val="008B5135"/>
    <w:rsid w:val="008B5641"/>
    <w:rsid w:val="008B5D02"/>
    <w:rsid w:val="008B74EF"/>
    <w:rsid w:val="008B7CCB"/>
    <w:rsid w:val="008C0018"/>
    <w:rsid w:val="008C0A08"/>
    <w:rsid w:val="008C0D39"/>
    <w:rsid w:val="008C259B"/>
    <w:rsid w:val="008C364B"/>
    <w:rsid w:val="008C3B37"/>
    <w:rsid w:val="008C4122"/>
    <w:rsid w:val="008C4849"/>
    <w:rsid w:val="008C54AA"/>
    <w:rsid w:val="008C6229"/>
    <w:rsid w:val="008C69D2"/>
    <w:rsid w:val="008C767F"/>
    <w:rsid w:val="008D0657"/>
    <w:rsid w:val="008D0C01"/>
    <w:rsid w:val="008D38A9"/>
    <w:rsid w:val="008D4239"/>
    <w:rsid w:val="008D4E4C"/>
    <w:rsid w:val="008D572E"/>
    <w:rsid w:val="008D5FAF"/>
    <w:rsid w:val="008E2B50"/>
    <w:rsid w:val="008E3347"/>
    <w:rsid w:val="008E366D"/>
    <w:rsid w:val="008E3B9A"/>
    <w:rsid w:val="008E57A0"/>
    <w:rsid w:val="008E7E68"/>
    <w:rsid w:val="008F002C"/>
    <w:rsid w:val="008F1288"/>
    <w:rsid w:val="008F1963"/>
    <w:rsid w:val="008F1B80"/>
    <w:rsid w:val="008F1C89"/>
    <w:rsid w:val="008F3BBF"/>
    <w:rsid w:val="008F4397"/>
    <w:rsid w:val="008F4EE4"/>
    <w:rsid w:val="008F5DD5"/>
    <w:rsid w:val="008F5FA6"/>
    <w:rsid w:val="008F6500"/>
    <w:rsid w:val="008F6F5F"/>
    <w:rsid w:val="008F7747"/>
    <w:rsid w:val="0090164F"/>
    <w:rsid w:val="00901B0D"/>
    <w:rsid w:val="009023A5"/>
    <w:rsid w:val="0090306D"/>
    <w:rsid w:val="0090475E"/>
    <w:rsid w:val="00905B99"/>
    <w:rsid w:val="00910E02"/>
    <w:rsid w:val="00911ED4"/>
    <w:rsid w:val="00911FB8"/>
    <w:rsid w:val="00912D04"/>
    <w:rsid w:val="00914034"/>
    <w:rsid w:val="0091412C"/>
    <w:rsid w:val="0091480F"/>
    <w:rsid w:val="00916661"/>
    <w:rsid w:val="0091773C"/>
    <w:rsid w:val="0091780C"/>
    <w:rsid w:val="00922141"/>
    <w:rsid w:val="00924137"/>
    <w:rsid w:val="00924FB6"/>
    <w:rsid w:val="00925307"/>
    <w:rsid w:val="00926655"/>
    <w:rsid w:val="0092705C"/>
    <w:rsid w:val="0093111B"/>
    <w:rsid w:val="009316B4"/>
    <w:rsid w:val="009324C4"/>
    <w:rsid w:val="00932F16"/>
    <w:rsid w:val="00933072"/>
    <w:rsid w:val="00933741"/>
    <w:rsid w:val="00940E8F"/>
    <w:rsid w:val="00942D27"/>
    <w:rsid w:val="00943207"/>
    <w:rsid w:val="00946861"/>
    <w:rsid w:val="0095219E"/>
    <w:rsid w:val="0095390D"/>
    <w:rsid w:val="009540C7"/>
    <w:rsid w:val="00955873"/>
    <w:rsid w:val="009577A9"/>
    <w:rsid w:val="0096143D"/>
    <w:rsid w:val="009614D3"/>
    <w:rsid w:val="00961C00"/>
    <w:rsid w:val="00962F9F"/>
    <w:rsid w:val="0096406F"/>
    <w:rsid w:val="00964118"/>
    <w:rsid w:val="00964E82"/>
    <w:rsid w:val="00965A54"/>
    <w:rsid w:val="0097363A"/>
    <w:rsid w:val="00974A9A"/>
    <w:rsid w:val="00975964"/>
    <w:rsid w:val="00976367"/>
    <w:rsid w:val="00976666"/>
    <w:rsid w:val="00977EA4"/>
    <w:rsid w:val="00982411"/>
    <w:rsid w:val="009842B8"/>
    <w:rsid w:val="00984B88"/>
    <w:rsid w:val="009852E9"/>
    <w:rsid w:val="009854C7"/>
    <w:rsid w:val="009856B3"/>
    <w:rsid w:val="00986716"/>
    <w:rsid w:val="00987231"/>
    <w:rsid w:val="009874D9"/>
    <w:rsid w:val="0099118A"/>
    <w:rsid w:val="00991DBF"/>
    <w:rsid w:val="00991DFA"/>
    <w:rsid w:val="00991F6C"/>
    <w:rsid w:val="0099286D"/>
    <w:rsid w:val="00992FA8"/>
    <w:rsid w:val="00992FE9"/>
    <w:rsid w:val="009954D3"/>
    <w:rsid w:val="009A0E7F"/>
    <w:rsid w:val="009A16BA"/>
    <w:rsid w:val="009A255B"/>
    <w:rsid w:val="009A3255"/>
    <w:rsid w:val="009A6CF3"/>
    <w:rsid w:val="009B1B8D"/>
    <w:rsid w:val="009B2424"/>
    <w:rsid w:val="009B2D93"/>
    <w:rsid w:val="009B566B"/>
    <w:rsid w:val="009B574D"/>
    <w:rsid w:val="009B6211"/>
    <w:rsid w:val="009B7ED9"/>
    <w:rsid w:val="009C413E"/>
    <w:rsid w:val="009C496F"/>
    <w:rsid w:val="009D0374"/>
    <w:rsid w:val="009D047F"/>
    <w:rsid w:val="009D15EF"/>
    <w:rsid w:val="009D1C1A"/>
    <w:rsid w:val="009D1D27"/>
    <w:rsid w:val="009D4A65"/>
    <w:rsid w:val="009D6226"/>
    <w:rsid w:val="009D702A"/>
    <w:rsid w:val="009D7172"/>
    <w:rsid w:val="009D76D5"/>
    <w:rsid w:val="009D7FCF"/>
    <w:rsid w:val="009E130F"/>
    <w:rsid w:val="009E1476"/>
    <w:rsid w:val="009E19D5"/>
    <w:rsid w:val="009E1A9F"/>
    <w:rsid w:val="009E2FD6"/>
    <w:rsid w:val="009E389C"/>
    <w:rsid w:val="009E3A1A"/>
    <w:rsid w:val="009E5434"/>
    <w:rsid w:val="009E5671"/>
    <w:rsid w:val="009E6222"/>
    <w:rsid w:val="009F0A66"/>
    <w:rsid w:val="009F14EB"/>
    <w:rsid w:val="009F190D"/>
    <w:rsid w:val="009F3A33"/>
    <w:rsid w:val="009F498B"/>
    <w:rsid w:val="009F5EF0"/>
    <w:rsid w:val="009F747B"/>
    <w:rsid w:val="00A00812"/>
    <w:rsid w:val="00A00C4D"/>
    <w:rsid w:val="00A016DD"/>
    <w:rsid w:val="00A03F7D"/>
    <w:rsid w:val="00A04442"/>
    <w:rsid w:val="00A070D6"/>
    <w:rsid w:val="00A11F1D"/>
    <w:rsid w:val="00A11FE6"/>
    <w:rsid w:val="00A13A89"/>
    <w:rsid w:val="00A14D9C"/>
    <w:rsid w:val="00A15192"/>
    <w:rsid w:val="00A164D1"/>
    <w:rsid w:val="00A172CB"/>
    <w:rsid w:val="00A20FFA"/>
    <w:rsid w:val="00A22EC0"/>
    <w:rsid w:val="00A22FF5"/>
    <w:rsid w:val="00A24A4F"/>
    <w:rsid w:val="00A24B13"/>
    <w:rsid w:val="00A25165"/>
    <w:rsid w:val="00A3142B"/>
    <w:rsid w:val="00A3193B"/>
    <w:rsid w:val="00A3219C"/>
    <w:rsid w:val="00A32593"/>
    <w:rsid w:val="00A3260A"/>
    <w:rsid w:val="00A32B62"/>
    <w:rsid w:val="00A347D1"/>
    <w:rsid w:val="00A4042E"/>
    <w:rsid w:val="00A40558"/>
    <w:rsid w:val="00A41D19"/>
    <w:rsid w:val="00A44AFB"/>
    <w:rsid w:val="00A470F2"/>
    <w:rsid w:val="00A50153"/>
    <w:rsid w:val="00A503FD"/>
    <w:rsid w:val="00A50676"/>
    <w:rsid w:val="00A51BC2"/>
    <w:rsid w:val="00A51E03"/>
    <w:rsid w:val="00A53C5D"/>
    <w:rsid w:val="00A54579"/>
    <w:rsid w:val="00A55123"/>
    <w:rsid w:val="00A55830"/>
    <w:rsid w:val="00A55E01"/>
    <w:rsid w:val="00A62214"/>
    <w:rsid w:val="00A626A7"/>
    <w:rsid w:val="00A644FE"/>
    <w:rsid w:val="00A657D6"/>
    <w:rsid w:val="00A65870"/>
    <w:rsid w:val="00A70238"/>
    <w:rsid w:val="00A70B40"/>
    <w:rsid w:val="00A716F8"/>
    <w:rsid w:val="00A72BFF"/>
    <w:rsid w:val="00A7506E"/>
    <w:rsid w:val="00A77E25"/>
    <w:rsid w:val="00A8065B"/>
    <w:rsid w:val="00A83AE0"/>
    <w:rsid w:val="00A86693"/>
    <w:rsid w:val="00A866C9"/>
    <w:rsid w:val="00A86E20"/>
    <w:rsid w:val="00A86F16"/>
    <w:rsid w:val="00A87FA2"/>
    <w:rsid w:val="00A87FC0"/>
    <w:rsid w:val="00A90F8D"/>
    <w:rsid w:val="00A9266E"/>
    <w:rsid w:val="00A92F00"/>
    <w:rsid w:val="00A95040"/>
    <w:rsid w:val="00A9507C"/>
    <w:rsid w:val="00A961E6"/>
    <w:rsid w:val="00A96239"/>
    <w:rsid w:val="00A9688B"/>
    <w:rsid w:val="00A96E52"/>
    <w:rsid w:val="00A97C2B"/>
    <w:rsid w:val="00AA11DE"/>
    <w:rsid w:val="00AA1717"/>
    <w:rsid w:val="00AA1E24"/>
    <w:rsid w:val="00AA30D5"/>
    <w:rsid w:val="00AA3833"/>
    <w:rsid w:val="00AA3BDE"/>
    <w:rsid w:val="00AA6554"/>
    <w:rsid w:val="00AA67C3"/>
    <w:rsid w:val="00AA69F2"/>
    <w:rsid w:val="00AA7257"/>
    <w:rsid w:val="00AA759D"/>
    <w:rsid w:val="00AB0329"/>
    <w:rsid w:val="00AB1662"/>
    <w:rsid w:val="00AB1843"/>
    <w:rsid w:val="00AB20B5"/>
    <w:rsid w:val="00AB3B75"/>
    <w:rsid w:val="00AB40B2"/>
    <w:rsid w:val="00AB50C2"/>
    <w:rsid w:val="00AB5F19"/>
    <w:rsid w:val="00AB7C6A"/>
    <w:rsid w:val="00AB7D0F"/>
    <w:rsid w:val="00AC0146"/>
    <w:rsid w:val="00AC073A"/>
    <w:rsid w:val="00AC1D62"/>
    <w:rsid w:val="00AC2321"/>
    <w:rsid w:val="00AC263C"/>
    <w:rsid w:val="00AC2978"/>
    <w:rsid w:val="00AC4756"/>
    <w:rsid w:val="00AC4B3D"/>
    <w:rsid w:val="00AC4C3D"/>
    <w:rsid w:val="00AC5B02"/>
    <w:rsid w:val="00AC687C"/>
    <w:rsid w:val="00AC6C20"/>
    <w:rsid w:val="00AC6DD2"/>
    <w:rsid w:val="00AC6EB8"/>
    <w:rsid w:val="00AC6F8D"/>
    <w:rsid w:val="00AC75F3"/>
    <w:rsid w:val="00AD16C7"/>
    <w:rsid w:val="00AD1988"/>
    <w:rsid w:val="00AD236E"/>
    <w:rsid w:val="00AD239B"/>
    <w:rsid w:val="00AD36F2"/>
    <w:rsid w:val="00AD4E44"/>
    <w:rsid w:val="00AD6B1B"/>
    <w:rsid w:val="00AD78D4"/>
    <w:rsid w:val="00AE0BF3"/>
    <w:rsid w:val="00AE2737"/>
    <w:rsid w:val="00AE2E8A"/>
    <w:rsid w:val="00AE7100"/>
    <w:rsid w:val="00AE7D19"/>
    <w:rsid w:val="00AF0557"/>
    <w:rsid w:val="00AF2986"/>
    <w:rsid w:val="00AF3B06"/>
    <w:rsid w:val="00AF3DC6"/>
    <w:rsid w:val="00AF4884"/>
    <w:rsid w:val="00AF5810"/>
    <w:rsid w:val="00AF5F99"/>
    <w:rsid w:val="00B00924"/>
    <w:rsid w:val="00B02A82"/>
    <w:rsid w:val="00B035CA"/>
    <w:rsid w:val="00B0451F"/>
    <w:rsid w:val="00B06488"/>
    <w:rsid w:val="00B0661C"/>
    <w:rsid w:val="00B101F6"/>
    <w:rsid w:val="00B101F8"/>
    <w:rsid w:val="00B10AF8"/>
    <w:rsid w:val="00B16975"/>
    <w:rsid w:val="00B16F39"/>
    <w:rsid w:val="00B200C4"/>
    <w:rsid w:val="00B20FC1"/>
    <w:rsid w:val="00B21728"/>
    <w:rsid w:val="00B21B26"/>
    <w:rsid w:val="00B2337A"/>
    <w:rsid w:val="00B25013"/>
    <w:rsid w:val="00B25375"/>
    <w:rsid w:val="00B2588F"/>
    <w:rsid w:val="00B25B78"/>
    <w:rsid w:val="00B25FE8"/>
    <w:rsid w:val="00B3119A"/>
    <w:rsid w:val="00B31BDF"/>
    <w:rsid w:val="00B31EBB"/>
    <w:rsid w:val="00B32143"/>
    <w:rsid w:val="00B32CCB"/>
    <w:rsid w:val="00B32E3A"/>
    <w:rsid w:val="00B430A7"/>
    <w:rsid w:val="00B434C5"/>
    <w:rsid w:val="00B45627"/>
    <w:rsid w:val="00B45A9B"/>
    <w:rsid w:val="00B45BA5"/>
    <w:rsid w:val="00B46AC1"/>
    <w:rsid w:val="00B519EA"/>
    <w:rsid w:val="00B51D2E"/>
    <w:rsid w:val="00B533D3"/>
    <w:rsid w:val="00B54172"/>
    <w:rsid w:val="00B550D9"/>
    <w:rsid w:val="00B553CD"/>
    <w:rsid w:val="00B569CE"/>
    <w:rsid w:val="00B57B8B"/>
    <w:rsid w:val="00B60CE7"/>
    <w:rsid w:val="00B619C6"/>
    <w:rsid w:val="00B62236"/>
    <w:rsid w:val="00B62719"/>
    <w:rsid w:val="00B62AAC"/>
    <w:rsid w:val="00B63A6F"/>
    <w:rsid w:val="00B63BFD"/>
    <w:rsid w:val="00B706D0"/>
    <w:rsid w:val="00B71CC1"/>
    <w:rsid w:val="00B7219E"/>
    <w:rsid w:val="00B729AC"/>
    <w:rsid w:val="00B72A20"/>
    <w:rsid w:val="00B7558D"/>
    <w:rsid w:val="00B76745"/>
    <w:rsid w:val="00B76F0E"/>
    <w:rsid w:val="00B84C18"/>
    <w:rsid w:val="00B856B9"/>
    <w:rsid w:val="00B87618"/>
    <w:rsid w:val="00B9003C"/>
    <w:rsid w:val="00B9040C"/>
    <w:rsid w:val="00B91F6D"/>
    <w:rsid w:val="00B921D4"/>
    <w:rsid w:val="00B92C6C"/>
    <w:rsid w:val="00B93818"/>
    <w:rsid w:val="00B940E3"/>
    <w:rsid w:val="00B945FB"/>
    <w:rsid w:val="00B94870"/>
    <w:rsid w:val="00B94F9D"/>
    <w:rsid w:val="00B950EE"/>
    <w:rsid w:val="00B95672"/>
    <w:rsid w:val="00B95E2E"/>
    <w:rsid w:val="00B95F1B"/>
    <w:rsid w:val="00B9741D"/>
    <w:rsid w:val="00B97A47"/>
    <w:rsid w:val="00B97E49"/>
    <w:rsid w:val="00BA0DCD"/>
    <w:rsid w:val="00BA2AFF"/>
    <w:rsid w:val="00BA40D5"/>
    <w:rsid w:val="00BA59A9"/>
    <w:rsid w:val="00BA60DD"/>
    <w:rsid w:val="00BA6264"/>
    <w:rsid w:val="00BA6AF9"/>
    <w:rsid w:val="00BB1092"/>
    <w:rsid w:val="00BB2170"/>
    <w:rsid w:val="00BB2C1B"/>
    <w:rsid w:val="00BB4317"/>
    <w:rsid w:val="00BB4652"/>
    <w:rsid w:val="00BB4F79"/>
    <w:rsid w:val="00BC1798"/>
    <w:rsid w:val="00BC1DA5"/>
    <w:rsid w:val="00BC286B"/>
    <w:rsid w:val="00BC3F4C"/>
    <w:rsid w:val="00BC436B"/>
    <w:rsid w:val="00BC4878"/>
    <w:rsid w:val="00BC4EBD"/>
    <w:rsid w:val="00BC5877"/>
    <w:rsid w:val="00BD06A8"/>
    <w:rsid w:val="00BD1591"/>
    <w:rsid w:val="00BD300F"/>
    <w:rsid w:val="00BD34FA"/>
    <w:rsid w:val="00BD4604"/>
    <w:rsid w:val="00BD5086"/>
    <w:rsid w:val="00BD5EA5"/>
    <w:rsid w:val="00BD5F67"/>
    <w:rsid w:val="00BD6CC1"/>
    <w:rsid w:val="00BD7305"/>
    <w:rsid w:val="00BE1816"/>
    <w:rsid w:val="00BE6970"/>
    <w:rsid w:val="00BE6A26"/>
    <w:rsid w:val="00BE71C8"/>
    <w:rsid w:val="00BE7534"/>
    <w:rsid w:val="00BF0BE1"/>
    <w:rsid w:val="00BF146B"/>
    <w:rsid w:val="00BF3040"/>
    <w:rsid w:val="00BF499C"/>
    <w:rsid w:val="00BF50F6"/>
    <w:rsid w:val="00BF5B10"/>
    <w:rsid w:val="00C0077D"/>
    <w:rsid w:val="00C014F2"/>
    <w:rsid w:val="00C01B1E"/>
    <w:rsid w:val="00C03A73"/>
    <w:rsid w:val="00C04E4C"/>
    <w:rsid w:val="00C06534"/>
    <w:rsid w:val="00C065A1"/>
    <w:rsid w:val="00C06848"/>
    <w:rsid w:val="00C06DAC"/>
    <w:rsid w:val="00C0702E"/>
    <w:rsid w:val="00C078A7"/>
    <w:rsid w:val="00C07B99"/>
    <w:rsid w:val="00C1009C"/>
    <w:rsid w:val="00C1055D"/>
    <w:rsid w:val="00C10D87"/>
    <w:rsid w:val="00C10DB4"/>
    <w:rsid w:val="00C11C66"/>
    <w:rsid w:val="00C1263F"/>
    <w:rsid w:val="00C1526B"/>
    <w:rsid w:val="00C15297"/>
    <w:rsid w:val="00C16675"/>
    <w:rsid w:val="00C23176"/>
    <w:rsid w:val="00C231F1"/>
    <w:rsid w:val="00C235C8"/>
    <w:rsid w:val="00C25AF5"/>
    <w:rsid w:val="00C26406"/>
    <w:rsid w:val="00C274B2"/>
    <w:rsid w:val="00C30DB2"/>
    <w:rsid w:val="00C30EC9"/>
    <w:rsid w:val="00C32D3F"/>
    <w:rsid w:val="00C33858"/>
    <w:rsid w:val="00C35166"/>
    <w:rsid w:val="00C400DF"/>
    <w:rsid w:val="00C434F5"/>
    <w:rsid w:val="00C44627"/>
    <w:rsid w:val="00C4532C"/>
    <w:rsid w:val="00C47BB5"/>
    <w:rsid w:val="00C50B09"/>
    <w:rsid w:val="00C52BDD"/>
    <w:rsid w:val="00C5386E"/>
    <w:rsid w:val="00C53E17"/>
    <w:rsid w:val="00C56811"/>
    <w:rsid w:val="00C603C9"/>
    <w:rsid w:val="00C612D0"/>
    <w:rsid w:val="00C63246"/>
    <w:rsid w:val="00C63A18"/>
    <w:rsid w:val="00C6537A"/>
    <w:rsid w:val="00C6644D"/>
    <w:rsid w:val="00C67E92"/>
    <w:rsid w:val="00C704E1"/>
    <w:rsid w:val="00C71AF2"/>
    <w:rsid w:val="00C71D82"/>
    <w:rsid w:val="00C75C1A"/>
    <w:rsid w:val="00C77BA5"/>
    <w:rsid w:val="00C77D32"/>
    <w:rsid w:val="00C80A5A"/>
    <w:rsid w:val="00C8401A"/>
    <w:rsid w:val="00C84ACF"/>
    <w:rsid w:val="00C8539E"/>
    <w:rsid w:val="00C87DED"/>
    <w:rsid w:val="00C933D5"/>
    <w:rsid w:val="00C93ACF"/>
    <w:rsid w:val="00C94981"/>
    <w:rsid w:val="00C95044"/>
    <w:rsid w:val="00C96782"/>
    <w:rsid w:val="00C975A3"/>
    <w:rsid w:val="00C97663"/>
    <w:rsid w:val="00C9778F"/>
    <w:rsid w:val="00C97B3E"/>
    <w:rsid w:val="00CA13F0"/>
    <w:rsid w:val="00CA1704"/>
    <w:rsid w:val="00CA2FD7"/>
    <w:rsid w:val="00CA3B5D"/>
    <w:rsid w:val="00CA3FB5"/>
    <w:rsid w:val="00CA43BD"/>
    <w:rsid w:val="00CA5A4E"/>
    <w:rsid w:val="00CA68EC"/>
    <w:rsid w:val="00CB03E0"/>
    <w:rsid w:val="00CB0695"/>
    <w:rsid w:val="00CB1777"/>
    <w:rsid w:val="00CB21DE"/>
    <w:rsid w:val="00CB3FBB"/>
    <w:rsid w:val="00CB496D"/>
    <w:rsid w:val="00CB5645"/>
    <w:rsid w:val="00CB5B54"/>
    <w:rsid w:val="00CB6D22"/>
    <w:rsid w:val="00CB7592"/>
    <w:rsid w:val="00CC1EBC"/>
    <w:rsid w:val="00CC3308"/>
    <w:rsid w:val="00CC371E"/>
    <w:rsid w:val="00CC6A30"/>
    <w:rsid w:val="00CD06BC"/>
    <w:rsid w:val="00CD0F10"/>
    <w:rsid w:val="00CD11D6"/>
    <w:rsid w:val="00CD2122"/>
    <w:rsid w:val="00CD2B62"/>
    <w:rsid w:val="00CD3557"/>
    <w:rsid w:val="00CD373A"/>
    <w:rsid w:val="00CD38B3"/>
    <w:rsid w:val="00CD4036"/>
    <w:rsid w:val="00CD4109"/>
    <w:rsid w:val="00CD4ABC"/>
    <w:rsid w:val="00CD63A0"/>
    <w:rsid w:val="00CD6BFD"/>
    <w:rsid w:val="00CD6C71"/>
    <w:rsid w:val="00CD7948"/>
    <w:rsid w:val="00CE02AC"/>
    <w:rsid w:val="00CE099E"/>
    <w:rsid w:val="00CE0EE3"/>
    <w:rsid w:val="00CE2F7B"/>
    <w:rsid w:val="00CE33A9"/>
    <w:rsid w:val="00CE4B22"/>
    <w:rsid w:val="00CE5AD6"/>
    <w:rsid w:val="00CE6EDA"/>
    <w:rsid w:val="00CF1214"/>
    <w:rsid w:val="00CF1FB1"/>
    <w:rsid w:val="00CF2C3D"/>
    <w:rsid w:val="00CF48DE"/>
    <w:rsid w:val="00CF5173"/>
    <w:rsid w:val="00CF6E0C"/>
    <w:rsid w:val="00CF7D16"/>
    <w:rsid w:val="00D007A1"/>
    <w:rsid w:val="00D02AB8"/>
    <w:rsid w:val="00D030A3"/>
    <w:rsid w:val="00D03D6A"/>
    <w:rsid w:val="00D04C8B"/>
    <w:rsid w:val="00D04F90"/>
    <w:rsid w:val="00D057AC"/>
    <w:rsid w:val="00D07B85"/>
    <w:rsid w:val="00D1059A"/>
    <w:rsid w:val="00D12525"/>
    <w:rsid w:val="00D126DB"/>
    <w:rsid w:val="00D1344B"/>
    <w:rsid w:val="00D1349F"/>
    <w:rsid w:val="00D136AA"/>
    <w:rsid w:val="00D1490E"/>
    <w:rsid w:val="00D14FB5"/>
    <w:rsid w:val="00D16123"/>
    <w:rsid w:val="00D16905"/>
    <w:rsid w:val="00D1716E"/>
    <w:rsid w:val="00D17433"/>
    <w:rsid w:val="00D20153"/>
    <w:rsid w:val="00D217D2"/>
    <w:rsid w:val="00D22090"/>
    <w:rsid w:val="00D232F4"/>
    <w:rsid w:val="00D2568F"/>
    <w:rsid w:val="00D313F7"/>
    <w:rsid w:val="00D31FCD"/>
    <w:rsid w:val="00D32899"/>
    <w:rsid w:val="00D32FD3"/>
    <w:rsid w:val="00D33238"/>
    <w:rsid w:val="00D33369"/>
    <w:rsid w:val="00D35373"/>
    <w:rsid w:val="00D36F72"/>
    <w:rsid w:val="00D40041"/>
    <w:rsid w:val="00D409D5"/>
    <w:rsid w:val="00D41B4B"/>
    <w:rsid w:val="00D41C06"/>
    <w:rsid w:val="00D43127"/>
    <w:rsid w:val="00D438DF"/>
    <w:rsid w:val="00D4638E"/>
    <w:rsid w:val="00D46ED6"/>
    <w:rsid w:val="00D52287"/>
    <w:rsid w:val="00D5234A"/>
    <w:rsid w:val="00D53BB9"/>
    <w:rsid w:val="00D55C3A"/>
    <w:rsid w:val="00D57A2D"/>
    <w:rsid w:val="00D6032C"/>
    <w:rsid w:val="00D61441"/>
    <w:rsid w:val="00D617D8"/>
    <w:rsid w:val="00D62871"/>
    <w:rsid w:val="00D64C99"/>
    <w:rsid w:val="00D65A7B"/>
    <w:rsid w:val="00D6691D"/>
    <w:rsid w:val="00D6743B"/>
    <w:rsid w:val="00D6751B"/>
    <w:rsid w:val="00D70168"/>
    <w:rsid w:val="00D7193B"/>
    <w:rsid w:val="00D721B4"/>
    <w:rsid w:val="00D72B75"/>
    <w:rsid w:val="00D738CC"/>
    <w:rsid w:val="00D7488B"/>
    <w:rsid w:val="00D74F36"/>
    <w:rsid w:val="00D750C6"/>
    <w:rsid w:val="00D7742A"/>
    <w:rsid w:val="00D8085C"/>
    <w:rsid w:val="00D80B9B"/>
    <w:rsid w:val="00D82530"/>
    <w:rsid w:val="00D83F03"/>
    <w:rsid w:val="00D843A5"/>
    <w:rsid w:val="00D91A13"/>
    <w:rsid w:val="00D91E88"/>
    <w:rsid w:val="00D94F68"/>
    <w:rsid w:val="00D95936"/>
    <w:rsid w:val="00D9596F"/>
    <w:rsid w:val="00D95E01"/>
    <w:rsid w:val="00DA0217"/>
    <w:rsid w:val="00DA0B89"/>
    <w:rsid w:val="00DA1959"/>
    <w:rsid w:val="00DA2441"/>
    <w:rsid w:val="00DA33DC"/>
    <w:rsid w:val="00DA3EB1"/>
    <w:rsid w:val="00DA4BC5"/>
    <w:rsid w:val="00DA4D4D"/>
    <w:rsid w:val="00DA5933"/>
    <w:rsid w:val="00DA68ED"/>
    <w:rsid w:val="00DB0FB6"/>
    <w:rsid w:val="00DB21F8"/>
    <w:rsid w:val="00DB4BC3"/>
    <w:rsid w:val="00DB4EA8"/>
    <w:rsid w:val="00DB5804"/>
    <w:rsid w:val="00DB5D1F"/>
    <w:rsid w:val="00DB63B5"/>
    <w:rsid w:val="00DB6BEA"/>
    <w:rsid w:val="00DB6C26"/>
    <w:rsid w:val="00DB74B0"/>
    <w:rsid w:val="00DC0D1F"/>
    <w:rsid w:val="00DC2AF7"/>
    <w:rsid w:val="00DC2E53"/>
    <w:rsid w:val="00DC33CA"/>
    <w:rsid w:val="00DC37BE"/>
    <w:rsid w:val="00DC3BE3"/>
    <w:rsid w:val="00DC43E8"/>
    <w:rsid w:val="00DC77E1"/>
    <w:rsid w:val="00DD0D91"/>
    <w:rsid w:val="00DD2B88"/>
    <w:rsid w:val="00DD42E5"/>
    <w:rsid w:val="00DD5925"/>
    <w:rsid w:val="00DD5C51"/>
    <w:rsid w:val="00DD786D"/>
    <w:rsid w:val="00DD7CBE"/>
    <w:rsid w:val="00DE082E"/>
    <w:rsid w:val="00DE1572"/>
    <w:rsid w:val="00DE22CB"/>
    <w:rsid w:val="00DE2823"/>
    <w:rsid w:val="00DE28C1"/>
    <w:rsid w:val="00DE312A"/>
    <w:rsid w:val="00DE3B1D"/>
    <w:rsid w:val="00DE6CB5"/>
    <w:rsid w:val="00DF0845"/>
    <w:rsid w:val="00DF15F1"/>
    <w:rsid w:val="00DF1C3F"/>
    <w:rsid w:val="00DF2610"/>
    <w:rsid w:val="00DF3829"/>
    <w:rsid w:val="00DF6837"/>
    <w:rsid w:val="00DF7150"/>
    <w:rsid w:val="00DF73FA"/>
    <w:rsid w:val="00E003BD"/>
    <w:rsid w:val="00E00D00"/>
    <w:rsid w:val="00E02BF9"/>
    <w:rsid w:val="00E02FBC"/>
    <w:rsid w:val="00E04D89"/>
    <w:rsid w:val="00E04F79"/>
    <w:rsid w:val="00E050F5"/>
    <w:rsid w:val="00E05396"/>
    <w:rsid w:val="00E07432"/>
    <w:rsid w:val="00E10228"/>
    <w:rsid w:val="00E11117"/>
    <w:rsid w:val="00E1254F"/>
    <w:rsid w:val="00E12864"/>
    <w:rsid w:val="00E130A5"/>
    <w:rsid w:val="00E131B4"/>
    <w:rsid w:val="00E13C56"/>
    <w:rsid w:val="00E1455C"/>
    <w:rsid w:val="00E14DDF"/>
    <w:rsid w:val="00E15599"/>
    <w:rsid w:val="00E15FD9"/>
    <w:rsid w:val="00E2414C"/>
    <w:rsid w:val="00E25E35"/>
    <w:rsid w:val="00E27B0D"/>
    <w:rsid w:val="00E32B17"/>
    <w:rsid w:val="00E3382B"/>
    <w:rsid w:val="00E3670A"/>
    <w:rsid w:val="00E4168E"/>
    <w:rsid w:val="00E424ED"/>
    <w:rsid w:val="00E42689"/>
    <w:rsid w:val="00E4294B"/>
    <w:rsid w:val="00E448DA"/>
    <w:rsid w:val="00E45398"/>
    <w:rsid w:val="00E46C2F"/>
    <w:rsid w:val="00E47477"/>
    <w:rsid w:val="00E47B16"/>
    <w:rsid w:val="00E5014B"/>
    <w:rsid w:val="00E512B1"/>
    <w:rsid w:val="00E51DE6"/>
    <w:rsid w:val="00E52ED5"/>
    <w:rsid w:val="00E560BD"/>
    <w:rsid w:val="00E57B3F"/>
    <w:rsid w:val="00E60B94"/>
    <w:rsid w:val="00E62AF9"/>
    <w:rsid w:val="00E6349B"/>
    <w:rsid w:val="00E66091"/>
    <w:rsid w:val="00E66FED"/>
    <w:rsid w:val="00E671AC"/>
    <w:rsid w:val="00E67251"/>
    <w:rsid w:val="00E672B8"/>
    <w:rsid w:val="00E67978"/>
    <w:rsid w:val="00E706E3"/>
    <w:rsid w:val="00E71291"/>
    <w:rsid w:val="00E71E41"/>
    <w:rsid w:val="00E72666"/>
    <w:rsid w:val="00E72B6D"/>
    <w:rsid w:val="00E73F3D"/>
    <w:rsid w:val="00E749A4"/>
    <w:rsid w:val="00E755B3"/>
    <w:rsid w:val="00E75744"/>
    <w:rsid w:val="00E76B53"/>
    <w:rsid w:val="00E76B82"/>
    <w:rsid w:val="00E76CD6"/>
    <w:rsid w:val="00E81144"/>
    <w:rsid w:val="00E813F6"/>
    <w:rsid w:val="00E82E9F"/>
    <w:rsid w:val="00E8649E"/>
    <w:rsid w:val="00E86956"/>
    <w:rsid w:val="00E877EC"/>
    <w:rsid w:val="00E9077A"/>
    <w:rsid w:val="00E90B44"/>
    <w:rsid w:val="00E91446"/>
    <w:rsid w:val="00E96E5D"/>
    <w:rsid w:val="00E972CB"/>
    <w:rsid w:val="00E97F92"/>
    <w:rsid w:val="00EA01A5"/>
    <w:rsid w:val="00EA01CF"/>
    <w:rsid w:val="00EA192D"/>
    <w:rsid w:val="00EA201B"/>
    <w:rsid w:val="00EA3CB6"/>
    <w:rsid w:val="00EA6486"/>
    <w:rsid w:val="00EA7FC7"/>
    <w:rsid w:val="00EB00F5"/>
    <w:rsid w:val="00EB1D60"/>
    <w:rsid w:val="00EB20C0"/>
    <w:rsid w:val="00EB5B78"/>
    <w:rsid w:val="00EB5CA6"/>
    <w:rsid w:val="00EB5E1A"/>
    <w:rsid w:val="00EB632F"/>
    <w:rsid w:val="00EC09AB"/>
    <w:rsid w:val="00EC23EA"/>
    <w:rsid w:val="00EC3623"/>
    <w:rsid w:val="00EC3D63"/>
    <w:rsid w:val="00EC41DC"/>
    <w:rsid w:val="00EC44AE"/>
    <w:rsid w:val="00EC45C8"/>
    <w:rsid w:val="00EC5813"/>
    <w:rsid w:val="00EC5AFC"/>
    <w:rsid w:val="00EC7375"/>
    <w:rsid w:val="00ED032B"/>
    <w:rsid w:val="00ED1022"/>
    <w:rsid w:val="00ED1C77"/>
    <w:rsid w:val="00ED28BF"/>
    <w:rsid w:val="00ED3BA9"/>
    <w:rsid w:val="00ED4524"/>
    <w:rsid w:val="00ED453B"/>
    <w:rsid w:val="00ED77DB"/>
    <w:rsid w:val="00EE1B1F"/>
    <w:rsid w:val="00EE3205"/>
    <w:rsid w:val="00EE4BF7"/>
    <w:rsid w:val="00EE5D1B"/>
    <w:rsid w:val="00EE6FBE"/>
    <w:rsid w:val="00EE7949"/>
    <w:rsid w:val="00EE7C93"/>
    <w:rsid w:val="00EE7F33"/>
    <w:rsid w:val="00EF0292"/>
    <w:rsid w:val="00EF031C"/>
    <w:rsid w:val="00EF0BFE"/>
    <w:rsid w:val="00EF18B6"/>
    <w:rsid w:val="00EF1D9E"/>
    <w:rsid w:val="00EF204A"/>
    <w:rsid w:val="00EF2FC4"/>
    <w:rsid w:val="00EF3396"/>
    <w:rsid w:val="00EF39DB"/>
    <w:rsid w:val="00EF452A"/>
    <w:rsid w:val="00EF4C1E"/>
    <w:rsid w:val="00EF5C87"/>
    <w:rsid w:val="00EF604D"/>
    <w:rsid w:val="00EF6223"/>
    <w:rsid w:val="00EF7496"/>
    <w:rsid w:val="00EF7FA5"/>
    <w:rsid w:val="00F00967"/>
    <w:rsid w:val="00F073D9"/>
    <w:rsid w:val="00F107AE"/>
    <w:rsid w:val="00F10946"/>
    <w:rsid w:val="00F11107"/>
    <w:rsid w:val="00F12328"/>
    <w:rsid w:val="00F12EBB"/>
    <w:rsid w:val="00F13312"/>
    <w:rsid w:val="00F13684"/>
    <w:rsid w:val="00F136D1"/>
    <w:rsid w:val="00F136E7"/>
    <w:rsid w:val="00F1442E"/>
    <w:rsid w:val="00F1567E"/>
    <w:rsid w:val="00F15850"/>
    <w:rsid w:val="00F17506"/>
    <w:rsid w:val="00F17D67"/>
    <w:rsid w:val="00F204EE"/>
    <w:rsid w:val="00F2122A"/>
    <w:rsid w:val="00F21338"/>
    <w:rsid w:val="00F2171A"/>
    <w:rsid w:val="00F21BDF"/>
    <w:rsid w:val="00F21E5F"/>
    <w:rsid w:val="00F23B10"/>
    <w:rsid w:val="00F2419A"/>
    <w:rsid w:val="00F244F4"/>
    <w:rsid w:val="00F25F80"/>
    <w:rsid w:val="00F263A2"/>
    <w:rsid w:val="00F2682A"/>
    <w:rsid w:val="00F2744F"/>
    <w:rsid w:val="00F2770E"/>
    <w:rsid w:val="00F30BB0"/>
    <w:rsid w:val="00F31267"/>
    <w:rsid w:val="00F321EF"/>
    <w:rsid w:val="00F371E4"/>
    <w:rsid w:val="00F4116D"/>
    <w:rsid w:val="00F45F3D"/>
    <w:rsid w:val="00F469B2"/>
    <w:rsid w:val="00F477A0"/>
    <w:rsid w:val="00F47DFC"/>
    <w:rsid w:val="00F522A8"/>
    <w:rsid w:val="00F52B49"/>
    <w:rsid w:val="00F52F3C"/>
    <w:rsid w:val="00F5469D"/>
    <w:rsid w:val="00F54D59"/>
    <w:rsid w:val="00F55119"/>
    <w:rsid w:val="00F56D1A"/>
    <w:rsid w:val="00F571AA"/>
    <w:rsid w:val="00F572EA"/>
    <w:rsid w:val="00F57D58"/>
    <w:rsid w:val="00F6037B"/>
    <w:rsid w:val="00F60965"/>
    <w:rsid w:val="00F60FD7"/>
    <w:rsid w:val="00F61C54"/>
    <w:rsid w:val="00F62693"/>
    <w:rsid w:val="00F632D0"/>
    <w:rsid w:val="00F6336D"/>
    <w:rsid w:val="00F638D1"/>
    <w:rsid w:val="00F64CBB"/>
    <w:rsid w:val="00F6632E"/>
    <w:rsid w:val="00F67209"/>
    <w:rsid w:val="00F67942"/>
    <w:rsid w:val="00F703C3"/>
    <w:rsid w:val="00F70570"/>
    <w:rsid w:val="00F708D8"/>
    <w:rsid w:val="00F7109B"/>
    <w:rsid w:val="00F71558"/>
    <w:rsid w:val="00F71B6B"/>
    <w:rsid w:val="00F71E17"/>
    <w:rsid w:val="00F721FF"/>
    <w:rsid w:val="00F724AB"/>
    <w:rsid w:val="00F73A99"/>
    <w:rsid w:val="00F770BC"/>
    <w:rsid w:val="00F7777F"/>
    <w:rsid w:val="00F808FB"/>
    <w:rsid w:val="00F817C2"/>
    <w:rsid w:val="00F83DE8"/>
    <w:rsid w:val="00F84177"/>
    <w:rsid w:val="00F8545E"/>
    <w:rsid w:val="00F87F90"/>
    <w:rsid w:val="00F9082E"/>
    <w:rsid w:val="00F90A1D"/>
    <w:rsid w:val="00F91E21"/>
    <w:rsid w:val="00F92087"/>
    <w:rsid w:val="00F92AD2"/>
    <w:rsid w:val="00F92C50"/>
    <w:rsid w:val="00F93077"/>
    <w:rsid w:val="00F932DA"/>
    <w:rsid w:val="00F93837"/>
    <w:rsid w:val="00F94ABF"/>
    <w:rsid w:val="00F97326"/>
    <w:rsid w:val="00FA0F4D"/>
    <w:rsid w:val="00FA2FFE"/>
    <w:rsid w:val="00FA3F9F"/>
    <w:rsid w:val="00FA49D5"/>
    <w:rsid w:val="00FA4B6E"/>
    <w:rsid w:val="00FA579F"/>
    <w:rsid w:val="00FA5A44"/>
    <w:rsid w:val="00FA62CE"/>
    <w:rsid w:val="00FA7223"/>
    <w:rsid w:val="00FB0A1F"/>
    <w:rsid w:val="00FB12E4"/>
    <w:rsid w:val="00FB1A8F"/>
    <w:rsid w:val="00FB1C22"/>
    <w:rsid w:val="00FB2547"/>
    <w:rsid w:val="00FB28BE"/>
    <w:rsid w:val="00FB4A9E"/>
    <w:rsid w:val="00FB5F38"/>
    <w:rsid w:val="00FB7090"/>
    <w:rsid w:val="00FB768B"/>
    <w:rsid w:val="00FB7ADE"/>
    <w:rsid w:val="00FC277D"/>
    <w:rsid w:val="00FC3517"/>
    <w:rsid w:val="00FC368B"/>
    <w:rsid w:val="00FC3804"/>
    <w:rsid w:val="00FC50F6"/>
    <w:rsid w:val="00FC56D4"/>
    <w:rsid w:val="00FC63C8"/>
    <w:rsid w:val="00FC6788"/>
    <w:rsid w:val="00FD00A7"/>
    <w:rsid w:val="00FD03DB"/>
    <w:rsid w:val="00FD20A7"/>
    <w:rsid w:val="00FD23E9"/>
    <w:rsid w:val="00FD31EF"/>
    <w:rsid w:val="00FD4571"/>
    <w:rsid w:val="00FD48B1"/>
    <w:rsid w:val="00FD4C32"/>
    <w:rsid w:val="00FD4D7E"/>
    <w:rsid w:val="00FD4FCA"/>
    <w:rsid w:val="00FD5283"/>
    <w:rsid w:val="00FD5520"/>
    <w:rsid w:val="00FD58E9"/>
    <w:rsid w:val="00FD6AF1"/>
    <w:rsid w:val="00FD7E38"/>
    <w:rsid w:val="00FE13E3"/>
    <w:rsid w:val="00FE1F21"/>
    <w:rsid w:val="00FE2B2C"/>
    <w:rsid w:val="00FE30DD"/>
    <w:rsid w:val="00FE5205"/>
    <w:rsid w:val="00FE53B7"/>
    <w:rsid w:val="00FE5564"/>
    <w:rsid w:val="00FE56C0"/>
    <w:rsid w:val="00FE70E4"/>
    <w:rsid w:val="00FF355D"/>
    <w:rsid w:val="00FF4CF7"/>
    <w:rsid w:val="00FF5B4A"/>
    <w:rsid w:val="00FF5E5E"/>
    <w:rsid w:val="00FF7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E9EBC82"/>
  <w15:docId w15:val="{2AAF87DE-6C54-4336-BCFA-7FE079CCB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1BD"/>
    <w:pPr>
      <w:widowControl w:val="0"/>
    </w:pPr>
    <w:rPr>
      <w:color w:val="000000"/>
      <w:sz w:val="24"/>
      <w:szCs w:val="24"/>
      <w:lang w:val="vi-VN" w:eastAsia="vi-VN"/>
    </w:rPr>
  </w:style>
  <w:style w:type="paragraph" w:styleId="Heading2">
    <w:name w:val="heading 2"/>
    <w:aliases w:val="Level 2"/>
    <w:basedOn w:val="Normal"/>
    <w:next w:val="Normal"/>
    <w:link w:val="Heading2Char"/>
    <w:autoRedefine/>
    <w:uiPriority w:val="9"/>
    <w:unhideWhenUsed/>
    <w:qFormat/>
    <w:rsid w:val="005872F6"/>
    <w:pPr>
      <w:keepNext/>
      <w:keepLines/>
      <w:widowControl/>
      <w:spacing w:before="120" w:after="120"/>
      <w:ind w:firstLine="709"/>
      <w:jc w:val="both"/>
      <w:outlineLvl w:val="1"/>
    </w:pPr>
    <w:rPr>
      <w:rFonts w:ascii="Times New Roman" w:eastAsia="Calibri" w:hAnsi="Times New Roman" w:cs="Times New Roman"/>
      <w:bCs/>
      <w:iCs/>
      <w:sz w:val="28"/>
      <w:szCs w:val="28"/>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905FF"/>
    <w:pPr>
      <w:tabs>
        <w:tab w:val="left" w:pos="1152"/>
      </w:tabs>
      <w:spacing w:before="120" w:after="120" w:line="312" w:lineRule="auto"/>
    </w:pPr>
    <w:rPr>
      <w:rFonts w:ascii="Arial" w:eastAsia="Times New Roman" w:hAnsi="Arial" w:cs="Arial"/>
      <w:sz w:val="26"/>
      <w:szCs w:val="26"/>
    </w:rPr>
  </w:style>
  <w:style w:type="character" w:styleId="Hyperlink">
    <w:name w:val="Hyperlink"/>
    <w:rsid w:val="00352E64"/>
    <w:rPr>
      <w:color w:val="0066CC"/>
      <w:u w:val="single"/>
    </w:rPr>
  </w:style>
  <w:style w:type="character" w:customStyle="1" w:styleId="Bodytext6">
    <w:name w:val="Body text (6)_"/>
    <w:link w:val="Bodytext61"/>
    <w:rsid w:val="00352E64"/>
    <w:rPr>
      <w:rFonts w:ascii="Times New Roman" w:hAnsi="Times New Roman" w:cs="Times New Roman"/>
      <w:b/>
      <w:bCs/>
      <w:spacing w:val="-30"/>
      <w:sz w:val="76"/>
      <w:szCs w:val="76"/>
      <w:u w:val="none"/>
    </w:rPr>
  </w:style>
  <w:style w:type="paragraph" w:customStyle="1" w:styleId="Bodytext61">
    <w:name w:val="Body text (6)1"/>
    <w:basedOn w:val="Normal"/>
    <w:link w:val="Bodytext6"/>
    <w:rsid w:val="00352E64"/>
    <w:pPr>
      <w:shd w:val="clear" w:color="auto" w:fill="FFFFFF"/>
      <w:spacing w:line="240" w:lineRule="atLeast"/>
    </w:pPr>
    <w:rPr>
      <w:rFonts w:ascii="Times New Roman" w:hAnsi="Times New Roman" w:cs="Times New Roman"/>
      <w:b/>
      <w:bCs/>
      <w:color w:val="auto"/>
      <w:spacing w:val="-30"/>
      <w:sz w:val="76"/>
      <w:szCs w:val="76"/>
      <w:lang w:eastAsia="en-US"/>
    </w:rPr>
  </w:style>
  <w:style w:type="character" w:customStyle="1" w:styleId="Bodytext60">
    <w:name w:val="Body text (6)"/>
    <w:rsid w:val="00352E64"/>
    <w:rPr>
      <w:rFonts w:ascii="Times New Roman" w:hAnsi="Times New Roman" w:cs="Times New Roman"/>
      <w:b/>
      <w:bCs/>
      <w:spacing w:val="-30"/>
      <w:sz w:val="76"/>
      <w:szCs w:val="76"/>
      <w:u w:val="none"/>
    </w:rPr>
  </w:style>
  <w:style w:type="character" w:customStyle="1" w:styleId="Bodytext7">
    <w:name w:val="Body text (7)_"/>
    <w:link w:val="Bodytext71"/>
    <w:rsid w:val="00352E64"/>
    <w:rPr>
      <w:rFonts w:ascii="Times New Roman" w:hAnsi="Times New Roman" w:cs="Times New Roman"/>
      <w:spacing w:val="1"/>
      <w:sz w:val="10"/>
      <w:szCs w:val="10"/>
      <w:u w:val="none"/>
    </w:rPr>
  </w:style>
  <w:style w:type="paragraph" w:customStyle="1" w:styleId="Bodytext71">
    <w:name w:val="Body text (7)1"/>
    <w:basedOn w:val="Normal"/>
    <w:link w:val="Bodytext7"/>
    <w:rsid w:val="00352E64"/>
    <w:pPr>
      <w:shd w:val="clear" w:color="auto" w:fill="FFFFFF"/>
      <w:spacing w:line="240" w:lineRule="atLeast"/>
    </w:pPr>
    <w:rPr>
      <w:rFonts w:ascii="Times New Roman" w:hAnsi="Times New Roman" w:cs="Times New Roman"/>
      <w:color w:val="auto"/>
      <w:spacing w:val="1"/>
      <w:sz w:val="10"/>
      <w:szCs w:val="10"/>
      <w:lang w:eastAsia="en-US"/>
    </w:rPr>
  </w:style>
  <w:style w:type="character" w:customStyle="1" w:styleId="Bodytext70">
    <w:name w:val="Body text (7)"/>
    <w:rsid w:val="00352E64"/>
    <w:rPr>
      <w:rFonts w:ascii="Times New Roman" w:hAnsi="Times New Roman" w:cs="Times New Roman"/>
      <w:spacing w:val="1"/>
      <w:sz w:val="10"/>
      <w:szCs w:val="10"/>
      <w:u w:val="none"/>
    </w:rPr>
  </w:style>
  <w:style w:type="character" w:customStyle="1" w:styleId="Bodytext2">
    <w:name w:val="Body text (2)_"/>
    <w:link w:val="Bodytext21"/>
    <w:rsid w:val="00352E64"/>
    <w:rPr>
      <w:rFonts w:ascii="Segoe UI" w:hAnsi="Segoe UI" w:cs="Segoe UI"/>
      <w:spacing w:val="4"/>
      <w:sz w:val="14"/>
      <w:szCs w:val="14"/>
      <w:u w:val="none"/>
    </w:rPr>
  </w:style>
  <w:style w:type="paragraph" w:customStyle="1" w:styleId="Bodytext21">
    <w:name w:val="Body text (2)1"/>
    <w:basedOn w:val="Normal"/>
    <w:link w:val="Bodytext2"/>
    <w:rsid w:val="00352E64"/>
    <w:pPr>
      <w:shd w:val="clear" w:color="auto" w:fill="FFFFFF"/>
      <w:spacing w:after="780" w:line="168" w:lineRule="exact"/>
      <w:jc w:val="both"/>
    </w:pPr>
    <w:rPr>
      <w:rFonts w:ascii="Segoe UI" w:hAnsi="Segoe UI" w:cs="Segoe UI"/>
      <w:color w:val="auto"/>
      <w:spacing w:val="4"/>
      <w:sz w:val="14"/>
      <w:szCs w:val="14"/>
      <w:lang w:eastAsia="en-US"/>
    </w:rPr>
  </w:style>
  <w:style w:type="character" w:customStyle="1" w:styleId="Bodytext2TimesNewRoman">
    <w:name w:val="Body text (2) + Times New Roman"/>
    <w:aliases w:val="7.5 pt,Italic,Spacing 0 pt,Body text (2) + 12 pt,Body text (6) + Bold"/>
    <w:rsid w:val="00352E64"/>
    <w:rPr>
      <w:rFonts w:ascii="Times New Roman" w:hAnsi="Times New Roman" w:cs="Times New Roman"/>
      <w:i/>
      <w:iCs/>
      <w:spacing w:val="-18"/>
      <w:sz w:val="15"/>
      <w:szCs w:val="15"/>
      <w:u w:val="single"/>
    </w:rPr>
  </w:style>
  <w:style w:type="character" w:customStyle="1" w:styleId="Bodytext20">
    <w:name w:val="Body text (2)"/>
    <w:rsid w:val="00352E64"/>
    <w:rPr>
      <w:rFonts w:ascii="Segoe UI" w:hAnsi="Segoe UI" w:cs="Segoe UI"/>
      <w:noProof/>
      <w:spacing w:val="4"/>
      <w:sz w:val="14"/>
      <w:szCs w:val="14"/>
      <w:u w:val="none"/>
    </w:rPr>
  </w:style>
  <w:style w:type="character" w:customStyle="1" w:styleId="Bodytext3">
    <w:name w:val="Body text (3)_"/>
    <w:link w:val="Bodytext30"/>
    <w:rsid w:val="00352E64"/>
    <w:rPr>
      <w:rFonts w:ascii="Times New Roman" w:hAnsi="Times New Roman" w:cs="Times New Roman"/>
      <w:b/>
      <w:bCs/>
      <w:spacing w:val="6"/>
      <w:u w:val="none"/>
    </w:rPr>
  </w:style>
  <w:style w:type="paragraph" w:customStyle="1" w:styleId="Bodytext30">
    <w:name w:val="Body text (3)"/>
    <w:basedOn w:val="Normal"/>
    <w:link w:val="Bodytext3"/>
    <w:rsid w:val="00352E64"/>
    <w:pPr>
      <w:shd w:val="clear" w:color="auto" w:fill="FFFFFF"/>
      <w:spacing w:before="780" w:line="317" w:lineRule="exact"/>
      <w:jc w:val="both"/>
    </w:pPr>
    <w:rPr>
      <w:rFonts w:ascii="Times New Roman" w:hAnsi="Times New Roman" w:cs="Times New Roman"/>
      <w:b/>
      <w:bCs/>
      <w:color w:val="auto"/>
      <w:spacing w:val="6"/>
      <w:lang w:eastAsia="en-US"/>
    </w:rPr>
  </w:style>
  <w:style w:type="character" w:customStyle="1" w:styleId="Bodytext4">
    <w:name w:val="Body text (4)_"/>
    <w:link w:val="Bodytext40"/>
    <w:rsid w:val="00352E64"/>
    <w:rPr>
      <w:rFonts w:ascii="Times New Roman" w:hAnsi="Times New Roman" w:cs="Times New Roman"/>
      <w:i/>
      <w:iCs/>
      <w:spacing w:val="-6"/>
      <w:u w:val="none"/>
    </w:rPr>
  </w:style>
  <w:style w:type="paragraph" w:customStyle="1" w:styleId="Bodytext40">
    <w:name w:val="Body text (4)"/>
    <w:basedOn w:val="Normal"/>
    <w:link w:val="Bodytext4"/>
    <w:rsid w:val="00352E64"/>
    <w:pPr>
      <w:shd w:val="clear" w:color="auto" w:fill="FFFFFF"/>
      <w:spacing w:before="240" w:after="420" w:line="240" w:lineRule="atLeast"/>
      <w:ind w:firstLine="600"/>
      <w:jc w:val="both"/>
    </w:pPr>
    <w:rPr>
      <w:rFonts w:ascii="Times New Roman" w:hAnsi="Times New Roman" w:cs="Times New Roman"/>
      <w:i/>
      <w:iCs/>
      <w:color w:val="auto"/>
      <w:spacing w:val="-6"/>
      <w:lang w:eastAsia="en-US"/>
    </w:rPr>
  </w:style>
  <w:style w:type="character" w:customStyle="1" w:styleId="Bodytext4NotItalic">
    <w:name w:val="Body text (4) + Not Italic"/>
    <w:aliases w:val="Spacing 0 pt166"/>
    <w:rsid w:val="00352E64"/>
    <w:rPr>
      <w:rFonts w:ascii="Times New Roman" w:hAnsi="Times New Roman" w:cs="Times New Roman"/>
      <w:i/>
      <w:iCs/>
      <w:spacing w:val="1"/>
      <w:u w:val="none"/>
    </w:rPr>
  </w:style>
  <w:style w:type="character" w:customStyle="1" w:styleId="Bodytext5">
    <w:name w:val="Body text (5)_"/>
    <w:link w:val="Bodytext50"/>
    <w:rsid w:val="00352E64"/>
    <w:rPr>
      <w:rFonts w:ascii="Segoe UI" w:hAnsi="Segoe UI" w:cs="Segoe UI"/>
      <w:b/>
      <w:bCs/>
      <w:spacing w:val="1"/>
      <w:w w:val="66"/>
      <w:sz w:val="16"/>
      <w:szCs w:val="16"/>
      <w:u w:val="none"/>
    </w:rPr>
  </w:style>
  <w:style w:type="paragraph" w:customStyle="1" w:styleId="Bodytext50">
    <w:name w:val="Body text (5)"/>
    <w:basedOn w:val="Normal"/>
    <w:link w:val="Bodytext5"/>
    <w:rsid w:val="00352E64"/>
    <w:pPr>
      <w:shd w:val="clear" w:color="auto" w:fill="FFFFFF"/>
      <w:spacing w:before="420" w:after="240" w:line="240" w:lineRule="atLeast"/>
      <w:jc w:val="both"/>
    </w:pPr>
    <w:rPr>
      <w:rFonts w:ascii="Segoe UI" w:hAnsi="Segoe UI" w:cs="Segoe UI"/>
      <w:b/>
      <w:bCs/>
      <w:color w:val="auto"/>
      <w:spacing w:val="1"/>
      <w:w w:val="66"/>
      <w:sz w:val="16"/>
      <w:szCs w:val="16"/>
      <w:lang w:eastAsia="en-US"/>
    </w:rPr>
  </w:style>
  <w:style w:type="character" w:customStyle="1" w:styleId="Bodytext">
    <w:name w:val="Body text_"/>
    <w:link w:val="BodyText1"/>
    <w:rsid w:val="00352E64"/>
    <w:rPr>
      <w:rFonts w:ascii="Times New Roman" w:hAnsi="Times New Roman" w:cs="Times New Roman"/>
      <w:spacing w:val="1"/>
      <w:u w:val="none"/>
    </w:rPr>
  </w:style>
  <w:style w:type="paragraph" w:customStyle="1" w:styleId="BodyText1">
    <w:name w:val="Body Text1"/>
    <w:basedOn w:val="Normal"/>
    <w:link w:val="Bodytext"/>
    <w:rsid w:val="00352E64"/>
    <w:pPr>
      <w:shd w:val="clear" w:color="auto" w:fill="FFFFFF"/>
      <w:spacing w:before="240" w:after="240" w:line="322" w:lineRule="exact"/>
      <w:jc w:val="both"/>
    </w:pPr>
    <w:rPr>
      <w:rFonts w:ascii="Times New Roman" w:hAnsi="Times New Roman" w:cs="Times New Roman"/>
      <w:color w:val="auto"/>
      <w:spacing w:val="1"/>
      <w:lang w:eastAsia="en-US"/>
    </w:rPr>
  </w:style>
  <w:style w:type="character" w:customStyle="1" w:styleId="Bodytext8">
    <w:name w:val="Body text (8)_"/>
    <w:link w:val="Bodytext80"/>
    <w:rsid w:val="00352E64"/>
    <w:rPr>
      <w:rFonts w:ascii="Segoe UI" w:hAnsi="Segoe UI" w:cs="Segoe UI"/>
      <w:spacing w:val="5"/>
      <w:w w:val="80"/>
      <w:sz w:val="18"/>
      <w:szCs w:val="18"/>
      <w:u w:val="none"/>
    </w:rPr>
  </w:style>
  <w:style w:type="paragraph" w:customStyle="1" w:styleId="Bodytext80">
    <w:name w:val="Body text (8)"/>
    <w:basedOn w:val="Normal"/>
    <w:link w:val="Bodytext8"/>
    <w:rsid w:val="00352E64"/>
    <w:pPr>
      <w:shd w:val="clear" w:color="auto" w:fill="FFFFFF"/>
      <w:spacing w:line="240" w:lineRule="atLeast"/>
      <w:jc w:val="both"/>
    </w:pPr>
    <w:rPr>
      <w:rFonts w:ascii="Segoe UI" w:hAnsi="Segoe UI" w:cs="Segoe UI"/>
      <w:color w:val="auto"/>
      <w:spacing w:val="5"/>
      <w:w w:val="80"/>
      <w:sz w:val="18"/>
      <w:szCs w:val="18"/>
      <w:lang w:eastAsia="en-US"/>
    </w:rPr>
  </w:style>
  <w:style w:type="character" w:customStyle="1" w:styleId="Bodytext9">
    <w:name w:val="Body text (9)_"/>
    <w:link w:val="Bodytext90"/>
    <w:rsid w:val="00352E64"/>
    <w:rPr>
      <w:rFonts w:ascii="Times New Roman" w:hAnsi="Times New Roman" w:cs="Times New Roman"/>
      <w:spacing w:val="1"/>
      <w:sz w:val="20"/>
      <w:szCs w:val="20"/>
      <w:u w:val="none"/>
    </w:rPr>
  </w:style>
  <w:style w:type="paragraph" w:customStyle="1" w:styleId="Bodytext90">
    <w:name w:val="Body text (9)"/>
    <w:basedOn w:val="Normal"/>
    <w:link w:val="Bodytext9"/>
    <w:rsid w:val="00352E64"/>
    <w:pPr>
      <w:shd w:val="clear" w:color="auto" w:fill="FFFFFF"/>
      <w:spacing w:line="240" w:lineRule="atLeast"/>
      <w:jc w:val="right"/>
    </w:pPr>
    <w:rPr>
      <w:rFonts w:ascii="Times New Roman" w:hAnsi="Times New Roman" w:cs="Times New Roman"/>
      <w:color w:val="auto"/>
      <w:spacing w:val="1"/>
      <w:sz w:val="20"/>
      <w:szCs w:val="20"/>
      <w:lang w:eastAsia="en-US"/>
    </w:rPr>
  </w:style>
  <w:style w:type="character" w:customStyle="1" w:styleId="Bodytext912pt">
    <w:name w:val="Body text (9) + 12 pt"/>
    <w:aliases w:val="Italic32,Spacing 0 pt165"/>
    <w:rsid w:val="00352E64"/>
    <w:rPr>
      <w:rFonts w:ascii="Times New Roman" w:hAnsi="Times New Roman" w:cs="Times New Roman"/>
      <w:i/>
      <w:iCs/>
      <w:spacing w:val="-6"/>
      <w:sz w:val="24"/>
      <w:szCs w:val="24"/>
      <w:u w:val="none"/>
    </w:rPr>
  </w:style>
  <w:style w:type="character" w:customStyle="1" w:styleId="Bodytext912pt2">
    <w:name w:val="Body text (9) + 12 pt2"/>
    <w:rsid w:val="00352E64"/>
    <w:rPr>
      <w:rFonts w:ascii="Times New Roman" w:hAnsi="Times New Roman" w:cs="Times New Roman"/>
      <w:noProof/>
      <w:spacing w:val="1"/>
      <w:sz w:val="24"/>
      <w:szCs w:val="24"/>
      <w:u w:val="none"/>
    </w:rPr>
  </w:style>
  <w:style w:type="character" w:customStyle="1" w:styleId="Headerorfooter">
    <w:name w:val="Header or footer_"/>
    <w:link w:val="Headerorfooter0"/>
    <w:rsid w:val="00352E64"/>
    <w:rPr>
      <w:rFonts w:ascii="Times New Roman" w:hAnsi="Times New Roman" w:cs="Times New Roman"/>
      <w:b/>
      <w:bCs/>
      <w:spacing w:val="12"/>
      <w:sz w:val="19"/>
      <w:szCs w:val="19"/>
      <w:u w:val="none"/>
    </w:rPr>
  </w:style>
  <w:style w:type="paragraph" w:customStyle="1" w:styleId="Headerorfooter0">
    <w:name w:val="Header or footer"/>
    <w:basedOn w:val="Normal"/>
    <w:link w:val="Headerorfooter"/>
    <w:rsid w:val="00352E64"/>
    <w:pPr>
      <w:shd w:val="clear" w:color="auto" w:fill="FFFFFF"/>
      <w:spacing w:line="240" w:lineRule="atLeast"/>
    </w:pPr>
    <w:rPr>
      <w:rFonts w:ascii="Times New Roman" w:hAnsi="Times New Roman" w:cs="Times New Roman"/>
      <w:b/>
      <w:bCs/>
      <w:color w:val="auto"/>
      <w:spacing w:val="12"/>
      <w:sz w:val="19"/>
      <w:szCs w:val="19"/>
      <w:lang w:eastAsia="en-US"/>
    </w:rPr>
  </w:style>
  <w:style w:type="character" w:customStyle="1" w:styleId="Bodytext10">
    <w:name w:val="Body text (10)_"/>
    <w:link w:val="Bodytext100"/>
    <w:rsid w:val="00352E64"/>
    <w:rPr>
      <w:rFonts w:ascii="Times New Roman" w:hAnsi="Times New Roman" w:cs="Times New Roman"/>
      <w:b/>
      <w:bCs/>
      <w:spacing w:val="1"/>
      <w:sz w:val="26"/>
      <w:szCs w:val="26"/>
      <w:u w:val="none"/>
    </w:rPr>
  </w:style>
  <w:style w:type="paragraph" w:customStyle="1" w:styleId="Bodytext100">
    <w:name w:val="Body text (10)"/>
    <w:basedOn w:val="Normal"/>
    <w:link w:val="Bodytext10"/>
    <w:rsid w:val="00352E64"/>
    <w:pPr>
      <w:shd w:val="clear" w:color="auto" w:fill="FFFFFF"/>
      <w:spacing w:before="300" w:line="240" w:lineRule="atLeast"/>
      <w:jc w:val="center"/>
    </w:pPr>
    <w:rPr>
      <w:rFonts w:ascii="Times New Roman" w:hAnsi="Times New Roman" w:cs="Times New Roman"/>
      <w:b/>
      <w:bCs/>
      <w:color w:val="auto"/>
      <w:spacing w:val="1"/>
      <w:sz w:val="26"/>
      <w:szCs w:val="26"/>
      <w:lang w:eastAsia="en-US"/>
    </w:rPr>
  </w:style>
  <w:style w:type="character" w:customStyle="1" w:styleId="Bodytext3SmallCaps">
    <w:name w:val="Body text (3) + Small Caps"/>
    <w:rsid w:val="00352E64"/>
    <w:rPr>
      <w:rFonts w:ascii="Times New Roman" w:hAnsi="Times New Roman" w:cs="Times New Roman"/>
      <w:b/>
      <w:bCs/>
      <w:smallCaps/>
      <w:spacing w:val="6"/>
      <w:u w:val="none"/>
    </w:rPr>
  </w:style>
  <w:style w:type="character" w:customStyle="1" w:styleId="BodytextBold">
    <w:name w:val="Body text + Bold"/>
    <w:aliases w:val="Spacing 0 pt164"/>
    <w:rsid w:val="00352E64"/>
    <w:rPr>
      <w:rFonts w:ascii="Times New Roman" w:hAnsi="Times New Roman" w:cs="Times New Roman"/>
      <w:b/>
      <w:bCs/>
      <w:spacing w:val="6"/>
      <w:u w:val="none"/>
    </w:rPr>
  </w:style>
  <w:style w:type="character" w:customStyle="1" w:styleId="Bodytext11">
    <w:name w:val="Body text (11)_"/>
    <w:link w:val="Bodytext110"/>
    <w:rsid w:val="00352E64"/>
    <w:rPr>
      <w:rFonts w:ascii="Segoe UI" w:hAnsi="Segoe UI" w:cs="Segoe UI"/>
      <w:spacing w:val="101"/>
      <w:w w:val="40"/>
      <w:sz w:val="10"/>
      <w:szCs w:val="10"/>
      <w:u w:val="none"/>
    </w:rPr>
  </w:style>
  <w:style w:type="paragraph" w:customStyle="1" w:styleId="Bodytext110">
    <w:name w:val="Body text (11)"/>
    <w:basedOn w:val="Normal"/>
    <w:link w:val="Bodytext11"/>
    <w:rsid w:val="00352E64"/>
    <w:pPr>
      <w:shd w:val="clear" w:color="auto" w:fill="FFFFFF"/>
      <w:spacing w:line="240" w:lineRule="atLeast"/>
      <w:jc w:val="both"/>
    </w:pPr>
    <w:rPr>
      <w:rFonts w:ascii="Segoe UI" w:hAnsi="Segoe UI" w:cs="Segoe UI"/>
      <w:color w:val="auto"/>
      <w:spacing w:val="101"/>
      <w:w w:val="40"/>
      <w:sz w:val="10"/>
      <w:szCs w:val="10"/>
      <w:lang w:eastAsia="en-US"/>
    </w:rPr>
  </w:style>
  <w:style w:type="character" w:customStyle="1" w:styleId="Bodytext11TimesNewRoman">
    <w:name w:val="Body text (11) + Times New Roman"/>
    <w:aliases w:val="5.5 pt,Italic31,Spacing 0 pt163,Scale 100%,Table of contents (4) + Corbel"/>
    <w:rsid w:val="00352E64"/>
    <w:rPr>
      <w:rFonts w:ascii="Times New Roman" w:hAnsi="Times New Roman" w:cs="Times New Roman"/>
      <w:i/>
      <w:iCs/>
      <w:noProof/>
      <w:spacing w:val="0"/>
      <w:w w:val="100"/>
      <w:sz w:val="11"/>
      <w:szCs w:val="11"/>
      <w:u w:val="none"/>
    </w:rPr>
  </w:style>
  <w:style w:type="character" w:customStyle="1" w:styleId="Bodytext11TimesNewRoman2">
    <w:name w:val="Body text (11) + Times New Roman2"/>
    <w:aliases w:val="5.5 pt2,Spacing 0 pt162,Scale 100%5"/>
    <w:rsid w:val="00352E64"/>
    <w:rPr>
      <w:rFonts w:ascii="Times New Roman" w:hAnsi="Times New Roman" w:cs="Times New Roman"/>
      <w:noProof/>
      <w:spacing w:val="-2"/>
      <w:w w:val="100"/>
      <w:sz w:val="11"/>
      <w:szCs w:val="11"/>
      <w:u w:val="none"/>
    </w:rPr>
  </w:style>
  <w:style w:type="character" w:customStyle="1" w:styleId="Bodytext10pt">
    <w:name w:val="Body text + 10 pt"/>
    <w:rsid w:val="00352E64"/>
    <w:rPr>
      <w:rFonts w:ascii="Times New Roman" w:hAnsi="Times New Roman" w:cs="Times New Roman"/>
      <w:spacing w:val="1"/>
      <w:sz w:val="20"/>
      <w:szCs w:val="20"/>
      <w:u w:val="none"/>
    </w:rPr>
  </w:style>
  <w:style w:type="character" w:customStyle="1" w:styleId="Bodytext13pt">
    <w:name w:val="Body text + 13 pt"/>
    <w:aliases w:val="Bold,Body text (4) + 10.5 pt"/>
    <w:rsid w:val="00352E64"/>
    <w:rPr>
      <w:rFonts w:ascii="Times New Roman" w:hAnsi="Times New Roman" w:cs="Times New Roman"/>
      <w:b/>
      <w:bCs/>
      <w:spacing w:val="1"/>
      <w:sz w:val="26"/>
      <w:szCs w:val="26"/>
      <w:u w:val="none"/>
    </w:rPr>
  </w:style>
  <w:style w:type="character" w:customStyle="1" w:styleId="BodytextItalic">
    <w:name w:val="Body text + Italic"/>
    <w:aliases w:val="Spacing 1 pt,Body text (2) + 11 pt"/>
    <w:rsid w:val="00352E64"/>
    <w:rPr>
      <w:rFonts w:ascii="Times New Roman" w:hAnsi="Times New Roman" w:cs="Times New Roman"/>
      <w:i/>
      <w:iCs/>
      <w:spacing w:val="20"/>
      <w:u w:val="none"/>
    </w:rPr>
  </w:style>
  <w:style w:type="character" w:customStyle="1" w:styleId="Bodytext3NotBold">
    <w:name w:val="Body text (3) + Not Bold"/>
    <w:aliases w:val="Spacing 0 pt161"/>
    <w:rsid w:val="00352E64"/>
    <w:rPr>
      <w:rFonts w:ascii="Times New Roman" w:hAnsi="Times New Roman" w:cs="Times New Roman"/>
      <w:b/>
      <w:bCs/>
      <w:spacing w:val="1"/>
      <w:u w:val="none"/>
    </w:rPr>
  </w:style>
  <w:style w:type="character" w:customStyle="1" w:styleId="Bodytext10pt6">
    <w:name w:val="Body text + 10 pt6"/>
    <w:aliases w:val="Bold35,Spacing 0 pt160"/>
    <w:rsid w:val="00352E64"/>
    <w:rPr>
      <w:rFonts w:ascii="Times New Roman" w:hAnsi="Times New Roman" w:cs="Times New Roman"/>
      <w:b/>
      <w:bCs/>
      <w:spacing w:val="3"/>
      <w:sz w:val="20"/>
      <w:szCs w:val="20"/>
      <w:u w:val="none"/>
    </w:rPr>
  </w:style>
  <w:style w:type="character" w:customStyle="1" w:styleId="Tableofcontents">
    <w:name w:val="Table of contents_"/>
    <w:link w:val="Tableofcontents0"/>
    <w:rsid w:val="00352E64"/>
    <w:rPr>
      <w:rFonts w:ascii="Times New Roman" w:hAnsi="Times New Roman" w:cs="Times New Roman"/>
      <w:spacing w:val="1"/>
      <w:u w:val="none"/>
    </w:rPr>
  </w:style>
  <w:style w:type="paragraph" w:customStyle="1" w:styleId="Tableofcontents0">
    <w:name w:val="Table of contents"/>
    <w:basedOn w:val="Normal"/>
    <w:link w:val="Tableofcontents"/>
    <w:rsid w:val="00352E64"/>
    <w:pPr>
      <w:shd w:val="clear" w:color="auto" w:fill="FFFFFF"/>
      <w:spacing w:after="180" w:line="322" w:lineRule="exact"/>
      <w:jc w:val="both"/>
    </w:pPr>
    <w:rPr>
      <w:rFonts w:ascii="Times New Roman" w:hAnsi="Times New Roman" w:cs="Times New Roman"/>
      <w:color w:val="auto"/>
      <w:spacing w:val="1"/>
      <w:lang w:eastAsia="en-US"/>
    </w:rPr>
  </w:style>
  <w:style w:type="character" w:customStyle="1" w:styleId="Bodytext3SmallCaps1">
    <w:name w:val="Body text (3) + Small Caps1"/>
    <w:rsid w:val="00352E64"/>
    <w:rPr>
      <w:rFonts w:ascii="Times New Roman" w:hAnsi="Times New Roman" w:cs="Times New Roman"/>
      <w:b/>
      <w:bCs/>
      <w:smallCaps/>
      <w:spacing w:val="6"/>
      <w:u w:val="single"/>
    </w:rPr>
  </w:style>
  <w:style w:type="character" w:customStyle="1" w:styleId="Tableofcontents2">
    <w:name w:val="Table of contents (2)_"/>
    <w:link w:val="Tableofcontents20"/>
    <w:rsid w:val="00352E64"/>
    <w:rPr>
      <w:rFonts w:ascii="Times New Roman" w:hAnsi="Times New Roman" w:cs="Times New Roman"/>
      <w:b/>
      <w:bCs/>
      <w:spacing w:val="6"/>
      <w:u w:val="none"/>
    </w:rPr>
  </w:style>
  <w:style w:type="paragraph" w:customStyle="1" w:styleId="Tableofcontents20">
    <w:name w:val="Table of contents (2)"/>
    <w:basedOn w:val="Normal"/>
    <w:link w:val="Tableofcontents2"/>
    <w:rsid w:val="00352E64"/>
    <w:pPr>
      <w:shd w:val="clear" w:color="auto" w:fill="FFFFFF"/>
      <w:spacing w:before="240" w:after="300" w:line="240" w:lineRule="atLeast"/>
      <w:jc w:val="both"/>
    </w:pPr>
    <w:rPr>
      <w:rFonts w:ascii="Times New Roman" w:hAnsi="Times New Roman" w:cs="Times New Roman"/>
      <w:b/>
      <w:bCs/>
      <w:color w:val="auto"/>
      <w:spacing w:val="6"/>
      <w:lang w:eastAsia="en-US"/>
    </w:rPr>
  </w:style>
  <w:style w:type="character" w:customStyle="1" w:styleId="Bodytext12">
    <w:name w:val="Body text (12)_"/>
    <w:link w:val="Bodytext120"/>
    <w:rsid w:val="00352E64"/>
    <w:rPr>
      <w:rFonts w:ascii="Segoe UI" w:hAnsi="Segoe UI" w:cs="Segoe UI"/>
      <w:spacing w:val="4"/>
      <w:sz w:val="14"/>
      <w:szCs w:val="14"/>
      <w:u w:val="none"/>
    </w:rPr>
  </w:style>
  <w:style w:type="paragraph" w:customStyle="1" w:styleId="Bodytext120">
    <w:name w:val="Body text (12)"/>
    <w:basedOn w:val="Normal"/>
    <w:link w:val="Bodytext12"/>
    <w:rsid w:val="00352E64"/>
    <w:pPr>
      <w:shd w:val="clear" w:color="auto" w:fill="FFFFFF"/>
      <w:spacing w:line="240" w:lineRule="atLeast"/>
      <w:jc w:val="right"/>
    </w:pPr>
    <w:rPr>
      <w:rFonts w:ascii="Segoe UI" w:hAnsi="Segoe UI" w:cs="Segoe UI"/>
      <w:color w:val="auto"/>
      <w:spacing w:val="4"/>
      <w:sz w:val="14"/>
      <w:szCs w:val="14"/>
      <w:lang w:eastAsia="en-US"/>
    </w:rPr>
  </w:style>
  <w:style w:type="character" w:customStyle="1" w:styleId="Bodytext12TimesNewRoman">
    <w:name w:val="Body text (12) + Times New Roman"/>
    <w:aliases w:val="12 pt,Spacing 0 pt159"/>
    <w:rsid w:val="00352E64"/>
    <w:rPr>
      <w:rFonts w:ascii="Times New Roman" w:hAnsi="Times New Roman" w:cs="Times New Roman"/>
      <w:noProof/>
      <w:spacing w:val="1"/>
      <w:sz w:val="24"/>
      <w:szCs w:val="24"/>
      <w:u w:val="none"/>
    </w:rPr>
  </w:style>
  <w:style w:type="character" w:customStyle="1" w:styleId="Tableofcontents2CenturyGothic">
    <w:name w:val="Table of contents (2) + Century Gothic"/>
    <w:aliases w:val="11 pt,Italic30,Heading #3 + Times New Roman2,Spacing 2 pt"/>
    <w:rsid w:val="00352E64"/>
    <w:rPr>
      <w:rFonts w:ascii="Century Gothic" w:hAnsi="Century Gothic" w:cs="Century Gothic"/>
      <w:b/>
      <w:bCs/>
      <w:i/>
      <w:iCs/>
      <w:spacing w:val="6"/>
      <w:sz w:val="22"/>
      <w:szCs w:val="22"/>
      <w:u w:val="none"/>
    </w:rPr>
  </w:style>
  <w:style w:type="character" w:customStyle="1" w:styleId="Tableofcontents2Italic">
    <w:name w:val="Table of contents (2) + Italic"/>
    <w:aliases w:val="Spacing 0 pt158"/>
    <w:rsid w:val="00352E64"/>
    <w:rPr>
      <w:rFonts w:ascii="Times New Roman" w:hAnsi="Times New Roman" w:cs="Times New Roman"/>
      <w:b/>
      <w:bCs/>
      <w:i/>
      <w:iCs/>
      <w:noProof/>
      <w:spacing w:val="0"/>
      <w:u w:val="none"/>
    </w:rPr>
  </w:style>
  <w:style w:type="character" w:customStyle="1" w:styleId="Tableofcontents3">
    <w:name w:val="Table of contents (3)_"/>
    <w:link w:val="Tableofcontents30"/>
    <w:rsid w:val="00352E64"/>
    <w:rPr>
      <w:rFonts w:ascii="Segoe UI" w:hAnsi="Segoe UI" w:cs="Segoe UI"/>
      <w:spacing w:val="101"/>
      <w:w w:val="40"/>
      <w:sz w:val="10"/>
      <w:szCs w:val="10"/>
      <w:u w:val="none"/>
    </w:rPr>
  </w:style>
  <w:style w:type="paragraph" w:customStyle="1" w:styleId="Tableofcontents30">
    <w:name w:val="Table of contents (3)"/>
    <w:basedOn w:val="Normal"/>
    <w:link w:val="Tableofcontents3"/>
    <w:rsid w:val="00352E64"/>
    <w:pPr>
      <w:shd w:val="clear" w:color="auto" w:fill="FFFFFF"/>
      <w:spacing w:after="120" w:line="240" w:lineRule="atLeast"/>
      <w:jc w:val="both"/>
    </w:pPr>
    <w:rPr>
      <w:rFonts w:ascii="Segoe UI" w:hAnsi="Segoe UI" w:cs="Segoe UI"/>
      <w:color w:val="auto"/>
      <w:spacing w:val="101"/>
      <w:w w:val="40"/>
      <w:sz w:val="10"/>
      <w:szCs w:val="10"/>
      <w:lang w:eastAsia="en-US"/>
    </w:rPr>
  </w:style>
  <w:style w:type="character" w:customStyle="1" w:styleId="BodytextSegoeUI">
    <w:name w:val="Body text + Segoe UI"/>
    <w:aliases w:val="5 pt,Spacing 5 pt,Scale 40%,Body text (6) + Corbel"/>
    <w:rsid w:val="00352E64"/>
    <w:rPr>
      <w:rFonts w:ascii="Segoe UI" w:hAnsi="Segoe UI" w:cs="Segoe UI"/>
      <w:spacing w:val="101"/>
      <w:w w:val="40"/>
      <w:sz w:val="10"/>
      <w:szCs w:val="10"/>
      <w:u w:val="none"/>
    </w:rPr>
  </w:style>
  <w:style w:type="character" w:customStyle="1" w:styleId="Bodytext55pt">
    <w:name w:val="Body text + 5.5 pt"/>
    <w:aliases w:val="Spacing 0 pt157"/>
    <w:rsid w:val="00352E64"/>
    <w:rPr>
      <w:rFonts w:ascii="Times New Roman" w:hAnsi="Times New Roman" w:cs="Times New Roman"/>
      <w:spacing w:val="-2"/>
      <w:sz w:val="11"/>
      <w:szCs w:val="11"/>
      <w:u w:val="none"/>
    </w:rPr>
  </w:style>
  <w:style w:type="character" w:customStyle="1" w:styleId="Bodytext55pt1">
    <w:name w:val="Body text + 5.5 pt1"/>
    <w:aliases w:val="Italic29,Spacing 0 pt156"/>
    <w:rsid w:val="00352E64"/>
    <w:rPr>
      <w:rFonts w:ascii="Times New Roman" w:hAnsi="Times New Roman" w:cs="Times New Roman"/>
      <w:i/>
      <w:iCs/>
      <w:noProof/>
      <w:spacing w:val="0"/>
      <w:sz w:val="11"/>
      <w:szCs w:val="11"/>
      <w:u w:val="none"/>
    </w:rPr>
  </w:style>
  <w:style w:type="character" w:customStyle="1" w:styleId="Footnote">
    <w:name w:val="Footnote_"/>
    <w:link w:val="Footnote0"/>
    <w:rsid w:val="00352E64"/>
    <w:rPr>
      <w:rFonts w:ascii="Times New Roman" w:hAnsi="Times New Roman" w:cs="Times New Roman"/>
      <w:spacing w:val="1"/>
      <w:u w:val="none"/>
    </w:rPr>
  </w:style>
  <w:style w:type="paragraph" w:customStyle="1" w:styleId="Footnote0">
    <w:name w:val="Footnote"/>
    <w:basedOn w:val="Normal"/>
    <w:link w:val="Footnote"/>
    <w:rsid w:val="00352E64"/>
    <w:pPr>
      <w:shd w:val="clear" w:color="auto" w:fill="FFFFFF"/>
      <w:spacing w:line="322" w:lineRule="exact"/>
      <w:ind w:firstLine="600"/>
      <w:jc w:val="both"/>
    </w:pPr>
    <w:rPr>
      <w:rFonts w:ascii="Times New Roman" w:hAnsi="Times New Roman" w:cs="Times New Roman"/>
      <w:color w:val="auto"/>
      <w:spacing w:val="1"/>
      <w:lang w:eastAsia="en-US"/>
    </w:rPr>
  </w:style>
  <w:style w:type="character" w:customStyle="1" w:styleId="Headerorfooter2">
    <w:name w:val="Header or footer (2)_"/>
    <w:link w:val="Headerorfooter20"/>
    <w:rsid w:val="00352E64"/>
    <w:rPr>
      <w:rFonts w:ascii="Century Gothic" w:hAnsi="Century Gothic" w:cs="Century Gothic"/>
      <w:noProof/>
      <w:sz w:val="8"/>
      <w:szCs w:val="8"/>
      <w:u w:val="none"/>
    </w:rPr>
  </w:style>
  <w:style w:type="paragraph" w:customStyle="1" w:styleId="Headerorfooter20">
    <w:name w:val="Header or footer (2)"/>
    <w:basedOn w:val="Normal"/>
    <w:link w:val="Headerorfooter2"/>
    <w:rsid w:val="00352E64"/>
    <w:pPr>
      <w:shd w:val="clear" w:color="auto" w:fill="FFFFFF"/>
      <w:spacing w:line="240" w:lineRule="atLeast"/>
    </w:pPr>
    <w:rPr>
      <w:rFonts w:ascii="Century Gothic" w:hAnsi="Century Gothic" w:cs="Century Gothic"/>
      <w:noProof/>
      <w:color w:val="auto"/>
      <w:sz w:val="8"/>
      <w:szCs w:val="8"/>
      <w:lang w:eastAsia="en-US"/>
    </w:rPr>
  </w:style>
  <w:style w:type="character" w:customStyle="1" w:styleId="Tableofcontents4">
    <w:name w:val="Table of contents (4)_"/>
    <w:link w:val="Tableofcontents40"/>
    <w:rsid w:val="00352E64"/>
    <w:rPr>
      <w:rFonts w:ascii="Times New Roman" w:hAnsi="Times New Roman" w:cs="Times New Roman"/>
      <w:sz w:val="26"/>
      <w:szCs w:val="26"/>
      <w:u w:val="none"/>
    </w:rPr>
  </w:style>
  <w:style w:type="paragraph" w:customStyle="1" w:styleId="Tableofcontents40">
    <w:name w:val="Table of contents (4)"/>
    <w:basedOn w:val="Normal"/>
    <w:link w:val="Tableofcontents4"/>
    <w:rsid w:val="00352E64"/>
    <w:pPr>
      <w:shd w:val="clear" w:color="auto" w:fill="FFFFFF"/>
      <w:spacing w:after="180" w:line="326" w:lineRule="exact"/>
      <w:jc w:val="both"/>
    </w:pPr>
    <w:rPr>
      <w:rFonts w:ascii="Times New Roman" w:hAnsi="Times New Roman" w:cs="Times New Roman"/>
      <w:color w:val="auto"/>
      <w:sz w:val="26"/>
      <w:szCs w:val="26"/>
      <w:lang w:eastAsia="en-US"/>
    </w:rPr>
  </w:style>
  <w:style w:type="character" w:customStyle="1" w:styleId="Tableofcontents3TimesNewRoman">
    <w:name w:val="Table of contents (3) + Times New Roman"/>
    <w:aliases w:val="12 pt5,Spacing 0 pt155,Scale 100%4"/>
    <w:rsid w:val="00352E64"/>
    <w:rPr>
      <w:rFonts w:ascii="Times New Roman" w:hAnsi="Times New Roman" w:cs="Times New Roman"/>
      <w:noProof/>
      <w:spacing w:val="1"/>
      <w:w w:val="100"/>
      <w:sz w:val="24"/>
      <w:szCs w:val="24"/>
      <w:u w:val="none"/>
    </w:rPr>
  </w:style>
  <w:style w:type="character" w:customStyle="1" w:styleId="Headerorfooter3">
    <w:name w:val="Header or footer (3)_"/>
    <w:link w:val="Headerorfooter30"/>
    <w:rsid w:val="00352E64"/>
    <w:rPr>
      <w:rFonts w:ascii="Times New Roman" w:hAnsi="Times New Roman" w:cs="Times New Roman"/>
      <w:i/>
      <w:iCs/>
      <w:spacing w:val="7"/>
      <w:sz w:val="17"/>
      <w:szCs w:val="17"/>
      <w:u w:val="none"/>
    </w:rPr>
  </w:style>
  <w:style w:type="paragraph" w:customStyle="1" w:styleId="Headerorfooter30">
    <w:name w:val="Header or footer (3)"/>
    <w:basedOn w:val="Normal"/>
    <w:link w:val="Headerorfooter3"/>
    <w:rsid w:val="00352E64"/>
    <w:pPr>
      <w:shd w:val="clear" w:color="auto" w:fill="FFFFFF"/>
      <w:spacing w:line="240" w:lineRule="atLeast"/>
    </w:pPr>
    <w:rPr>
      <w:rFonts w:ascii="Times New Roman" w:hAnsi="Times New Roman" w:cs="Times New Roman"/>
      <w:i/>
      <w:iCs/>
      <w:color w:val="auto"/>
      <w:spacing w:val="7"/>
      <w:sz w:val="17"/>
      <w:szCs w:val="17"/>
      <w:lang w:eastAsia="en-US"/>
    </w:rPr>
  </w:style>
  <w:style w:type="character" w:customStyle="1" w:styleId="Bodytext11TimesNewRoman1">
    <w:name w:val="Body text (11) + Times New Roman1"/>
    <w:aliases w:val="12 pt4,Spacing 0 pt154,Scale 100%3"/>
    <w:rsid w:val="00352E64"/>
    <w:rPr>
      <w:rFonts w:ascii="Times New Roman" w:hAnsi="Times New Roman" w:cs="Times New Roman"/>
      <w:noProof/>
      <w:spacing w:val="1"/>
      <w:w w:val="100"/>
      <w:sz w:val="24"/>
      <w:szCs w:val="24"/>
      <w:u w:val="none"/>
    </w:rPr>
  </w:style>
  <w:style w:type="character" w:customStyle="1" w:styleId="TableofcontentsCenturyGothic">
    <w:name w:val="Table of contents + Century Gothic"/>
    <w:aliases w:val="4 pt,Spacing 0 pt153"/>
    <w:rsid w:val="00352E64"/>
    <w:rPr>
      <w:rFonts w:ascii="Century Gothic" w:hAnsi="Century Gothic" w:cs="Century Gothic"/>
      <w:noProof/>
      <w:spacing w:val="0"/>
      <w:sz w:val="8"/>
      <w:szCs w:val="8"/>
      <w:u w:val="none"/>
    </w:rPr>
  </w:style>
  <w:style w:type="character" w:customStyle="1" w:styleId="Headerorfooter3Spacing0pt">
    <w:name w:val="Header or footer (3) + Spacing 0 pt"/>
    <w:rsid w:val="00352E64"/>
    <w:rPr>
      <w:rFonts w:ascii="Times New Roman" w:hAnsi="Times New Roman" w:cs="Times New Roman"/>
      <w:i/>
      <w:iCs/>
      <w:noProof/>
      <w:spacing w:val="0"/>
      <w:sz w:val="17"/>
      <w:szCs w:val="17"/>
      <w:u w:val="none"/>
    </w:rPr>
  </w:style>
  <w:style w:type="character" w:customStyle="1" w:styleId="BodytextSpacing0pt">
    <w:name w:val="Body text + Spacing 0 pt"/>
    <w:rsid w:val="00352E64"/>
    <w:rPr>
      <w:rFonts w:ascii="Times New Roman" w:hAnsi="Times New Roman" w:cs="Times New Roman"/>
      <w:spacing w:val="2"/>
      <w:u w:val="none"/>
    </w:rPr>
  </w:style>
  <w:style w:type="character" w:customStyle="1" w:styleId="Bodytext3Spacing0pt">
    <w:name w:val="Body text (3) + Spacing 0 pt"/>
    <w:rsid w:val="00352E64"/>
    <w:rPr>
      <w:rFonts w:ascii="Times New Roman" w:hAnsi="Times New Roman" w:cs="Times New Roman"/>
      <w:b/>
      <w:bCs/>
      <w:spacing w:val="4"/>
      <w:u w:val="none"/>
    </w:rPr>
  </w:style>
  <w:style w:type="character" w:customStyle="1" w:styleId="HeaderorfooterSpacing0pt">
    <w:name w:val="Header or footer + Spacing 0 pt"/>
    <w:rsid w:val="00352E64"/>
    <w:rPr>
      <w:rFonts w:ascii="Times New Roman" w:hAnsi="Times New Roman" w:cs="Times New Roman"/>
      <w:b/>
      <w:bCs/>
      <w:spacing w:val="11"/>
      <w:sz w:val="19"/>
      <w:szCs w:val="19"/>
      <w:u w:val="none"/>
    </w:rPr>
  </w:style>
  <w:style w:type="character" w:customStyle="1" w:styleId="Bodytext9Spacing0pt">
    <w:name w:val="Body text (9) + Spacing 0 pt"/>
    <w:rsid w:val="00352E64"/>
    <w:rPr>
      <w:rFonts w:ascii="Times New Roman" w:hAnsi="Times New Roman" w:cs="Times New Roman"/>
      <w:spacing w:val="-6"/>
      <w:sz w:val="20"/>
      <w:szCs w:val="20"/>
      <w:u w:val="none"/>
    </w:rPr>
  </w:style>
  <w:style w:type="character" w:customStyle="1" w:styleId="Bodytext9Spacing0pt2">
    <w:name w:val="Body text (9) + Spacing 0 pt2"/>
    <w:rsid w:val="00352E64"/>
    <w:rPr>
      <w:rFonts w:ascii="Times New Roman" w:hAnsi="Times New Roman" w:cs="Times New Roman"/>
      <w:spacing w:val="15"/>
      <w:sz w:val="20"/>
      <w:szCs w:val="20"/>
      <w:u w:val="none"/>
    </w:rPr>
  </w:style>
  <w:style w:type="character" w:customStyle="1" w:styleId="Headerorfooter4">
    <w:name w:val="Header or footer (4)_"/>
    <w:link w:val="Headerorfooter40"/>
    <w:rsid w:val="00352E64"/>
    <w:rPr>
      <w:rFonts w:ascii="Arial" w:hAnsi="Arial" w:cs="Arial"/>
      <w:i/>
      <w:iCs/>
      <w:noProof/>
      <w:sz w:val="10"/>
      <w:szCs w:val="10"/>
      <w:u w:val="none"/>
    </w:rPr>
  </w:style>
  <w:style w:type="paragraph" w:customStyle="1" w:styleId="Headerorfooter40">
    <w:name w:val="Header or footer (4)"/>
    <w:basedOn w:val="Normal"/>
    <w:link w:val="Headerorfooter4"/>
    <w:rsid w:val="00352E64"/>
    <w:pPr>
      <w:shd w:val="clear" w:color="auto" w:fill="FFFFFF"/>
      <w:spacing w:line="240" w:lineRule="atLeast"/>
    </w:pPr>
    <w:rPr>
      <w:rFonts w:ascii="Arial" w:hAnsi="Arial" w:cs="Arial"/>
      <w:i/>
      <w:iCs/>
      <w:noProof/>
      <w:color w:val="auto"/>
      <w:sz w:val="10"/>
      <w:szCs w:val="10"/>
      <w:lang w:eastAsia="en-US"/>
    </w:rPr>
  </w:style>
  <w:style w:type="character" w:customStyle="1" w:styleId="Bodytext13pt3">
    <w:name w:val="Body text + 13 pt3"/>
    <w:aliases w:val="Spacing 0 pt152"/>
    <w:rsid w:val="00352E64"/>
    <w:rPr>
      <w:rFonts w:ascii="Times New Roman" w:hAnsi="Times New Roman" w:cs="Times New Roman"/>
      <w:spacing w:val="0"/>
      <w:sz w:val="26"/>
      <w:szCs w:val="26"/>
      <w:u w:val="none"/>
    </w:rPr>
  </w:style>
  <w:style w:type="character" w:customStyle="1" w:styleId="BodytextItalic3">
    <w:name w:val="Body text + Italic3"/>
    <w:aliases w:val="Spacing 0 pt151"/>
    <w:rsid w:val="00352E64"/>
    <w:rPr>
      <w:rFonts w:ascii="Times New Roman" w:hAnsi="Times New Roman" w:cs="Times New Roman"/>
      <w:i/>
      <w:iCs/>
      <w:spacing w:val="0"/>
      <w:u w:val="none"/>
    </w:rPr>
  </w:style>
  <w:style w:type="character" w:customStyle="1" w:styleId="Bodytext13">
    <w:name w:val="Body text (13)_"/>
    <w:link w:val="Bodytext130"/>
    <w:rsid w:val="00352E64"/>
    <w:rPr>
      <w:rFonts w:ascii="Times New Roman" w:hAnsi="Times New Roman" w:cs="Times New Roman"/>
      <w:b/>
      <w:bCs/>
      <w:spacing w:val="9"/>
      <w:sz w:val="21"/>
      <w:szCs w:val="21"/>
      <w:u w:val="none"/>
    </w:rPr>
  </w:style>
  <w:style w:type="paragraph" w:customStyle="1" w:styleId="Bodytext130">
    <w:name w:val="Body text (13)"/>
    <w:basedOn w:val="Normal"/>
    <w:link w:val="Bodytext13"/>
    <w:rsid w:val="00352E64"/>
    <w:pPr>
      <w:shd w:val="clear" w:color="auto" w:fill="FFFFFF"/>
      <w:spacing w:after="540" w:line="240" w:lineRule="atLeast"/>
      <w:jc w:val="right"/>
    </w:pPr>
    <w:rPr>
      <w:rFonts w:ascii="Times New Roman" w:hAnsi="Times New Roman" w:cs="Times New Roman"/>
      <w:b/>
      <w:bCs/>
      <w:color w:val="auto"/>
      <w:spacing w:val="9"/>
      <w:sz w:val="21"/>
      <w:szCs w:val="21"/>
      <w:lang w:eastAsia="en-US"/>
    </w:rPr>
  </w:style>
  <w:style w:type="character" w:customStyle="1" w:styleId="Bodytext2Spacing0pt">
    <w:name w:val="Body text (2) + Spacing 0 pt"/>
    <w:rsid w:val="00352E64"/>
    <w:rPr>
      <w:rFonts w:ascii="Segoe UI" w:hAnsi="Segoe UI" w:cs="Segoe UI"/>
      <w:spacing w:val="0"/>
      <w:sz w:val="14"/>
      <w:szCs w:val="14"/>
      <w:u w:val="none"/>
    </w:rPr>
  </w:style>
  <w:style w:type="character" w:customStyle="1" w:styleId="Bodytext14">
    <w:name w:val="Body text (14)_"/>
    <w:link w:val="Bodytext140"/>
    <w:rsid w:val="00352E64"/>
    <w:rPr>
      <w:spacing w:val="26"/>
      <w:sz w:val="8"/>
      <w:szCs w:val="8"/>
      <w:u w:val="none"/>
    </w:rPr>
  </w:style>
  <w:style w:type="paragraph" w:customStyle="1" w:styleId="Bodytext140">
    <w:name w:val="Body text (14)"/>
    <w:basedOn w:val="Normal"/>
    <w:link w:val="Bodytext14"/>
    <w:rsid w:val="00352E64"/>
    <w:pPr>
      <w:shd w:val="clear" w:color="auto" w:fill="FFFFFF"/>
      <w:spacing w:line="240" w:lineRule="atLeast"/>
      <w:jc w:val="both"/>
    </w:pPr>
    <w:rPr>
      <w:rFonts w:cs="Times New Roman"/>
      <w:color w:val="auto"/>
      <w:spacing w:val="26"/>
      <w:sz w:val="8"/>
      <w:szCs w:val="8"/>
      <w:lang w:eastAsia="en-US"/>
    </w:rPr>
  </w:style>
  <w:style w:type="character" w:customStyle="1" w:styleId="Bodytext14TimesNewRoman">
    <w:name w:val="Body text (14) + Times New Roman"/>
    <w:aliases w:val="Italic28,Spacing 0 pt150"/>
    <w:rsid w:val="00352E64"/>
    <w:rPr>
      <w:rFonts w:ascii="Times New Roman" w:hAnsi="Times New Roman" w:cs="Times New Roman"/>
      <w:i/>
      <w:iCs/>
      <w:spacing w:val="26"/>
      <w:sz w:val="8"/>
      <w:szCs w:val="8"/>
      <w:u w:val="none"/>
    </w:rPr>
  </w:style>
  <w:style w:type="character" w:customStyle="1" w:styleId="Bodytext14TimesNewRoman1">
    <w:name w:val="Body text (14) + Times New Roman1"/>
    <w:aliases w:val="7.5 pt4,Italic27,Spacing 0 pt149"/>
    <w:rsid w:val="00352E64"/>
    <w:rPr>
      <w:rFonts w:ascii="Times New Roman" w:hAnsi="Times New Roman" w:cs="Times New Roman"/>
      <w:i/>
      <w:iCs/>
      <w:noProof/>
      <w:spacing w:val="0"/>
      <w:sz w:val="15"/>
      <w:szCs w:val="15"/>
      <w:u w:val="none"/>
    </w:rPr>
  </w:style>
  <w:style w:type="character" w:customStyle="1" w:styleId="Tableofcontents5">
    <w:name w:val="Table of contents (5)_"/>
    <w:link w:val="Tableofcontents50"/>
    <w:rsid w:val="00352E64"/>
    <w:rPr>
      <w:spacing w:val="26"/>
      <w:sz w:val="8"/>
      <w:szCs w:val="8"/>
      <w:u w:val="none"/>
    </w:rPr>
  </w:style>
  <w:style w:type="paragraph" w:customStyle="1" w:styleId="Tableofcontents50">
    <w:name w:val="Table of contents (5)"/>
    <w:basedOn w:val="Normal"/>
    <w:link w:val="Tableofcontents5"/>
    <w:rsid w:val="00352E64"/>
    <w:pPr>
      <w:shd w:val="clear" w:color="auto" w:fill="FFFFFF"/>
      <w:spacing w:line="67" w:lineRule="exact"/>
      <w:jc w:val="both"/>
    </w:pPr>
    <w:rPr>
      <w:rFonts w:cs="Times New Roman"/>
      <w:color w:val="auto"/>
      <w:spacing w:val="26"/>
      <w:sz w:val="8"/>
      <w:szCs w:val="8"/>
      <w:lang w:eastAsia="en-US"/>
    </w:rPr>
  </w:style>
  <w:style w:type="character" w:customStyle="1" w:styleId="Tableofcontents5TimesNewRoman">
    <w:name w:val="Table of contents (5) + Times New Roman"/>
    <w:aliases w:val="Italic26,Spacing 0 pt148"/>
    <w:rsid w:val="00352E64"/>
    <w:rPr>
      <w:rFonts w:ascii="Times New Roman" w:hAnsi="Times New Roman" w:cs="Times New Roman"/>
      <w:i/>
      <w:iCs/>
      <w:spacing w:val="26"/>
      <w:sz w:val="8"/>
      <w:szCs w:val="8"/>
      <w:u w:val="none"/>
    </w:rPr>
  </w:style>
  <w:style w:type="character" w:customStyle="1" w:styleId="TableofcontentsSpacing0pt">
    <w:name w:val="Table of contents + Spacing 0 pt"/>
    <w:rsid w:val="00352E64"/>
    <w:rPr>
      <w:rFonts w:ascii="Times New Roman" w:hAnsi="Times New Roman" w:cs="Times New Roman"/>
      <w:spacing w:val="2"/>
      <w:u w:val="none"/>
    </w:rPr>
  </w:style>
  <w:style w:type="character" w:customStyle="1" w:styleId="Tableofcontents2Spacing0pt">
    <w:name w:val="Table of contents (2) + Spacing 0 pt"/>
    <w:rsid w:val="00352E64"/>
    <w:rPr>
      <w:rFonts w:ascii="Times New Roman" w:hAnsi="Times New Roman" w:cs="Times New Roman"/>
      <w:b/>
      <w:bCs/>
      <w:spacing w:val="4"/>
      <w:u w:val="none"/>
    </w:rPr>
  </w:style>
  <w:style w:type="character" w:customStyle="1" w:styleId="Bodytext15">
    <w:name w:val="Body text (15)_"/>
    <w:link w:val="Bodytext150"/>
    <w:rsid w:val="00352E64"/>
    <w:rPr>
      <w:rFonts w:ascii="Times New Roman" w:hAnsi="Times New Roman" w:cs="Times New Roman"/>
      <w:sz w:val="26"/>
      <w:szCs w:val="26"/>
      <w:u w:val="none"/>
    </w:rPr>
  </w:style>
  <w:style w:type="paragraph" w:customStyle="1" w:styleId="Bodytext150">
    <w:name w:val="Body text (15)"/>
    <w:basedOn w:val="Normal"/>
    <w:link w:val="Bodytext15"/>
    <w:rsid w:val="00352E64"/>
    <w:pPr>
      <w:shd w:val="clear" w:color="auto" w:fill="FFFFFF"/>
      <w:spacing w:after="240" w:line="326" w:lineRule="exact"/>
      <w:jc w:val="both"/>
    </w:pPr>
    <w:rPr>
      <w:rFonts w:ascii="Times New Roman" w:hAnsi="Times New Roman" w:cs="Times New Roman"/>
      <w:color w:val="auto"/>
      <w:sz w:val="26"/>
      <w:szCs w:val="26"/>
      <w:lang w:eastAsia="en-US"/>
    </w:rPr>
  </w:style>
  <w:style w:type="character" w:customStyle="1" w:styleId="Bodytext16">
    <w:name w:val="Body text (16)_"/>
    <w:link w:val="Bodytext160"/>
    <w:rsid w:val="00352E64"/>
    <w:rPr>
      <w:rFonts w:ascii="Segoe UI" w:hAnsi="Segoe UI" w:cs="Segoe UI"/>
      <w:w w:val="30"/>
      <w:sz w:val="17"/>
      <w:szCs w:val="17"/>
      <w:u w:val="none"/>
    </w:rPr>
  </w:style>
  <w:style w:type="paragraph" w:customStyle="1" w:styleId="Bodytext160">
    <w:name w:val="Body text (16)"/>
    <w:basedOn w:val="Normal"/>
    <w:link w:val="Bodytext16"/>
    <w:rsid w:val="00352E64"/>
    <w:pPr>
      <w:shd w:val="clear" w:color="auto" w:fill="FFFFFF"/>
      <w:spacing w:line="240" w:lineRule="atLeast"/>
    </w:pPr>
    <w:rPr>
      <w:rFonts w:ascii="Segoe UI" w:hAnsi="Segoe UI" w:cs="Segoe UI"/>
      <w:color w:val="auto"/>
      <w:w w:val="30"/>
      <w:sz w:val="17"/>
      <w:szCs w:val="17"/>
      <w:lang w:eastAsia="en-US"/>
    </w:rPr>
  </w:style>
  <w:style w:type="character" w:customStyle="1" w:styleId="Tableofcontents13pt">
    <w:name w:val="Table of contents + 13 pt"/>
    <w:aliases w:val="Spacing 0 pt147"/>
    <w:rsid w:val="00352E64"/>
    <w:rPr>
      <w:rFonts w:ascii="Times New Roman" w:hAnsi="Times New Roman" w:cs="Times New Roman"/>
      <w:spacing w:val="0"/>
      <w:sz w:val="26"/>
      <w:szCs w:val="26"/>
      <w:u w:val="none"/>
    </w:rPr>
  </w:style>
  <w:style w:type="character" w:customStyle="1" w:styleId="Bodytext17">
    <w:name w:val="Body text (17)_"/>
    <w:link w:val="Bodytext170"/>
    <w:rsid w:val="00352E64"/>
    <w:rPr>
      <w:rFonts w:ascii="Times New Roman" w:hAnsi="Times New Roman" w:cs="Times New Roman"/>
      <w:i/>
      <w:iCs/>
      <w:sz w:val="15"/>
      <w:szCs w:val="15"/>
      <w:u w:val="none"/>
    </w:rPr>
  </w:style>
  <w:style w:type="paragraph" w:customStyle="1" w:styleId="Bodytext170">
    <w:name w:val="Body text (17)"/>
    <w:basedOn w:val="Normal"/>
    <w:link w:val="Bodytext17"/>
    <w:rsid w:val="00352E64"/>
    <w:pPr>
      <w:shd w:val="clear" w:color="auto" w:fill="FFFFFF"/>
      <w:spacing w:line="240" w:lineRule="atLeast"/>
      <w:jc w:val="both"/>
    </w:pPr>
    <w:rPr>
      <w:rFonts w:ascii="Times New Roman" w:hAnsi="Times New Roman" w:cs="Times New Roman"/>
      <w:i/>
      <w:iCs/>
      <w:color w:val="auto"/>
      <w:sz w:val="15"/>
      <w:szCs w:val="15"/>
      <w:lang w:eastAsia="en-US"/>
    </w:rPr>
  </w:style>
  <w:style w:type="character" w:customStyle="1" w:styleId="Bodytext17SegoeUI">
    <w:name w:val="Body text (17) + Segoe UI"/>
    <w:aliases w:val="7 pt,Not Italic,Body text (8) + Bold"/>
    <w:rsid w:val="00352E64"/>
    <w:rPr>
      <w:rFonts w:ascii="Segoe UI" w:hAnsi="Segoe UI" w:cs="Segoe UI"/>
      <w:i/>
      <w:iCs/>
      <w:sz w:val="14"/>
      <w:szCs w:val="14"/>
      <w:u w:val="none"/>
    </w:rPr>
  </w:style>
  <w:style w:type="character" w:customStyle="1" w:styleId="Bodytext17SegoeUI1">
    <w:name w:val="Body text (17) + Segoe UI1"/>
    <w:aliases w:val="5 pt5,Not Italic11,Spacing 0 pt146,Scale 40%6"/>
    <w:rsid w:val="00352E64"/>
    <w:rPr>
      <w:rFonts w:ascii="Segoe UI" w:hAnsi="Segoe UI" w:cs="Segoe UI"/>
      <w:i/>
      <w:iCs/>
      <w:noProof/>
      <w:spacing w:val="-7"/>
      <w:w w:val="40"/>
      <w:sz w:val="10"/>
      <w:szCs w:val="10"/>
      <w:u w:val="none"/>
    </w:rPr>
  </w:style>
  <w:style w:type="character" w:customStyle="1" w:styleId="Heading20">
    <w:name w:val="Heading #2_"/>
    <w:link w:val="Heading21"/>
    <w:rsid w:val="00352E64"/>
    <w:rPr>
      <w:rFonts w:ascii="Segoe UI" w:hAnsi="Segoe UI" w:cs="Segoe UI"/>
      <w:sz w:val="14"/>
      <w:szCs w:val="14"/>
      <w:u w:val="none"/>
    </w:rPr>
  </w:style>
  <w:style w:type="paragraph" w:customStyle="1" w:styleId="Heading21">
    <w:name w:val="Heading #2"/>
    <w:basedOn w:val="Normal"/>
    <w:link w:val="Heading20"/>
    <w:rsid w:val="00352E64"/>
    <w:pPr>
      <w:shd w:val="clear" w:color="auto" w:fill="FFFFFF"/>
      <w:spacing w:line="240" w:lineRule="atLeast"/>
      <w:jc w:val="both"/>
      <w:outlineLvl w:val="1"/>
    </w:pPr>
    <w:rPr>
      <w:rFonts w:ascii="Segoe UI" w:hAnsi="Segoe UI" w:cs="Segoe UI"/>
      <w:color w:val="auto"/>
      <w:sz w:val="14"/>
      <w:szCs w:val="14"/>
      <w:lang w:eastAsia="en-US"/>
    </w:rPr>
  </w:style>
  <w:style w:type="character" w:customStyle="1" w:styleId="Heading2TimesNewRoman">
    <w:name w:val="Heading #2 + Times New Roman"/>
    <w:aliases w:val="12 pt3,Spacing 0 pt145"/>
    <w:rsid w:val="00352E64"/>
    <w:rPr>
      <w:rFonts w:ascii="Times New Roman" w:hAnsi="Times New Roman" w:cs="Times New Roman"/>
      <w:noProof/>
      <w:spacing w:val="2"/>
      <w:sz w:val="24"/>
      <w:szCs w:val="24"/>
      <w:u w:val="none"/>
    </w:rPr>
  </w:style>
  <w:style w:type="character" w:customStyle="1" w:styleId="BodytextSegoeUI4">
    <w:name w:val="Body text + Segoe UI4"/>
    <w:aliases w:val="7 pt1,Spacing 0 pt144"/>
    <w:rsid w:val="00352E64"/>
    <w:rPr>
      <w:rFonts w:ascii="Segoe UI" w:hAnsi="Segoe UI" w:cs="Segoe UI"/>
      <w:noProof/>
      <w:spacing w:val="0"/>
      <w:sz w:val="14"/>
      <w:szCs w:val="14"/>
      <w:u w:val="none"/>
    </w:rPr>
  </w:style>
  <w:style w:type="character" w:customStyle="1" w:styleId="Bodytext1512pt">
    <w:name w:val="Body text (15) + 12 pt"/>
    <w:aliases w:val="Spacing 0 pt143"/>
    <w:rsid w:val="00352E64"/>
    <w:rPr>
      <w:rFonts w:ascii="Times New Roman" w:hAnsi="Times New Roman" w:cs="Times New Roman"/>
      <w:spacing w:val="2"/>
      <w:sz w:val="24"/>
      <w:szCs w:val="24"/>
      <w:u w:val="none"/>
    </w:rPr>
  </w:style>
  <w:style w:type="character" w:customStyle="1" w:styleId="Bodytext3NotBold2">
    <w:name w:val="Body text (3) + Not Bold2"/>
    <w:aliases w:val="Spacing 0 pt142"/>
    <w:rsid w:val="00352E64"/>
    <w:rPr>
      <w:rFonts w:ascii="Times New Roman" w:hAnsi="Times New Roman" w:cs="Times New Roman"/>
      <w:b/>
      <w:bCs/>
      <w:spacing w:val="2"/>
      <w:u w:val="none"/>
    </w:rPr>
  </w:style>
  <w:style w:type="character" w:customStyle="1" w:styleId="Bodytext18">
    <w:name w:val="Body text (18)_"/>
    <w:link w:val="Bodytext180"/>
    <w:rsid w:val="00352E64"/>
    <w:rPr>
      <w:rFonts w:ascii="Times New Roman" w:hAnsi="Times New Roman" w:cs="Times New Roman"/>
      <w:i/>
      <w:iCs/>
      <w:noProof/>
      <w:sz w:val="20"/>
      <w:szCs w:val="20"/>
      <w:u w:val="none"/>
    </w:rPr>
  </w:style>
  <w:style w:type="paragraph" w:customStyle="1" w:styleId="Bodytext180">
    <w:name w:val="Body text (18)"/>
    <w:basedOn w:val="Normal"/>
    <w:link w:val="Bodytext18"/>
    <w:rsid w:val="00352E64"/>
    <w:pPr>
      <w:shd w:val="clear" w:color="auto" w:fill="FFFFFF"/>
      <w:spacing w:before="120" w:line="240" w:lineRule="atLeast"/>
      <w:jc w:val="right"/>
    </w:pPr>
    <w:rPr>
      <w:rFonts w:ascii="Times New Roman" w:hAnsi="Times New Roman" w:cs="Times New Roman"/>
      <w:i/>
      <w:iCs/>
      <w:noProof/>
      <w:color w:val="auto"/>
      <w:sz w:val="20"/>
      <w:szCs w:val="20"/>
      <w:lang w:eastAsia="en-US"/>
    </w:rPr>
  </w:style>
  <w:style w:type="character" w:customStyle="1" w:styleId="Headerorfooter5">
    <w:name w:val="Header or footer (5)_"/>
    <w:link w:val="Headerorfooter50"/>
    <w:rsid w:val="00352E64"/>
    <w:rPr>
      <w:rFonts w:ascii="Times New Roman" w:hAnsi="Times New Roman" w:cs="Times New Roman"/>
      <w:b/>
      <w:bCs/>
      <w:spacing w:val="7"/>
      <w:u w:val="none"/>
    </w:rPr>
  </w:style>
  <w:style w:type="paragraph" w:customStyle="1" w:styleId="Headerorfooter50">
    <w:name w:val="Header or footer (5)"/>
    <w:basedOn w:val="Normal"/>
    <w:link w:val="Headerorfooter5"/>
    <w:rsid w:val="00352E64"/>
    <w:pPr>
      <w:shd w:val="clear" w:color="auto" w:fill="FFFFFF"/>
      <w:spacing w:line="240" w:lineRule="atLeast"/>
    </w:pPr>
    <w:rPr>
      <w:rFonts w:ascii="Times New Roman" w:hAnsi="Times New Roman" w:cs="Times New Roman"/>
      <w:b/>
      <w:bCs/>
      <w:color w:val="auto"/>
      <w:spacing w:val="7"/>
      <w:lang w:eastAsia="en-US"/>
    </w:rPr>
  </w:style>
  <w:style w:type="character" w:customStyle="1" w:styleId="Bodytext2TimesNewRoman1">
    <w:name w:val="Body text (2) + Times New Roman1"/>
    <w:aliases w:val="7.5 pt3,Italic25,Spacing 0 pt141"/>
    <w:rsid w:val="00352E64"/>
    <w:rPr>
      <w:rFonts w:ascii="Times New Roman" w:hAnsi="Times New Roman" w:cs="Times New Roman"/>
      <w:i/>
      <w:iCs/>
      <w:noProof/>
      <w:spacing w:val="0"/>
      <w:sz w:val="15"/>
      <w:szCs w:val="15"/>
      <w:u w:val="none"/>
    </w:rPr>
  </w:style>
  <w:style w:type="character" w:customStyle="1" w:styleId="Bodytext210pt">
    <w:name w:val="Body text (2) + 10 pt"/>
    <w:aliases w:val="Spacing 0 pt140,Spacing -1 pt"/>
    <w:rsid w:val="00352E64"/>
    <w:rPr>
      <w:rFonts w:ascii="Segoe UI" w:hAnsi="Segoe UI" w:cs="Segoe UI"/>
      <w:spacing w:val="-18"/>
      <w:sz w:val="20"/>
      <w:szCs w:val="20"/>
      <w:u w:val="none"/>
    </w:rPr>
  </w:style>
  <w:style w:type="character" w:customStyle="1" w:styleId="Bodytext19">
    <w:name w:val="Body text (19)_"/>
    <w:link w:val="Bodytext190"/>
    <w:rsid w:val="00352E64"/>
    <w:rPr>
      <w:rFonts w:ascii="Segoe UI" w:hAnsi="Segoe UI" w:cs="Segoe UI"/>
      <w:spacing w:val="10"/>
      <w:w w:val="350"/>
      <w:sz w:val="8"/>
      <w:szCs w:val="8"/>
      <w:u w:val="none"/>
    </w:rPr>
  </w:style>
  <w:style w:type="paragraph" w:customStyle="1" w:styleId="Bodytext190">
    <w:name w:val="Body text (19)"/>
    <w:basedOn w:val="Normal"/>
    <w:link w:val="Bodytext19"/>
    <w:rsid w:val="00352E64"/>
    <w:pPr>
      <w:shd w:val="clear" w:color="auto" w:fill="FFFFFF"/>
      <w:spacing w:line="240" w:lineRule="atLeast"/>
      <w:jc w:val="both"/>
    </w:pPr>
    <w:rPr>
      <w:rFonts w:ascii="Segoe UI" w:hAnsi="Segoe UI" w:cs="Segoe UI"/>
      <w:color w:val="auto"/>
      <w:spacing w:val="10"/>
      <w:w w:val="350"/>
      <w:sz w:val="8"/>
      <w:szCs w:val="8"/>
      <w:lang w:eastAsia="en-US"/>
    </w:rPr>
  </w:style>
  <w:style w:type="character" w:customStyle="1" w:styleId="Bodytext19CourierNew">
    <w:name w:val="Body text (19) + Courier New"/>
    <w:aliases w:val="4.5 pt,Italic24,Spacing 0 pt139,Scale 100%2"/>
    <w:rsid w:val="00352E64"/>
    <w:rPr>
      <w:rFonts w:ascii="Courier New" w:hAnsi="Courier New" w:cs="Courier New"/>
      <w:i/>
      <w:iCs/>
      <w:spacing w:val="0"/>
      <w:w w:val="100"/>
      <w:sz w:val="9"/>
      <w:szCs w:val="9"/>
      <w:u w:val="none"/>
    </w:rPr>
  </w:style>
  <w:style w:type="character" w:customStyle="1" w:styleId="Bodytext155pt">
    <w:name w:val="Body text + 15.5 pt"/>
    <w:aliases w:val="Bold34,Spacing 0 pt138"/>
    <w:rsid w:val="00352E64"/>
    <w:rPr>
      <w:rFonts w:ascii="Times New Roman" w:hAnsi="Times New Roman" w:cs="Times New Roman"/>
      <w:b/>
      <w:bCs/>
      <w:spacing w:val="-2"/>
      <w:sz w:val="31"/>
      <w:szCs w:val="31"/>
      <w:u w:val="none"/>
    </w:rPr>
  </w:style>
  <w:style w:type="character" w:customStyle="1" w:styleId="Tableofcontents6">
    <w:name w:val="Table of contents (6)_"/>
    <w:link w:val="Tableofcontents60"/>
    <w:rsid w:val="00352E64"/>
    <w:rPr>
      <w:rFonts w:ascii="Times New Roman" w:hAnsi="Times New Roman" w:cs="Times New Roman"/>
      <w:b/>
      <w:bCs/>
      <w:spacing w:val="5"/>
      <w:u w:val="none"/>
    </w:rPr>
  </w:style>
  <w:style w:type="paragraph" w:customStyle="1" w:styleId="Tableofcontents60">
    <w:name w:val="Table of contents (6)"/>
    <w:basedOn w:val="Normal"/>
    <w:link w:val="Tableofcontents6"/>
    <w:rsid w:val="00352E64"/>
    <w:pPr>
      <w:shd w:val="clear" w:color="auto" w:fill="FFFFFF"/>
      <w:spacing w:before="240" w:after="240" w:line="341" w:lineRule="exact"/>
      <w:ind w:firstLine="580"/>
      <w:jc w:val="both"/>
    </w:pPr>
    <w:rPr>
      <w:rFonts w:ascii="Times New Roman" w:hAnsi="Times New Roman" w:cs="Times New Roman"/>
      <w:b/>
      <w:bCs/>
      <w:color w:val="auto"/>
      <w:spacing w:val="5"/>
      <w:lang w:eastAsia="en-US"/>
    </w:rPr>
  </w:style>
  <w:style w:type="character" w:customStyle="1" w:styleId="Tableofcontents6Spacing0pt">
    <w:name w:val="Table of contents (6) + Spacing 0 pt"/>
    <w:rsid w:val="00352E64"/>
    <w:rPr>
      <w:rFonts w:ascii="Times New Roman" w:hAnsi="Times New Roman" w:cs="Times New Roman"/>
      <w:b/>
      <w:bCs/>
      <w:spacing w:val="4"/>
      <w:u w:val="none"/>
    </w:rPr>
  </w:style>
  <w:style w:type="character" w:customStyle="1" w:styleId="Bodytext3Corbel">
    <w:name w:val="Body text (3) + Corbel"/>
    <w:aliases w:val="7.5 pt2,Not Bold,Spacing 0 pt137,Body text (2) + 8.5 pt1"/>
    <w:rsid w:val="00352E64"/>
    <w:rPr>
      <w:rFonts w:ascii="Corbel" w:hAnsi="Corbel" w:cs="Corbel"/>
      <w:b/>
      <w:bCs/>
      <w:noProof/>
      <w:spacing w:val="0"/>
      <w:sz w:val="15"/>
      <w:szCs w:val="15"/>
      <w:u w:val="none"/>
    </w:rPr>
  </w:style>
  <w:style w:type="character" w:customStyle="1" w:styleId="Tableofcontents2Spacing0pt1">
    <w:name w:val="Table of contents (2) + Spacing 0 pt1"/>
    <w:rsid w:val="00352E64"/>
    <w:rPr>
      <w:rFonts w:ascii="Times New Roman" w:hAnsi="Times New Roman" w:cs="Times New Roman"/>
      <w:b/>
      <w:bCs/>
      <w:spacing w:val="5"/>
      <w:u w:val="none"/>
    </w:rPr>
  </w:style>
  <w:style w:type="character" w:customStyle="1" w:styleId="Heading10">
    <w:name w:val="Heading #10_"/>
    <w:link w:val="Heading100"/>
    <w:rsid w:val="00352E64"/>
    <w:rPr>
      <w:rFonts w:ascii="Times New Roman" w:hAnsi="Times New Roman" w:cs="Times New Roman"/>
      <w:spacing w:val="2"/>
      <w:u w:val="none"/>
    </w:rPr>
  </w:style>
  <w:style w:type="paragraph" w:customStyle="1" w:styleId="Heading100">
    <w:name w:val="Heading #10"/>
    <w:basedOn w:val="Normal"/>
    <w:link w:val="Heading10"/>
    <w:rsid w:val="00352E64"/>
    <w:pPr>
      <w:shd w:val="clear" w:color="auto" w:fill="FFFFFF"/>
      <w:spacing w:before="240" w:line="240" w:lineRule="atLeast"/>
      <w:jc w:val="right"/>
    </w:pPr>
    <w:rPr>
      <w:rFonts w:ascii="Times New Roman" w:hAnsi="Times New Roman" w:cs="Times New Roman"/>
      <w:color w:val="auto"/>
      <w:spacing w:val="2"/>
      <w:lang w:eastAsia="en-US"/>
    </w:rPr>
  </w:style>
  <w:style w:type="character" w:customStyle="1" w:styleId="Tableofcontents7">
    <w:name w:val="Table of contents (7)_"/>
    <w:link w:val="Tableofcontents70"/>
    <w:rsid w:val="00352E64"/>
    <w:rPr>
      <w:rFonts w:ascii="Times New Roman" w:hAnsi="Times New Roman" w:cs="Times New Roman"/>
      <w:b/>
      <w:bCs/>
      <w:spacing w:val="6"/>
      <w:sz w:val="26"/>
      <w:szCs w:val="26"/>
      <w:u w:val="none"/>
    </w:rPr>
  </w:style>
  <w:style w:type="paragraph" w:customStyle="1" w:styleId="Tableofcontents70">
    <w:name w:val="Table of contents (7)"/>
    <w:basedOn w:val="Normal"/>
    <w:link w:val="Tableofcontents7"/>
    <w:rsid w:val="00352E64"/>
    <w:pPr>
      <w:shd w:val="clear" w:color="auto" w:fill="FFFFFF"/>
      <w:spacing w:before="240" w:after="300" w:line="240" w:lineRule="atLeast"/>
      <w:jc w:val="both"/>
    </w:pPr>
    <w:rPr>
      <w:rFonts w:ascii="Times New Roman" w:hAnsi="Times New Roman" w:cs="Times New Roman"/>
      <w:b/>
      <w:bCs/>
      <w:color w:val="auto"/>
      <w:spacing w:val="6"/>
      <w:sz w:val="26"/>
      <w:szCs w:val="26"/>
      <w:lang w:eastAsia="en-US"/>
    </w:rPr>
  </w:style>
  <w:style w:type="character" w:customStyle="1" w:styleId="Tableofcontents8">
    <w:name w:val="Table of contents (8)_"/>
    <w:link w:val="Tableofcontents80"/>
    <w:rsid w:val="00352E64"/>
    <w:rPr>
      <w:rFonts w:ascii="Segoe UI" w:hAnsi="Segoe UI" w:cs="Segoe UI"/>
      <w:noProof/>
      <w:sz w:val="14"/>
      <w:szCs w:val="14"/>
      <w:u w:val="none"/>
    </w:rPr>
  </w:style>
  <w:style w:type="paragraph" w:customStyle="1" w:styleId="Tableofcontents80">
    <w:name w:val="Table of contents (8)"/>
    <w:basedOn w:val="Normal"/>
    <w:link w:val="Tableofcontents8"/>
    <w:rsid w:val="00352E64"/>
    <w:pPr>
      <w:shd w:val="clear" w:color="auto" w:fill="FFFFFF"/>
      <w:spacing w:after="60" w:line="240" w:lineRule="atLeast"/>
      <w:jc w:val="right"/>
    </w:pPr>
    <w:rPr>
      <w:rFonts w:ascii="Segoe UI" w:hAnsi="Segoe UI" w:cs="Segoe UI"/>
      <w:noProof/>
      <w:color w:val="auto"/>
      <w:sz w:val="14"/>
      <w:szCs w:val="14"/>
      <w:lang w:eastAsia="en-US"/>
    </w:rPr>
  </w:style>
  <w:style w:type="character" w:customStyle="1" w:styleId="Bodytext10Spacing0pt">
    <w:name w:val="Body text (10) + Spacing 0 pt"/>
    <w:rsid w:val="00352E64"/>
    <w:rPr>
      <w:rFonts w:ascii="Times New Roman" w:hAnsi="Times New Roman" w:cs="Times New Roman"/>
      <w:b/>
      <w:bCs/>
      <w:spacing w:val="6"/>
      <w:sz w:val="26"/>
      <w:szCs w:val="26"/>
      <w:u w:val="none"/>
    </w:rPr>
  </w:style>
  <w:style w:type="character" w:customStyle="1" w:styleId="Bodytext1012pt">
    <w:name w:val="Body text (10) + 12 pt"/>
    <w:aliases w:val="Spacing 0 pt136"/>
    <w:rsid w:val="00352E64"/>
    <w:rPr>
      <w:rFonts w:ascii="Times New Roman" w:hAnsi="Times New Roman" w:cs="Times New Roman"/>
      <w:b/>
      <w:bCs/>
      <w:spacing w:val="5"/>
      <w:sz w:val="24"/>
      <w:szCs w:val="24"/>
      <w:u w:val="none"/>
    </w:rPr>
  </w:style>
  <w:style w:type="character" w:customStyle="1" w:styleId="Bodytext10125pt">
    <w:name w:val="Body text (10) + 12.5 pt"/>
    <w:aliases w:val="Spacing 0 pt135"/>
    <w:rsid w:val="00352E64"/>
    <w:rPr>
      <w:rFonts w:ascii="Times New Roman" w:hAnsi="Times New Roman" w:cs="Times New Roman"/>
      <w:b/>
      <w:bCs/>
      <w:spacing w:val="-2"/>
      <w:sz w:val="25"/>
      <w:szCs w:val="25"/>
      <w:u w:val="none"/>
    </w:rPr>
  </w:style>
  <w:style w:type="character" w:customStyle="1" w:styleId="Heading11">
    <w:name w:val="Heading #11_"/>
    <w:link w:val="Heading110"/>
    <w:rsid w:val="00352E64"/>
    <w:rPr>
      <w:rFonts w:ascii="Times New Roman" w:hAnsi="Times New Roman" w:cs="Times New Roman"/>
      <w:b/>
      <w:bCs/>
      <w:spacing w:val="6"/>
      <w:sz w:val="26"/>
      <w:szCs w:val="26"/>
      <w:u w:val="none"/>
    </w:rPr>
  </w:style>
  <w:style w:type="paragraph" w:customStyle="1" w:styleId="Heading110">
    <w:name w:val="Heading #11"/>
    <w:basedOn w:val="Normal"/>
    <w:link w:val="Heading11"/>
    <w:rsid w:val="00352E64"/>
    <w:pPr>
      <w:shd w:val="clear" w:color="auto" w:fill="FFFFFF"/>
      <w:spacing w:line="240" w:lineRule="atLeast"/>
      <w:jc w:val="both"/>
    </w:pPr>
    <w:rPr>
      <w:rFonts w:ascii="Times New Roman" w:hAnsi="Times New Roman" w:cs="Times New Roman"/>
      <w:b/>
      <w:bCs/>
      <w:color w:val="auto"/>
      <w:spacing w:val="6"/>
      <w:sz w:val="26"/>
      <w:szCs w:val="26"/>
      <w:lang w:eastAsia="en-US"/>
    </w:rPr>
  </w:style>
  <w:style w:type="character" w:customStyle="1" w:styleId="Heading11SegoeUI">
    <w:name w:val="Heading #11 + Segoe UI"/>
    <w:aliases w:val="4.5 pt2,Not Bold16,Spacing 0 pt134"/>
    <w:rsid w:val="00352E64"/>
    <w:rPr>
      <w:rFonts w:ascii="Segoe UI" w:hAnsi="Segoe UI" w:cs="Segoe UI"/>
      <w:b/>
      <w:bCs/>
      <w:spacing w:val="0"/>
      <w:sz w:val="9"/>
      <w:szCs w:val="9"/>
      <w:u w:val="none"/>
    </w:rPr>
  </w:style>
  <w:style w:type="character" w:customStyle="1" w:styleId="Bodytext6Spacing0pt">
    <w:name w:val="Body text (6) + Spacing 0 pt"/>
    <w:rsid w:val="00352E64"/>
    <w:rPr>
      <w:rFonts w:ascii="Times New Roman" w:hAnsi="Times New Roman" w:cs="Times New Roman"/>
      <w:b/>
      <w:bCs/>
      <w:noProof/>
      <w:spacing w:val="0"/>
      <w:sz w:val="76"/>
      <w:szCs w:val="76"/>
      <w:u w:val="none"/>
    </w:rPr>
  </w:style>
  <w:style w:type="character" w:customStyle="1" w:styleId="BodytextSegoeUI3">
    <w:name w:val="Body text + Segoe UI3"/>
    <w:aliases w:val="5 pt4,Spacing 0 pt133,Scale 40%5"/>
    <w:rsid w:val="00352E64"/>
    <w:rPr>
      <w:rFonts w:ascii="Segoe UI" w:hAnsi="Segoe UI" w:cs="Segoe UI"/>
      <w:noProof/>
      <w:spacing w:val="-7"/>
      <w:w w:val="40"/>
      <w:sz w:val="10"/>
      <w:szCs w:val="10"/>
      <w:u w:val="none"/>
    </w:rPr>
  </w:style>
  <w:style w:type="character" w:customStyle="1" w:styleId="Bodytext10pt5">
    <w:name w:val="Body text + 10 pt5"/>
    <w:aliases w:val="Spacing 0 pt132"/>
    <w:rsid w:val="00352E64"/>
    <w:rPr>
      <w:rFonts w:ascii="Times New Roman" w:hAnsi="Times New Roman" w:cs="Times New Roman"/>
      <w:spacing w:val="0"/>
      <w:sz w:val="20"/>
      <w:szCs w:val="20"/>
      <w:u w:val="none"/>
    </w:rPr>
  </w:style>
  <w:style w:type="character" w:customStyle="1" w:styleId="Bodytext200">
    <w:name w:val="Body text (20)_"/>
    <w:link w:val="Bodytext201"/>
    <w:rsid w:val="00352E64"/>
    <w:rPr>
      <w:rFonts w:ascii="Times New Roman" w:hAnsi="Times New Roman" w:cs="Times New Roman"/>
      <w:b/>
      <w:bCs/>
      <w:i/>
      <w:iCs/>
      <w:spacing w:val="3"/>
      <w:sz w:val="19"/>
      <w:szCs w:val="19"/>
      <w:u w:val="none"/>
    </w:rPr>
  </w:style>
  <w:style w:type="paragraph" w:customStyle="1" w:styleId="Bodytext201">
    <w:name w:val="Body text (20)"/>
    <w:basedOn w:val="Normal"/>
    <w:link w:val="Bodytext200"/>
    <w:rsid w:val="00352E64"/>
    <w:pPr>
      <w:shd w:val="clear" w:color="auto" w:fill="FFFFFF"/>
      <w:spacing w:line="250" w:lineRule="exact"/>
      <w:jc w:val="both"/>
    </w:pPr>
    <w:rPr>
      <w:rFonts w:ascii="Times New Roman" w:hAnsi="Times New Roman" w:cs="Times New Roman"/>
      <w:b/>
      <w:bCs/>
      <w:i/>
      <w:iCs/>
      <w:color w:val="auto"/>
      <w:spacing w:val="3"/>
      <w:sz w:val="19"/>
      <w:szCs w:val="19"/>
      <w:lang w:eastAsia="en-US"/>
    </w:rPr>
  </w:style>
  <w:style w:type="character" w:customStyle="1" w:styleId="Bodytext210">
    <w:name w:val="Body text (21)_"/>
    <w:link w:val="Bodytext211"/>
    <w:rsid w:val="00352E64"/>
    <w:rPr>
      <w:rFonts w:ascii="Times New Roman" w:hAnsi="Times New Roman" w:cs="Times New Roman"/>
      <w:b/>
      <w:bCs/>
      <w:spacing w:val="1"/>
      <w:sz w:val="19"/>
      <w:szCs w:val="19"/>
      <w:u w:val="none"/>
    </w:rPr>
  </w:style>
  <w:style w:type="paragraph" w:customStyle="1" w:styleId="Bodytext211">
    <w:name w:val="Body text (21)"/>
    <w:basedOn w:val="Normal"/>
    <w:link w:val="Bodytext210"/>
    <w:rsid w:val="00352E64"/>
    <w:pPr>
      <w:shd w:val="clear" w:color="auto" w:fill="FFFFFF"/>
      <w:spacing w:line="250" w:lineRule="exact"/>
      <w:jc w:val="both"/>
    </w:pPr>
    <w:rPr>
      <w:rFonts w:ascii="Times New Roman" w:hAnsi="Times New Roman" w:cs="Times New Roman"/>
      <w:b/>
      <w:bCs/>
      <w:color w:val="auto"/>
      <w:spacing w:val="1"/>
      <w:sz w:val="19"/>
      <w:szCs w:val="19"/>
      <w:lang w:eastAsia="en-US"/>
    </w:rPr>
  </w:style>
  <w:style w:type="character" w:customStyle="1" w:styleId="Bodytext22">
    <w:name w:val="Body text (22)_"/>
    <w:link w:val="Bodytext221"/>
    <w:rsid w:val="00352E64"/>
    <w:rPr>
      <w:rFonts w:ascii="Times New Roman" w:hAnsi="Times New Roman" w:cs="Times New Roman"/>
      <w:b/>
      <w:bCs/>
      <w:spacing w:val="3"/>
      <w:sz w:val="18"/>
      <w:szCs w:val="18"/>
      <w:u w:val="none"/>
    </w:rPr>
  </w:style>
  <w:style w:type="paragraph" w:customStyle="1" w:styleId="Bodytext221">
    <w:name w:val="Body text (22)1"/>
    <w:basedOn w:val="Normal"/>
    <w:link w:val="Bodytext22"/>
    <w:rsid w:val="00352E64"/>
    <w:pPr>
      <w:shd w:val="clear" w:color="auto" w:fill="FFFFFF"/>
      <w:spacing w:line="250" w:lineRule="exact"/>
      <w:jc w:val="both"/>
    </w:pPr>
    <w:rPr>
      <w:rFonts w:ascii="Times New Roman" w:hAnsi="Times New Roman" w:cs="Times New Roman"/>
      <w:b/>
      <w:bCs/>
      <w:color w:val="auto"/>
      <w:spacing w:val="3"/>
      <w:sz w:val="18"/>
      <w:szCs w:val="18"/>
      <w:lang w:eastAsia="en-US"/>
    </w:rPr>
  </w:style>
  <w:style w:type="character" w:customStyle="1" w:styleId="Bodytext21Italic">
    <w:name w:val="Body text (21) + Italic"/>
    <w:aliases w:val="Spacing 0 pt131"/>
    <w:rsid w:val="00352E64"/>
    <w:rPr>
      <w:rFonts w:ascii="Times New Roman" w:hAnsi="Times New Roman" w:cs="Times New Roman"/>
      <w:b/>
      <w:bCs/>
      <w:i/>
      <w:iCs/>
      <w:noProof/>
      <w:spacing w:val="3"/>
      <w:sz w:val="19"/>
      <w:szCs w:val="19"/>
      <w:u w:val="none"/>
    </w:rPr>
  </w:style>
  <w:style w:type="character" w:customStyle="1" w:styleId="Picturecaption">
    <w:name w:val="Picture caption_"/>
    <w:link w:val="Picturecaption0"/>
    <w:rsid w:val="00352E64"/>
    <w:rPr>
      <w:rFonts w:ascii="Times New Roman" w:hAnsi="Times New Roman" w:cs="Times New Roman"/>
      <w:spacing w:val="2"/>
      <w:u w:val="none"/>
    </w:rPr>
  </w:style>
  <w:style w:type="paragraph" w:customStyle="1" w:styleId="Picturecaption0">
    <w:name w:val="Picture caption"/>
    <w:basedOn w:val="Normal"/>
    <w:link w:val="Pictur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Headerorfooter6">
    <w:name w:val="Header or footer (6)_"/>
    <w:link w:val="Headerorfooter60"/>
    <w:rsid w:val="00352E64"/>
    <w:rPr>
      <w:rFonts w:ascii="Times New Roman" w:hAnsi="Times New Roman" w:cs="Times New Roman"/>
      <w:spacing w:val="5"/>
      <w:sz w:val="25"/>
      <w:szCs w:val="25"/>
      <w:u w:val="none"/>
    </w:rPr>
  </w:style>
  <w:style w:type="paragraph" w:customStyle="1" w:styleId="Headerorfooter60">
    <w:name w:val="Header or footer (6)"/>
    <w:basedOn w:val="Normal"/>
    <w:link w:val="Headerorfooter6"/>
    <w:rsid w:val="00352E64"/>
    <w:pPr>
      <w:shd w:val="clear" w:color="auto" w:fill="FFFFFF"/>
      <w:spacing w:line="466" w:lineRule="exact"/>
    </w:pPr>
    <w:rPr>
      <w:rFonts w:ascii="Times New Roman" w:hAnsi="Times New Roman" w:cs="Times New Roman"/>
      <w:color w:val="auto"/>
      <w:spacing w:val="5"/>
      <w:sz w:val="25"/>
      <w:szCs w:val="25"/>
      <w:lang w:eastAsia="en-US"/>
    </w:rPr>
  </w:style>
  <w:style w:type="character" w:customStyle="1" w:styleId="Tableofcontents3Spacing0pt">
    <w:name w:val="Table of contents (3) + Spacing 0 pt"/>
    <w:rsid w:val="00352E64"/>
    <w:rPr>
      <w:rFonts w:ascii="Segoe UI" w:hAnsi="Segoe UI" w:cs="Segoe UI"/>
      <w:spacing w:val="-7"/>
      <w:w w:val="40"/>
      <w:sz w:val="10"/>
      <w:szCs w:val="10"/>
      <w:u w:val="none"/>
    </w:rPr>
  </w:style>
  <w:style w:type="character" w:customStyle="1" w:styleId="Tableofcontents3TimesNewRoman1">
    <w:name w:val="Table of contents (3) + Times New Roman1"/>
    <w:aliases w:val="12 pt2,Spacing 0 pt130,Scale 100%1"/>
    <w:rsid w:val="00352E64"/>
    <w:rPr>
      <w:rFonts w:ascii="Times New Roman" w:hAnsi="Times New Roman" w:cs="Times New Roman"/>
      <w:noProof/>
      <w:spacing w:val="2"/>
      <w:w w:val="100"/>
      <w:sz w:val="24"/>
      <w:szCs w:val="24"/>
      <w:u w:val="none"/>
    </w:rPr>
  </w:style>
  <w:style w:type="character" w:customStyle="1" w:styleId="Bodytext11Spacing0pt">
    <w:name w:val="Body text (11) + Spacing 0 pt"/>
    <w:rsid w:val="00352E64"/>
    <w:rPr>
      <w:rFonts w:ascii="Segoe UI" w:hAnsi="Segoe UI" w:cs="Segoe UI"/>
      <w:spacing w:val="-7"/>
      <w:w w:val="40"/>
      <w:sz w:val="10"/>
      <w:szCs w:val="10"/>
      <w:u w:val="none"/>
    </w:rPr>
  </w:style>
  <w:style w:type="character" w:customStyle="1" w:styleId="Bodytext4NotItalic3">
    <w:name w:val="Body text (4) + Not Italic3"/>
    <w:aliases w:val="Spacing 0 pt129"/>
    <w:rsid w:val="00352E64"/>
    <w:rPr>
      <w:rFonts w:ascii="Times New Roman" w:hAnsi="Times New Roman" w:cs="Times New Roman"/>
      <w:i/>
      <w:iCs/>
      <w:spacing w:val="2"/>
      <w:u w:val="none"/>
    </w:rPr>
  </w:style>
  <w:style w:type="character" w:customStyle="1" w:styleId="Bodytext4Spacing0pt">
    <w:name w:val="Body text (4) + Spacing 0 pt"/>
    <w:rsid w:val="00352E64"/>
    <w:rPr>
      <w:rFonts w:ascii="Times New Roman" w:hAnsi="Times New Roman" w:cs="Times New Roman"/>
      <w:i/>
      <w:iCs/>
      <w:spacing w:val="0"/>
      <w:u w:val="none"/>
    </w:rPr>
  </w:style>
  <w:style w:type="character" w:customStyle="1" w:styleId="Heading112">
    <w:name w:val="Heading #11 (2)_"/>
    <w:link w:val="Heading1120"/>
    <w:rsid w:val="00352E64"/>
    <w:rPr>
      <w:rFonts w:ascii="Segoe UI" w:hAnsi="Segoe UI" w:cs="Segoe UI"/>
      <w:b/>
      <w:bCs/>
      <w:sz w:val="25"/>
      <w:szCs w:val="25"/>
      <w:u w:val="none"/>
    </w:rPr>
  </w:style>
  <w:style w:type="paragraph" w:customStyle="1" w:styleId="Heading1120">
    <w:name w:val="Heading #11 (2)"/>
    <w:basedOn w:val="Normal"/>
    <w:link w:val="Heading112"/>
    <w:rsid w:val="00352E64"/>
    <w:pPr>
      <w:shd w:val="clear" w:color="auto" w:fill="FFFFFF"/>
      <w:spacing w:after="540" w:line="240" w:lineRule="atLeast"/>
      <w:jc w:val="both"/>
    </w:pPr>
    <w:rPr>
      <w:rFonts w:ascii="Segoe UI" w:hAnsi="Segoe UI" w:cs="Segoe UI"/>
      <w:b/>
      <w:bCs/>
      <w:color w:val="auto"/>
      <w:sz w:val="25"/>
      <w:szCs w:val="25"/>
      <w:lang w:eastAsia="en-US"/>
    </w:rPr>
  </w:style>
  <w:style w:type="character" w:customStyle="1" w:styleId="Heading112TimesNewRoman">
    <w:name w:val="Heading #11 (2) + Times New Roman"/>
    <w:rsid w:val="00352E64"/>
    <w:rPr>
      <w:rFonts w:ascii="Times New Roman" w:hAnsi="Times New Roman" w:cs="Times New Roman"/>
      <w:b/>
      <w:bCs/>
      <w:noProof/>
      <w:sz w:val="25"/>
      <w:szCs w:val="25"/>
      <w:u w:val="none"/>
    </w:rPr>
  </w:style>
  <w:style w:type="character" w:customStyle="1" w:styleId="Bodytext11Spacing1pt">
    <w:name w:val="Body text (11) + Spacing 1 pt"/>
    <w:rsid w:val="00352E64"/>
    <w:rPr>
      <w:rFonts w:ascii="Segoe UI" w:hAnsi="Segoe UI" w:cs="Segoe UI"/>
      <w:spacing w:val="33"/>
      <w:w w:val="40"/>
      <w:sz w:val="10"/>
      <w:szCs w:val="10"/>
      <w:u w:val="none"/>
    </w:rPr>
  </w:style>
  <w:style w:type="character" w:customStyle="1" w:styleId="BodytextBold3">
    <w:name w:val="Body text + Bold3"/>
    <w:aliases w:val="Spacing 0 pt128"/>
    <w:rsid w:val="00352E64"/>
    <w:rPr>
      <w:rFonts w:ascii="Times New Roman" w:hAnsi="Times New Roman" w:cs="Times New Roman"/>
      <w:b/>
      <w:bCs/>
      <w:spacing w:val="4"/>
      <w:u w:val="none"/>
    </w:rPr>
  </w:style>
  <w:style w:type="character" w:customStyle="1" w:styleId="Bodytext23">
    <w:name w:val="Body text (23)_"/>
    <w:link w:val="Bodytext231"/>
    <w:rsid w:val="00352E64"/>
    <w:rPr>
      <w:rFonts w:ascii="Times New Roman" w:hAnsi="Times New Roman" w:cs="Times New Roman"/>
      <w:b/>
      <w:bCs/>
      <w:i/>
      <w:iCs/>
      <w:sz w:val="26"/>
      <w:szCs w:val="26"/>
      <w:u w:val="none"/>
    </w:rPr>
  </w:style>
  <w:style w:type="paragraph" w:customStyle="1" w:styleId="Bodytext231">
    <w:name w:val="Body text (23)1"/>
    <w:basedOn w:val="Normal"/>
    <w:link w:val="Bodytext23"/>
    <w:rsid w:val="00352E64"/>
    <w:pPr>
      <w:shd w:val="clear" w:color="auto" w:fill="FFFFFF"/>
      <w:spacing w:line="346" w:lineRule="exact"/>
    </w:pPr>
    <w:rPr>
      <w:rFonts w:ascii="Times New Roman" w:hAnsi="Times New Roman" w:cs="Times New Roman"/>
      <w:b/>
      <w:bCs/>
      <w:i/>
      <w:iCs/>
      <w:color w:val="auto"/>
      <w:spacing w:val="-1"/>
      <w:sz w:val="26"/>
      <w:szCs w:val="26"/>
      <w:lang w:eastAsia="en-US"/>
    </w:rPr>
  </w:style>
  <w:style w:type="character" w:customStyle="1" w:styleId="Bodytext2312pt">
    <w:name w:val="Body text (23) + 12 pt"/>
    <w:aliases w:val="Not Italic10,Spacing 0 pt127"/>
    <w:rsid w:val="00352E64"/>
    <w:rPr>
      <w:rFonts w:ascii="Times New Roman" w:hAnsi="Times New Roman" w:cs="Times New Roman"/>
      <w:b/>
      <w:bCs/>
      <w:i/>
      <w:iCs/>
      <w:spacing w:val="4"/>
      <w:sz w:val="24"/>
      <w:szCs w:val="24"/>
      <w:u w:val="none"/>
    </w:rPr>
  </w:style>
  <w:style w:type="character" w:customStyle="1" w:styleId="Bodytext24">
    <w:name w:val="Body text (24)_"/>
    <w:link w:val="Bodytext240"/>
    <w:rsid w:val="00352E64"/>
    <w:rPr>
      <w:rFonts w:ascii="Times New Roman" w:hAnsi="Times New Roman" w:cs="Times New Roman"/>
      <w:spacing w:val="17"/>
      <w:u w:val="none"/>
    </w:rPr>
  </w:style>
  <w:style w:type="paragraph" w:customStyle="1" w:styleId="Bodytext240">
    <w:name w:val="Body text (24)"/>
    <w:basedOn w:val="Normal"/>
    <w:link w:val="Bodytext24"/>
    <w:rsid w:val="00352E64"/>
    <w:pPr>
      <w:shd w:val="clear" w:color="auto" w:fill="FFFFFF"/>
      <w:spacing w:before="60" w:after="60" w:line="240" w:lineRule="atLeast"/>
      <w:ind w:firstLine="1720"/>
    </w:pPr>
    <w:rPr>
      <w:rFonts w:ascii="Times New Roman" w:hAnsi="Times New Roman" w:cs="Times New Roman"/>
      <w:color w:val="auto"/>
      <w:spacing w:val="17"/>
      <w:lang w:eastAsia="en-US"/>
    </w:rPr>
  </w:style>
  <w:style w:type="character" w:customStyle="1" w:styleId="Bodytext24Bold">
    <w:name w:val="Body text (24) + Bold"/>
    <w:aliases w:val="Spacing 0 pt126"/>
    <w:rsid w:val="00352E64"/>
    <w:rPr>
      <w:rFonts w:ascii="Times New Roman" w:hAnsi="Times New Roman" w:cs="Times New Roman"/>
      <w:b/>
      <w:bCs/>
      <w:noProof/>
      <w:spacing w:val="0"/>
      <w:u w:val="none"/>
    </w:rPr>
  </w:style>
  <w:style w:type="character" w:customStyle="1" w:styleId="Heading113">
    <w:name w:val="Heading #11 (3)_"/>
    <w:link w:val="Heading1130"/>
    <w:rsid w:val="00352E64"/>
    <w:rPr>
      <w:rFonts w:ascii="Impact" w:hAnsi="Impact" w:cs="Impact"/>
      <w:sz w:val="27"/>
      <w:szCs w:val="27"/>
      <w:u w:val="none"/>
    </w:rPr>
  </w:style>
  <w:style w:type="paragraph" w:customStyle="1" w:styleId="Heading1130">
    <w:name w:val="Heading #11 (3)"/>
    <w:basedOn w:val="Normal"/>
    <w:link w:val="Heading113"/>
    <w:rsid w:val="00352E64"/>
    <w:pPr>
      <w:shd w:val="clear" w:color="auto" w:fill="FFFFFF"/>
      <w:spacing w:before="420" w:after="420" w:line="240" w:lineRule="atLeast"/>
      <w:jc w:val="both"/>
    </w:pPr>
    <w:rPr>
      <w:rFonts w:ascii="Impact" w:hAnsi="Impact" w:cs="Impact"/>
      <w:color w:val="auto"/>
      <w:sz w:val="27"/>
      <w:szCs w:val="27"/>
      <w:lang w:eastAsia="en-US"/>
    </w:rPr>
  </w:style>
  <w:style w:type="character" w:customStyle="1" w:styleId="Heading113TimesNewRoman">
    <w:name w:val="Heading #11 (3) + Times New Roman"/>
    <w:aliases w:val="Bold33"/>
    <w:rsid w:val="00352E64"/>
    <w:rPr>
      <w:rFonts w:ascii="Times New Roman" w:hAnsi="Times New Roman" w:cs="Times New Roman"/>
      <w:b/>
      <w:bCs/>
      <w:noProof/>
      <w:sz w:val="27"/>
      <w:szCs w:val="27"/>
      <w:u w:val="none"/>
    </w:rPr>
  </w:style>
  <w:style w:type="character" w:customStyle="1" w:styleId="Heading114">
    <w:name w:val="Heading #11 (4)_"/>
    <w:link w:val="Heading1140"/>
    <w:rsid w:val="00352E64"/>
    <w:rPr>
      <w:rFonts w:ascii="Segoe UI" w:hAnsi="Segoe UI" w:cs="Segoe UI"/>
      <w:b/>
      <w:bCs/>
      <w:noProof/>
      <w:sz w:val="26"/>
      <w:szCs w:val="26"/>
      <w:u w:val="none"/>
    </w:rPr>
  </w:style>
  <w:style w:type="paragraph" w:customStyle="1" w:styleId="Heading1140">
    <w:name w:val="Heading #11 (4)"/>
    <w:basedOn w:val="Normal"/>
    <w:link w:val="Heading114"/>
    <w:rsid w:val="00352E64"/>
    <w:pPr>
      <w:shd w:val="clear" w:color="auto" w:fill="FFFFFF"/>
      <w:spacing w:before="420" w:after="420" w:line="240" w:lineRule="atLeast"/>
      <w:jc w:val="both"/>
    </w:pPr>
    <w:rPr>
      <w:rFonts w:ascii="Segoe UI" w:hAnsi="Segoe UI" w:cs="Segoe UI"/>
      <w:b/>
      <w:bCs/>
      <w:noProof/>
      <w:color w:val="auto"/>
      <w:sz w:val="26"/>
      <w:szCs w:val="26"/>
      <w:lang w:eastAsia="en-US"/>
    </w:rPr>
  </w:style>
  <w:style w:type="character" w:customStyle="1" w:styleId="Heading114TimesNewRoman">
    <w:name w:val="Heading #11 (4) + Times New Roman"/>
    <w:rsid w:val="00352E64"/>
    <w:rPr>
      <w:rFonts w:ascii="Times New Roman" w:hAnsi="Times New Roman" w:cs="Times New Roman"/>
      <w:b/>
      <w:bCs/>
      <w:noProof/>
      <w:sz w:val="26"/>
      <w:szCs w:val="26"/>
      <w:u w:val="none"/>
    </w:rPr>
  </w:style>
  <w:style w:type="character" w:customStyle="1" w:styleId="Heading9">
    <w:name w:val="Heading #9_"/>
    <w:link w:val="Heading90"/>
    <w:rsid w:val="00352E64"/>
    <w:rPr>
      <w:rFonts w:ascii="Times New Roman" w:hAnsi="Times New Roman" w:cs="Times New Roman"/>
      <w:i/>
      <w:iCs/>
      <w:u w:val="none"/>
    </w:rPr>
  </w:style>
  <w:style w:type="paragraph" w:customStyle="1" w:styleId="Heading90">
    <w:name w:val="Heading #9"/>
    <w:basedOn w:val="Normal"/>
    <w:link w:val="Heading9"/>
    <w:rsid w:val="00352E64"/>
    <w:pPr>
      <w:shd w:val="clear" w:color="auto" w:fill="FFFFFF"/>
      <w:spacing w:after="960" w:line="307" w:lineRule="exact"/>
      <w:outlineLvl w:val="8"/>
    </w:pPr>
    <w:rPr>
      <w:rFonts w:ascii="Times New Roman" w:hAnsi="Times New Roman" w:cs="Times New Roman"/>
      <w:i/>
      <w:iCs/>
      <w:color w:val="auto"/>
      <w:lang w:eastAsia="en-US"/>
    </w:rPr>
  </w:style>
  <w:style w:type="character" w:customStyle="1" w:styleId="Bodytext125pt">
    <w:name w:val="Body text + 12.5 pt"/>
    <w:aliases w:val="Bold32,Spacing 0 pt125"/>
    <w:rsid w:val="00352E64"/>
    <w:rPr>
      <w:rFonts w:ascii="Times New Roman" w:hAnsi="Times New Roman" w:cs="Times New Roman"/>
      <w:b/>
      <w:bCs/>
      <w:spacing w:val="0"/>
      <w:sz w:val="25"/>
      <w:szCs w:val="25"/>
      <w:u w:val="none"/>
    </w:rPr>
  </w:style>
  <w:style w:type="character" w:customStyle="1" w:styleId="Bodytext125pt2">
    <w:name w:val="Body text + 12.5 pt2"/>
    <w:aliases w:val="Bold31,Spacing 0 pt124"/>
    <w:rsid w:val="00352E64"/>
    <w:rPr>
      <w:rFonts w:ascii="Times New Roman" w:hAnsi="Times New Roman" w:cs="Times New Roman"/>
      <w:b/>
      <w:bCs/>
      <w:noProof/>
      <w:spacing w:val="0"/>
      <w:sz w:val="25"/>
      <w:szCs w:val="25"/>
      <w:u w:val="none"/>
    </w:rPr>
  </w:style>
  <w:style w:type="character" w:customStyle="1" w:styleId="Heading5">
    <w:name w:val="Heading #5_"/>
    <w:link w:val="Heading50"/>
    <w:rsid w:val="00352E64"/>
    <w:rPr>
      <w:rFonts w:ascii="Times New Roman" w:hAnsi="Times New Roman" w:cs="Times New Roman"/>
      <w:b/>
      <w:bCs/>
      <w:spacing w:val="6"/>
      <w:sz w:val="26"/>
      <w:szCs w:val="26"/>
      <w:u w:val="none"/>
    </w:rPr>
  </w:style>
  <w:style w:type="paragraph" w:customStyle="1" w:styleId="Heading50">
    <w:name w:val="Heading #5"/>
    <w:basedOn w:val="Normal"/>
    <w:link w:val="Heading5"/>
    <w:rsid w:val="00352E64"/>
    <w:pPr>
      <w:shd w:val="clear" w:color="auto" w:fill="FFFFFF"/>
      <w:spacing w:before="480" w:after="780" w:line="240" w:lineRule="atLeast"/>
      <w:jc w:val="both"/>
      <w:outlineLvl w:val="4"/>
    </w:pPr>
    <w:rPr>
      <w:rFonts w:ascii="Times New Roman" w:hAnsi="Times New Roman" w:cs="Times New Roman"/>
      <w:b/>
      <w:bCs/>
      <w:color w:val="auto"/>
      <w:spacing w:val="6"/>
      <w:sz w:val="26"/>
      <w:szCs w:val="26"/>
      <w:lang w:eastAsia="en-US"/>
    </w:rPr>
  </w:style>
  <w:style w:type="character" w:customStyle="1" w:styleId="Heading7">
    <w:name w:val="Heading #7_"/>
    <w:link w:val="Heading70"/>
    <w:rsid w:val="00352E64"/>
    <w:rPr>
      <w:rFonts w:ascii="Times New Roman" w:hAnsi="Times New Roman" w:cs="Times New Roman"/>
      <w:b/>
      <w:bCs/>
      <w:spacing w:val="6"/>
      <w:sz w:val="26"/>
      <w:szCs w:val="26"/>
      <w:u w:val="none"/>
    </w:rPr>
  </w:style>
  <w:style w:type="paragraph" w:customStyle="1" w:styleId="Heading70">
    <w:name w:val="Heading #7"/>
    <w:basedOn w:val="Normal"/>
    <w:link w:val="Heading7"/>
    <w:rsid w:val="00352E64"/>
    <w:pPr>
      <w:shd w:val="clear" w:color="auto" w:fill="FFFFFF"/>
      <w:spacing w:before="840" w:after="780" w:line="240" w:lineRule="atLeast"/>
      <w:jc w:val="both"/>
      <w:outlineLvl w:val="6"/>
    </w:pPr>
    <w:rPr>
      <w:rFonts w:ascii="Times New Roman" w:hAnsi="Times New Roman" w:cs="Times New Roman"/>
      <w:b/>
      <w:bCs/>
      <w:color w:val="auto"/>
      <w:spacing w:val="6"/>
      <w:sz w:val="26"/>
      <w:szCs w:val="26"/>
      <w:lang w:eastAsia="en-US"/>
    </w:rPr>
  </w:style>
  <w:style w:type="character" w:customStyle="1" w:styleId="Bodytext313pt">
    <w:name w:val="Body text (3) + 13 pt"/>
    <w:aliases w:val="Italic23,Spacing 0 pt123"/>
    <w:rsid w:val="00352E64"/>
    <w:rPr>
      <w:rFonts w:ascii="Times New Roman" w:hAnsi="Times New Roman" w:cs="Times New Roman"/>
      <w:b/>
      <w:bCs/>
      <w:i/>
      <w:iCs/>
      <w:spacing w:val="6"/>
      <w:sz w:val="26"/>
      <w:szCs w:val="26"/>
      <w:u w:val="none"/>
    </w:rPr>
  </w:style>
  <w:style w:type="character" w:customStyle="1" w:styleId="Bodytext4Spacing7pt">
    <w:name w:val="Body text (4) + Spacing 7 pt"/>
    <w:rsid w:val="00352E64"/>
    <w:rPr>
      <w:rFonts w:ascii="Times New Roman" w:hAnsi="Times New Roman" w:cs="Times New Roman"/>
      <w:i/>
      <w:iCs/>
      <w:spacing w:val="142"/>
      <w:u w:val="none"/>
    </w:rPr>
  </w:style>
  <w:style w:type="character" w:customStyle="1" w:styleId="Bodytext313pt4">
    <w:name w:val="Body text (3) + 13 pt4"/>
    <w:aliases w:val="Spacing 0 pt122"/>
    <w:rsid w:val="00352E64"/>
    <w:rPr>
      <w:rFonts w:ascii="Times New Roman" w:hAnsi="Times New Roman" w:cs="Times New Roman"/>
      <w:b/>
      <w:bCs/>
      <w:spacing w:val="0"/>
      <w:sz w:val="26"/>
      <w:szCs w:val="26"/>
      <w:u w:val="none"/>
    </w:rPr>
  </w:style>
  <w:style w:type="character" w:customStyle="1" w:styleId="Bodytext313pt3">
    <w:name w:val="Body text (3) + 13 pt3"/>
    <w:aliases w:val="Spacing 0 pt121"/>
    <w:rsid w:val="00352E64"/>
    <w:rPr>
      <w:rFonts w:ascii="Times New Roman" w:hAnsi="Times New Roman" w:cs="Times New Roman"/>
      <w:b/>
      <w:bCs/>
      <w:noProof/>
      <w:spacing w:val="0"/>
      <w:sz w:val="26"/>
      <w:szCs w:val="26"/>
      <w:u w:val="none"/>
    </w:rPr>
  </w:style>
  <w:style w:type="character" w:customStyle="1" w:styleId="Heading1">
    <w:name w:val="Heading #1_"/>
    <w:link w:val="Heading12"/>
    <w:rsid w:val="00352E64"/>
    <w:rPr>
      <w:rFonts w:ascii="Arial" w:hAnsi="Arial" w:cs="Arial"/>
      <w:b/>
      <w:bCs/>
      <w:sz w:val="28"/>
      <w:szCs w:val="28"/>
      <w:u w:val="none"/>
    </w:rPr>
  </w:style>
  <w:style w:type="paragraph" w:customStyle="1" w:styleId="Heading12">
    <w:name w:val="Heading #1"/>
    <w:basedOn w:val="Normal"/>
    <w:link w:val="Heading1"/>
    <w:rsid w:val="00352E64"/>
    <w:pPr>
      <w:shd w:val="clear" w:color="auto" w:fill="FFFFFF"/>
      <w:spacing w:after="300" w:line="240" w:lineRule="atLeast"/>
      <w:jc w:val="both"/>
      <w:outlineLvl w:val="0"/>
    </w:pPr>
    <w:rPr>
      <w:rFonts w:ascii="Arial" w:hAnsi="Arial" w:cs="Arial"/>
      <w:b/>
      <w:bCs/>
      <w:color w:val="auto"/>
      <w:spacing w:val="-1"/>
      <w:sz w:val="28"/>
      <w:szCs w:val="28"/>
      <w:lang w:eastAsia="en-US"/>
    </w:rPr>
  </w:style>
  <w:style w:type="character" w:customStyle="1" w:styleId="Heading1Spacing0pt">
    <w:name w:val="Heading #1 + Spacing 0 pt"/>
    <w:rsid w:val="00352E64"/>
    <w:rPr>
      <w:rFonts w:ascii="Arial" w:hAnsi="Arial" w:cs="Arial"/>
      <w:b/>
      <w:bCs/>
      <w:noProof/>
      <w:spacing w:val="0"/>
      <w:sz w:val="28"/>
      <w:szCs w:val="28"/>
      <w:u w:val="none"/>
    </w:rPr>
  </w:style>
  <w:style w:type="character" w:customStyle="1" w:styleId="Heading1SegoeUI">
    <w:name w:val="Heading #1 + Segoe UI"/>
    <w:aliases w:val="13.5 pt,Spacing 0 pt120"/>
    <w:rsid w:val="00352E64"/>
    <w:rPr>
      <w:rFonts w:ascii="Segoe UI" w:hAnsi="Segoe UI" w:cs="Segoe UI"/>
      <w:b/>
      <w:bCs/>
      <w:noProof/>
      <w:spacing w:val="0"/>
      <w:sz w:val="27"/>
      <w:szCs w:val="27"/>
      <w:u w:val="none"/>
    </w:rPr>
  </w:style>
  <w:style w:type="character" w:customStyle="1" w:styleId="Bodytext395pt">
    <w:name w:val="Body text (3) + 9.5 pt"/>
    <w:aliases w:val="Italic22,Spacing 0 pt119"/>
    <w:rsid w:val="00352E64"/>
    <w:rPr>
      <w:rFonts w:ascii="Times New Roman" w:hAnsi="Times New Roman" w:cs="Times New Roman"/>
      <w:b/>
      <w:bCs/>
      <w:i/>
      <w:iCs/>
      <w:spacing w:val="3"/>
      <w:sz w:val="19"/>
      <w:szCs w:val="19"/>
      <w:u w:val="none"/>
    </w:rPr>
  </w:style>
  <w:style w:type="character" w:customStyle="1" w:styleId="Bodytext395pt1">
    <w:name w:val="Body text (3) + 9.5 pt1"/>
    <w:aliases w:val="Spacing 0 pt118"/>
    <w:rsid w:val="00352E64"/>
    <w:rPr>
      <w:rFonts w:ascii="Times New Roman" w:hAnsi="Times New Roman" w:cs="Times New Roman"/>
      <w:b/>
      <w:bCs/>
      <w:noProof/>
      <w:spacing w:val="1"/>
      <w:sz w:val="19"/>
      <w:szCs w:val="19"/>
      <w:u w:val="none"/>
    </w:rPr>
  </w:style>
  <w:style w:type="character" w:customStyle="1" w:styleId="Bodytext3155pt">
    <w:name w:val="Body text (3) + 15.5 pt"/>
    <w:aliases w:val="Spacing 0 pt117"/>
    <w:rsid w:val="00352E64"/>
    <w:rPr>
      <w:rFonts w:ascii="Times New Roman" w:hAnsi="Times New Roman" w:cs="Times New Roman"/>
      <w:b/>
      <w:bCs/>
      <w:spacing w:val="-2"/>
      <w:sz w:val="31"/>
      <w:szCs w:val="31"/>
      <w:u w:val="none"/>
    </w:rPr>
  </w:style>
  <w:style w:type="character" w:customStyle="1" w:styleId="Bodytext2112pt">
    <w:name w:val="Body text (21) + 12 pt"/>
    <w:aliases w:val="Not Bold15,Spacing 0 pt116"/>
    <w:rsid w:val="00352E64"/>
    <w:rPr>
      <w:rFonts w:ascii="Times New Roman" w:hAnsi="Times New Roman" w:cs="Times New Roman"/>
      <w:b/>
      <w:bCs/>
      <w:spacing w:val="2"/>
      <w:sz w:val="24"/>
      <w:szCs w:val="24"/>
      <w:u w:val="none"/>
    </w:rPr>
  </w:style>
  <w:style w:type="character" w:customStyle="1" w:styleId="Bodytext25">
    <w:name w:val="Body text (25)_"/>
    <w:link w:val="Bodytext250"/>
    <w:rsid w:val="00352E64"/>
    <w:rPr>
      <w:rFonts w:ascii="Times New Roman" w:hAnsi="Times New Roman" w:cs="Times New Roman"/>
      <w:i/>
      <w:iCs/>
      <w:spacing w:val="1"/>
      <w:u w:val="none"/>
    </w:rPr>
  </w:style>
  <w:style w:type="paragraph" w:customStyle="1" w:styleId="Bodytext250">
    <w:name w:val="Body text (25)"/>
    <w:basedOn w:val="Normal"/>
    <w:link w:val="Bodytext25"/>
    <w:rsid w:val="00352E64"/>
    <w:pPr>
      <w:shd w:val="clear" w:color="auto" w:fill="FFFFFF"/>
      <w:spacing w:before="180" w:after="480" w:line="240" w:lineRule="atLeast"/>
      <w:jc w:val="both"/>
    </w:pPr>
    <w:rPr>
      <w:rFonts w:ascii="Times New Roman" w:hAnsi="Times New Roman" w:cs="Times New Roman"/>
      <w:i/>
      <w:iCs/>
      <w:color w:val="auto"/>
      <w:spacing w:val="1"/>
      <w:lang w:eastAsia="en-US"/>
    </w:rPr>
  </w:style>
  <w:style w:type="character" w:customStyle="1" w:styleId="Bodytext25Bold">
    <w:name w:val="Body text (25) + Bold"/>
    <w:aliases w:val="Not Italic9,Spacing 0 pt115"/>
    <w:rsid w:val="00352E64"/>
    <w:rPr>
      <w:rFonts w:ascii="Times New Roman" w:hAnsi="Times New Roman" w:cs="Times New Roman"/>
      <w:b/>
      <w:bCs/>
      <w:i/>
      <w:iCs/>
      <w:spacing w:val="-2"/>
      <w:u w:val="none"/>
    </w:rPr>
  </w:style>
  <w:style w:type="character" w:customStyle="1" w:styleId="Bodytext25NotItalic">
    <w:name w:val="Body text (25) + Not Italic"/>
    <w:aliases w:val="Spacing 0 pt114"/>
    <w:rsid w:val="00352E64"/>
    <w:rPr>
      <w:rFonts w:ascii="Times New Roman" w:hAnsi="Times New Roman" w:cs="Times New Roman"/>
      <w:i/>
      <w:iCs/>
      <w:spacing w:val="2"/>
      <w:u w:val="none"/>
    </w:rPr>
  </w:style>
  <w:style w:type="character" w:customStyle="1" w:styleId="Heading92">
    <w:name w:val="Heading #9 (2)_"/>
    <w:link w:val="Heading920"/>
    <w:rsid w:val="00352E64"/>
    <w:rPr>
      <w:rFonts w:ascii="Times New Roman" w:hAnsi="Times New Roman" w:cs="Times New Roman"/>
      <w:spacing w:val="2"/>
      <w:u w:val="none"/>
    </w:rPr>
  </w:style>
  <w:style w:type="paragraph" w:customStyle="1" w:styleId="Heading920">
    <w:name w:val="Heading #9 (2)"/>
    <w:basedOn w:val="Normal"/>
    <w:link w:val="Heading92"/>
    <w:rsid w:val="00352E64"/>
    <w:pPr>
      <w:shd w:val="clear" w:color="auto" w:fill="FFFFFF"/>
      <w:spacing w:before="180" w:after="60" w:line="240" w:lineRule="atLeast"/>
      <w:jc w:val="both"/>
      <w:outlineLvl w:val="8"/>
    </w:pPr>
    <w:rPr>
      <w:rFonts w:ascii="Times New Roman" w:hAnsi="Times New Roman" w:cs="Times New Roman"/>
      <w:color w:val="auto"/>
      <w:spacing w:val="2"/>
      <w:lang w:eastAsia="en-US"/>
    </w:rPr>
  </w:style>
  <w:style w:type="character" w:customStyle="1" w:styleId="Heading115">
    <w:name w:val="Heading #11 (5)_"/>
    <w:link w:val="Heading1150"/>
    <w:rsid w:val="00352E64"/>
    <w:rPr>
      <w:rFonts w:ascii="Segoe UI" w:hAnsi="Segoe UI" w:cs="Segoe UI"/>
      <w:b/>
      <w:bCs/>
      <w:noProof/>
      <w:sz w:val="25"/>
      <w:szCs w:val="25"/>
      <w:u w:val="none"/>
    </w:rPr>
  </w:style>
  <w:style w:type="paragraph" w:customStyle="1" w:styleId="Heading1150">
    <w:name w:val="Heading #11 (5)"/>
    <w:basedOn w:val="Normal"/>
    <w:link w:val="Heading115"/>
    <w:rsid w:val="00352E64"/>
    <w:pPr>
      <w:shd w:val="clear" w:color="auto" w:fill="FFFFFF"/>
      <w:spacing w:before="420" w:after="540" w:line="240" w:lineRule="atLeast"/>
      <w:jc w:val="center"/>
    </w:pPr>
    <w:rPr>
      <w:rFonts w:ascii="Segoe UI" w:hAnsi="Segoe UI" w:cs="Segoe UI"/>
      <w:b/>
      <w:bCs/>
      <w:noProof/>
      <w:color w:val="auto"/>
      <w:sz w:val="25"/>
      <w:szCs w:val="25"/>
      <w:lang w:eastAsia="en-US"/>
    </w:rPr>
  </w:style>
  <w:style w:type="character" w:customStyle="1" w:styleId="Heading115TimesNewRoman">
    <w:name w:val="Heading #11 (5) + Times New Roman"/>
    <w:rsid w:val="00352E64"/>
    <w:rPr>
      <w:rFonts w:ascii="Times New Roman" w:hAnsi="Times New Roman" w:cs="Times New Roman"/>
      <w:b/>
      <w:bCs/>
      <w:noProof/>
      <w:sz w:val="25"/>
      <w:szCs w:val="25"/>
      <w:u w:val="none"/>
    </w:rPr>
  </w:style>
  <w:style w:type="character" w:customStyle="1" w:styleId="Bodytext21Corbel">
    <w:name w:val="Body text (21) + Corbel"/>
    <w:aliases w:val="Not Bold14,Spacing 0 pt113"/>
    <w:rsid w:val="00352E64"/>
    <w:rPr>
      <w:rFonts w:ascii="Corbel" w:hAnsi="Corbel" w:cs="Corbel"/>
      <w:b/>
      <w:bCs/>
      <w:noProof/>
      <w:spacing w:val="0"/>
      <w:sz w:val="19"/>
      <w:szCs w:val="19"/>
      <w:u w:val="none"/>
    </w:rPr>
  </w:style>
  <w:style w:type="character" w:customStyle="1" w:styleId="Heading22">
    <w:name w:val="Heading #22_"/>
    <w:link w:val="Heading220"/>
    <w:rsid w:val="00352E64"/>
    <w:rPr>
      <w:rFonts w:ascii="Times New Roman" w:hAnsi="Times New Roman" w:cs="Times New Roman"/>
      <w:b/>
      <w:bCs/>
      <w:spacing w:val="4"/>
      <w:u w:val="none"/>
    </w:rPr>
  </w:style>
  <w:style w:type="paragraph" w:customStyle="1" w:styleId="Heading220">
    <w:name w:val="Heading #22"/>
    <w:basedOn w:val="Normal"/>
    <w:link w:val="Heading22"/>
    <w:rsid w:val="00352E64"/>
    <w:pPr>
      <w:shd w:val="clear" w:color="auto" w:fill="FFFFFF"/>
      <w:spacing w:after="240" w:line="360" w:lineRule="exact"/>
      <w:ind w:hanging="1440"/>
    </w:pPr>
    <w:rPr>
      <w:rFonts w:ascii="Times New Roman" w:hAnsi="Times New Roman" w:cs="Times New Roman"/>
      <w:b/>
      <w:bCs/>
      <w:color w:val="auto"/>
      <w:spacing w:val="4"/>
      <w:lang w:eastAsia="en-US"/>
    </w:rPr>
  </w:style>
  <w:style w:type="character" w:customStyle="1" w:styleId="Bodytext4NotItalic2">
    <w:name w:val="Body text (4) + Not Italic2"/>
    <w:aliases w:val="Spacing 0 pt112"/>
    <w:rsid w:val="00352E64"/>
    <w:rPr>
      <w:rFonts w:ascii="Times New Roman" w:hAnsi="Times New Roman" w:cs="Times New Roman"/>
      <w:i/>
      <w:iCs/>
      <w:spacing w:val="6"/>
      <w:u w:val="none"/>
    </w:rPr>
  </w:style>
  <w:style w:type="character" w:customStyle="1" w:styleId="Bodytext4Spacing0pt2">
    <w:name w:val="Body text (4) + Spacing 0 pt2"/>
    <w:rsid w:val="00352E64"/>
    <w:rPr>
      <w:rFonts w:ascii="Times New Roman" w:hAnsi="Times New Roman" w:cs="Times New Roman"/>
      <w:i/>
      <w:iCs/>
      <w:spacing w:val="1"/>
      <w:u w:val="none"/>
    </w:rPr>
  </w:style>
  <w:style w:type="character" w:customStyle="1" w:styleId="Heading22NotBold">
    <w:name w:val="Heading #22 + Not Bold"/>
    <w:aliases w:val="Spacing 0 pt111,Body text (6) + Bold2"/>
    <w:rsid w:val="00352E64"/>
    <w:rPr>
      <w:rFonts w:ascii="Times New Roman" w:hAnsi="Times New Roman" w:cs="Times New Roman"/>
      <w:b/>
      <w:bCs/>
      <w:spacing w:val="6"/>
      <w:u w:val="none"/>
    </w:rPr>
  </w:style>
  <w:style w:type="character" w:customStyle="1" w:styleId="Tablecaption">
    <w:name w:val="Table caption_"/>
    <w:link w:val="Tablecaption0"/>
    <w:rsid w:val="00352E64"/>
    <w:rPr>
      <w:rFonts w:ascii="Times New Roman" w:hAnsi="Times New Roman" w:cs="Times New Roman"/>
      <w:spacing w:val="2"/>
      <w:u w:val="none"/>
    </w:rPr>
  </w:style>
  <w:style w:type="paragraph" w:customStyle="1" w:styleId="Tablecaption0">
    <w:name w:val="Table caption"/>
    <w:basedOn w:val="Normal"/>
    <w:link w:val="Tabl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TablecaptionSpacing0pt">
    <w:name w:val="Table caption + Spacing 0 pt"/>
    <w:rsid w:val="00352E64"/>
    <w:rPr>
      <w:rFonts w:ascii="Times New Roman" w:hAnsi="Times New Roman" w:cs="Times New Roman"/>
      <w:spacing w:val="6"/>
      <w:u w:val="none"/>
    </w:rPr>
  </w:style>
  <w:style w:type="character" w:customStyle="1" w:styleId="Bodytext10pt4">
    <w:name w:val="Body text + 10 pt4"/>
    <w:aliases w:val="Spacing 0 pt110"/>
    <w:rsid w:val="00352E64"/>
    <w:rPr>
      <w:rFonts w:ascii="Times New Roman" w:hAnsi="Times New Roman" w:cs="Times New Roman"/>
      <w:noProof/>
      <w:spacing w:val="0"/>
      <w:sz w:val="20"/>
      <w:szCs w:val="20"/>
      <w:u w:val="none"/>
    </w:rPr>
  </w:style>
  <w:style w:type="character" w:customStyle="1" w:styleId="Bodytext313pt2">
    <w:name w:val="Body text (3) + 13 pt2"/>
    <w:aliases w:val="Italic21,Spacing 0 pt109,Body text (6) + 5.5 pt,Body text (2) + 8.5 pt"/>
    <w:rsid w:val="00352E64"/>
    <w:rPr>
      <w:rFonts w:ascii="Times New Roman" w:hAnsi="Times New Roman" w:cs="Times New Roman"/>
      <w:b/>
      <w:bCs/>
      <w:i/>
      <w:iCs/>
      <w:spacing w:val="6"/>
      <w:sz w:val="26"/>
      <w:szCs w:val="26"/>
      <w:u w:val="none"/>
    </w:rPr>
  </w:style>
  <w:style w:type="character" w:customStyle="1" w:styleId="Bodytext311pt">
    <w:name w:val="Body text (3) + 11 pt"/>
    <w:aliases w:val="Spacing 0 pt108,Body text (10) + Not Italic"/>
    <w:rsid w:val="00352E64"/>
    <w:rPr>
      <w:rFonts w:ascii="Times New Roman" w:hAnsi="Times New Roman" w:cs="Times New Roman"/>
      <w:b/>
      <w:bCs/>
      <w:noProof/>
      <w:spacing w:val="0"/>
      <w:sz w:val="22"/>
      <w:szCs w:val="22"/>
      <w:u w:val="none"/>
    </w:rPr>
  </w:style>
  <w:style w:type="character" w:customStyle="1" w:styleId="Heading212">
    <w:name w:val="Heading #21 (2)_"/>
    <w:link w:val="Heading2120"/>
    <w:rsid w:val="00352E64"/>
    <w:rPr>
      <w:rFonts w:ascii="Times New Roman" w:hAnsi="Times New Roman" w:cs="Times New Roman"/>
      <w:spacing w:val="3"/>
      <w:sz w:val="20"/>
      <w:szCs w:val="20"/>
      <w:u w:val="none"/>
    </w:rPr>
  </w:style>
  <w:style w:type="paragraph" w:customStyle="1" w:styleId="Heading2120">
    <w:name w:val="Heading #21 (2)"/>
    <w:basedOn w:val="Normal"/>
    <w:link w:val="Heading212"/>
    <w:rsid w:val="00352E64"/>
    <w:pPr>
      <w:shd w:val="clear" w:color="auto" w:fill="FFFFFF"/>
      <w:spacing w:before="60" w:after="600" w:line="240" w:lineRule="atLeast"/>
      <w:jc w:val="both"/>
    </w:pPr>
    <w:rPr>
      <w:rFonts w:ascii="Times New Roman" w:hAnsi="Times New Roman" w:cs="Times New Roman"/>
      <w:color w:val="auto"/>
      <w:spacing w:val="3"/>
      <w:sz w:val="20"/>
      <w:szCs w:val="20"/>
      <w:lang w:eastAsia="en-US"/>
    </w:rPr>
  </w:style>
  <w:style w:type="character" w:customStyle="1" w:styleId="Heading212SmallCaps">
    <w:name w:val="Heading #21 (2) + Small Caps"/>
    <w:rsid w:val="00352E64"/>
    <w:rPr>
      <w:rFonts w:ascii="Times New Roman" w:hAnsi="Times New Roman" w:cs="Times New Roman"/>
      <w:smallCaps/>
      <w:spacing w:val="3"/>
      <w:sz w:val="20"/>
      <w:szCs w:val="20"/>
      <w:u w:val="none"/>
    </w:rPr>
  </w:style>
  <w:style w:type="character" w:customStyle="1" w:styleId="Heading21212pt">
    <w:name w:val="Heading #21 (2) + 12 pt"/>
    <w:aliases w:val="Italic20,Spacing 0 pt107,Body text (11) + 9 pt"/>
    <w:rsid w:val="00352E64"/>
    <w:rPr>
      <w:rFonts w:ascii="Times New Roman" w:hAnsi="Times New Roman" w:cs="Times New Roman"/>
      <w:i/>
      <w:iCs/>
      <w:spacing w:val="1"/>
      <w:sz w:val="24"/>
      <w:szCs w:val="24"/>
      <w:u w:val="none"/>
    </w:rPr>
  </w:style>
  <w:style w:type="character" w:customStyle="1" w:styleId="BodytextSpacing0pt2">
    <w:name w:val="Body text + Spacing 0 pt2"/>
    <w:rsid w:val="00352E64"/>
    <w:rPr>
      <w:rFonts w:ascii="Times New Roman" w:hAnsi="Times New Roman" w:cs="Times New Roman"/>
      <w:spacing w:val="6"/>
      <w:u w:val="none"/>
    </w:rPr>
  </w:style>
  <w:style w:type="character" w:customStyle="1" w:styleId="Bodytext20Spacing0pt">
    <w:name w:val="Body text (20) + Spacing 0 pt"/>
    <w:rsid w:val="00352E64"/>
    <w:rPr>
      <w:rFonts w:ascii="Times New Roman" w:hAnsi="Times New Roman" w:cs="Times New Roman"/>
      <w:b/>
      <w:bCs/>
      <w:i/>
      <w:iCs/>
      <w:spacing w:val="5"/>
      <w:sz w:val="19"/>
      <w:szCs w:val="19"/>
      <w:u w:val="none"/>
    </w:rPr>
  </w:style>
  <w:style w:type="character" w:customStyle="1" w:styleId="Bodytext21Spacing0pt">
    <w:name w:val="Body text (21) + Spacing 0 pt"/>
    <w:rsid w:val="00352E64"/>
    <w:rPr>
      <w:rFonts w:ascii="Times New Roman" w:hAnsi="Times New Roman" w:cs="Times New Roman"/>
      <w:b/>
      <w:bCs/>
      <w:spacing w:val="4"/>
      <w:sz w:val="19"/>
      <w:szCs w:val="19"/>
      <w:u w:val="none"/>
    </w:rPr>
  </w:style>
  <w:style w:type="character" w:customStyle="1" w:styleId="Bodytext2112pt2">
    <w:name w:val="Body text (21) + 12 pt2"/>
    <w:aliases w:val="Spacing 0 pt106,Body text + Trebuchet MS"/>
    <w:rsid w:val="00352E64"/>
    <w:rPr>
      <w:rFonts w:ascii="Times New Roman" w:hAnsi="Times New Roman" w:cs="Times New Roman"/>
      <w:b/>
      <w:bCs/>
      <w:spacing w:val="4"/>
      <w:sz w:val="24"/>
      <w:szCs w:val="24"/>
      <w:u w:val="none"/>
    </w:rPr>
  </w:style>
  <w:style w:type="character" w:customStyle="1" w:styleId="HeaderorfooterSpacing0pt2">
    <w:name w:val="Header or footer + Spacing 0 pt2"/>
    <w:rsid w:val="00352E64"/>
    <w:rPr>
      <w:rFonts w:ascii="Times New Roman" w:hAnsi="Times New Roman" w:cs="Times New Roman"/>
      <w:b/>
      <w:bCs/>
      <w:spacing w:val="14"/>
      <w:sz w:val="19"/>
      <w:szCs w:val="19"/>
      <w:u w:val="none"/>
    </w:rPr>
  </w:style>
  <w:style w:type="character" w:customStyle="1" w:styleId="Bodytext13pt2">
    <w:name w:val="Body text + 13 pt2"/>
    <w:aliases w:val="Bold30,Italic19,Spacing 0 pt105,Body text + Verdana"/>
    <w:rsid w:val="00352E64"/>
    <w:rPr>
      <w:rFonts w:ascii="Times New Roman" w:hAnsi="Times New Roman" w:cs="Times New Roman"/>
      <w:b/>
      <w:bCs/>
      <w:i/>
      <w:iCs/>
      <w:spacing w:val="1"/>
      <w:sz w:val="26"/>
      <w:szCs w:val="26"/>
      <w:u w:val="none"/>
    </w:rPr>
  </w:style>
  <w:style w:type="character" w:customStyle="1" w:styleId="BodytextSmallCaps">
    <w:name w:val="Body text + Small Caps"/>
    <w:aliases w:val="Spacing 0 pt104"/>
    <w:rsid w:val="00352E64"/>
    <w:rPr>
      <w:rFonts w:ascii="Times New Roman" w:hAnsi="Times New Roman" w:cs="Times New Roman"/>
      <w:smallCaps/>
      <w:spacing w:val="6"/>
      <w:u w:val="none"/>
    </w:rPr>
  </w:style>
  <w:style w:type="character" w:customStyle="1" w:styleId="Heading182">
    <w:name w:val="Heading #18 (2)_"/>
    <w:link w:val="Heading1820"/>
    <w:rsid w:val="00352E64"/>
    <w:rPr>
      <w:rFonts w:ascii="Impact" w:hAnsi="Impact" w:cs="Impact"/>
      <w:sz w:val="27"/>
      <w:szCs w:val="27"/>
      <w:u w:val="none"/>
    </w:rPr>
  </w:style>
  <w:style w:type="paragraph" w:customStyle="1" w:styleId="Heading1820">
    <w:name w:val="Heading #18 (2)"/>
    <w:basedOn w:val="Normal"/>
    <w:link w:val="Heading182"/>
    <w:rsid w:val="00352E64"/>
    <w:pPr>
      <w:shd w:val="clear" w:color="auto" w:fill="FFFFFF"/>
      <w:spacing w:before="120" w:after="720" w:line="240" w:lineRule="atLeast"/>
      <w:jc w:val="both"/>
    </w:pPr>
    <w:rPr>
      <w:rFonts w:ascii="Impact" w:hAnsi="Impact" w:cs="Impact"/>
      <w:color w:val="auto"/>
      <w:sz w:val="27"/>
      <w:szCs w:val="27"/>
      <w:lang w:eastAsia="en-US"/>
    </w:rPr>
  </w:style>
  <w:style w:type="character" w:customStyle="1" w:styleId="Heading182TimesNewRoman">
    <w:name w:val="Heading #18 (2) + Times New Roman"/>
    <w:aliases w:val="13 pt,Bold29"/>
    <w:rsid w:val="00352E64"/>
    <w:rPr>
      <w:rFonts w:ascii="Times New Roman" w:hAnsi="Times New Roman" w:cs="Times New Roman"/>
      <w:b/>
      <w:bCs/>
      <w:noProof/>
      <w:sz w:val="26"/>
      <w:szCs w:val="26"/>
      <w:u w:val="none"/>
    </w:rPr>
  </w:style>
  <w:style w:type="character" w:customStyle="1" w:styleId="Bodytext28">
    <w:name w:val="Body text (28)_"/>
    <w:link w:val="Bodytext280"/>
    <w:rsid w:val="00352E64"/>
    <w:rPr>
      <w:spacing w:val="35"/>
      <w:sz w:val="8"/>
      <w:szCs w:val="8"/>
      <w:u w:val="none"/>
    </w:rPr>
  </w:style>
  <w:style w:type="paragraph" w:customStyle="1" w:styleId="Bodytext280">
    <w:name w:val="Body text (28)"/>
    <w:basedOn w:val="Normal"/>
    <w:link w:val="Bodytext28"/>
    <w:rsid w:val="00352E64"/>
    <w:pPr>
      <w:shd w:val="clear" w:color="auto" w:fill="FFFFFF"/>
      <w:spacing w:after="300" w:line="240" w:lineRule="atLeast"/>
    </w:pPr>
    <w:rPr>
      <w:rFonts w:cs="Times New Roman"/>
      <w:color w:val="auto"/>
      <w:spacing w:val="35"/>
      <w:sz w:val="8"/>
      <w:szCs w:val="8"/>
      <w:lang w:eastAsia="en-US"/>
    </w:rPr>
  </w:style>
  <w:style w:type="character" w:customStyle="1" w:styleId="Bodytext28TimesNewRoman">
    <w:name w:val="Body text (28) + Times New Roman"/>
    <w:aliases w:val="12 pt1,Spacing 0 pt103"/>
    <w:rsid w:val="00352E64"/>
    <w:rPr>
      <w:rFonts w:ascii="Times New Roman" w:hAnsi="Times New Roman" w:cs="Times New Roman"/>
      <w:spacing w:val="6"/>
      <w:sz w:val="24"/>
      <w:szCs w:val="24"/>
      <w:u w:val="none"/>
    </w:rPr>
  </w:style>
  <w:style w:type="character" w:customStyle="1" w:styleId="Heading16">
    <w:name w:val="Heading #16_"/>
    <w:link w:val="Heading160"/>
    <w:rsid w:val="00352E64"/>
    <w:rPr>
      <w:rFonts w:ascii="Times New Roman" w:hAnsi="Times New Roman" w:cs="Times New Roman"/>
      <w:i/>
      <w:iCs/>
      <w:spacing w:val="1"/>
      <w:u w:val="none"/>
    </w:rPr>
  </w:style>
  <w:style w:type="paragraph" w:customStyle="1" w:styleId="Heading160">
    <w:name w:val="Heading #16"/>
    <w:basedOn w:val="Normal"/>
    <w:link w:val="Heading16"/>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Heading16NotItalic">
    <w:name w:val="Heading #16 + Not Italic"/>
    <w:aliases w:val="Spacing 0 pt102"/>
    <w:rsid w:val="00352E64"/>
    <w:rPr>
      <w:rFonts w:ascii="Times New Roman" w:hAnsi="Times New Roman" w:cs="Times New Roman"/>
      <w:i/>
      <w:iCs/>
      <w:spacing w:val="6"/>
      <w:u w:val="none"/>
    </w:rPr>
  </w:style>
  <w:style w:type="character" w:customStyle="1" w:styleId="Bodytext21Italic2">
    <w:name w:val="Body text (21) + Italic2"/>
    <w:aliases w:val="Spacing 0 pt101,Body text (2) + 11 pt5"/>
    <w:rsid w:val="00352E64"/>
    <w:rPr>
      <w:rFonts w:ascii="Times New Roman" w:hAnsi="Times New Roman" w:cs="Times New Roman"/>
      <w:b/>
      <w:bCs/>
      <w:i/>
      <w:iCs/>
      <w:spacing w:val="5"/>
      <w:sz w:val="19"/>
      <w:szCs w:val="19"/>
      <w:u w:val="none"/>
    </w:rPr>
  </w:style>
  <w:style w:type="character" w:customStyle="1" w:styleId="Bodytext219pt">
    <w:name w:val="Body text (21) + 9 pt"/>
    <w:aliases w:val="Spacing 0 pt100,Body text + Bold4"/>
    <w:rsid w:val="00352E64"/>
    <w:rPr>
      <w:rFonts w:ascii="Times New Roman" w:hAnsi="Times New Roman" w:cs="Times New Roman"/>
      <w:b/>
      <w:bCs/>
      <w:spacing w:val="3"/>
      <w:sz w:val="18"/>
      <w:szCs w:val="18"/>
      <w:u w:val="none"/>
    </w:rPr>
  </w:style>
  <w:style w:type="character" w:customStyle="1" w:styleId="Bodytext22Spacing0pt">
    <w:name w:val="Body text (22) + Spacing 0 pt"/>
    <w:rsid w:val="00352E64"/>
    <w:rPr>
      <w:rFonts w:ascii="Times New Roman" w:hAnsi="Times New Roman" w:cs="Times New Roman"/>
      <w:b/>
      <w:bCs/>
      <w:spacing w:val="4"/>
      <w:sz w:val="18"/>
      <w:szCs w:val="18"/>
      <w:u w:val="none"/>
    </w:rPr>
  </w:style>
  <w:style w:type="character" w:customStyle="1" w:styleId="Bodytext2295pt">
    <w:name w:val="Body text (22) + 9.5 pt"/>
    <w:aliases w:val="Spacing 0 pt99,Body text (2) + 11 pt4"/>
    <w:rsid w:val="00352E64"/>
    <w:rPr>
      <w:rFonts w:ascii="Times New Roman" w:hAnsi="Times New Roman" w:cs="Times New Roman"/>
      <w:b/>
      <w:bCs/>
      <w:spacing w:val="4"/>
      <w:sz w:val="19"/>
      <w:szCs w:val="19"/>
      <w:u w:val="none"/>
    </w:rPr>
  </w:style>
  <w:style w:type="character" w:customStyle="1" w:styleId="Headerorfooter7">
    <w:name w:val="Header or footer (7)_"/>
    <w:link w:val="Headerorfooter70"/>
    <w:rsid w:val="00352E64"/>
    <w:rPr>
      <w:rFonts w:ascii="Times New Roman" w:hAnsi="Times New Roman" w:cs="Times New Roman"/>
      <w:b/>
      <w:bCs/>
      <w:spacing w:val="26"/>
      <w:sz w:val="17"/>
      <w:szCs w:val="17"/>
      <w:u w:val="none"/>
    </w:rPr>
  </w:style>
  <w:style w:type="paragraph" w:customStyle="1" w:styleId="Headerorfooter70">
    <w:name w:val="Header or footer (7)"/>
    <w:basedOn w:val="Normal"/>
    <w:link w:val="Headerorfooter7"/>
    <w:rsid w:val="00352E64"/>
    <w:pPr>
      <w:shd w:val="clear" w:color="auto" w:fill="FFFFFF"/>
      <w:spacing w:line="240" w:lineRule="atLeast"/>
    </w:pPr>
    <w:rPr>
      <w:rFonts w:ascii="Times New Roman" w:hAnsi="Times New Roman" w:cs="Times New Roman"/>
      <w:b/>
      <w:bCs/>
      <w:color w:val="auto"/>
      <w:spacing w:val="26"/>
      <w:sz w:val="17"/>
      <w:szCs w:val="17"/>
      <w:lang w:eastAsia="en-US"/>
    </w:rPr>
  </w:style>
  <w:style w:type="character" w:customStyle="1" w:styleId="Bodytext29">
    <w:name w:val="Body text (29)_"/>
    <w:link w:val="Bodytext290"/>
    <w:rsid w:val="00352E64"/>
    <w:rPr>
      <w:rFonts w:ascii="Segoe UI" w:hAnsi="Segoe UI" w:cs="Segoe UI"/>
      <w:noProof/>
      <w:sz w:val="10"/>
      <w:szCs w:val="10"/>
      <w:u w:val="none"/>
    </w:rPr>
  </w:style>
  <w:style w:type="paragraph" w:customStyle="1" w:styleId="Bodytext290">
    <w:name w:val="Body text (29)"/>
    <w:basedOn w:val="Normal"/>
    <w:link w:val="Bodytext29"/>
    <w:rsid w:val="00352E64"/>
    <w:pPr>
      <w:shd w:val="clear" w:color="auto" w:fill="FFFFFF"/>
      <w:spacing w:before="300" w:after="4740" w:line="240" w:lineRule="atLeast"/>
    </w:pPr>
    <w:rPr>
      <w:rFonts w:ascii="Segoe UI" w:hAnsi="Segoe UI" w:cs="Segoe UI"/>
      <w:noProof/>
      <w:color w:val="auto"/>
      <w:sz w:val="10"/>
      <w:szCs w:val="10"/>
      <w:lang w:eastAsia="en-US"/>
    </w:rPr>
  </w:style>
  <w:style w:type="character" w:customStyle="1" w:styleId="Heading2213pt">
    <w:name w:val="Heading #22 + 13 pt"/>
    <w:aliases w:val="Italic18,Spacing 0 pt98,Body text (2) + 11 pt3"/>
    <w:rsid w:val="00352E64"/>
    <w:rPr>
      <w:rFonts w:ascii="Times New Roman" w:hAnsi="Times New Roman" w:cs="Times New Roman"/>
      <w:b/>
      <w:bCs/>
      <w:i/>
      <w:iCs/>
      <w:spacing w:val="4"/>
      <w:sz w:val="26"/>
      <w:szCs w:val="26"/>
      <w:u w:val="none"/>
    </w:rPr>
  </w:style>
  <w:style w:type="character" w:customStyle="1" w:styleId="Tableofcontents9">
    <w:name w:val="Table of contents (9)_"/>
    <w:link w:val="Tableofcontents90"/>
    <w:rsid w:val="00352E64"/>
    <w:rPr>
      <w:rFonts w:ascii="Times New Roman" w:hAnsi="Times New Roman" w:cs="Times New Roman"/>
      <w:i/>
      <w:iCs/>
      <w:spacing w:val="1"/>
      <w:u w:val="none"/>
    </w:rPr>
  </w:style>
  <w:style w:type="paragraph" w:customStyle="1" w:styleId="Tableofcontents90">
    <w:name w:val="Table of contents (9)"/>
    <w:basedOn w:val="Normal"/>
    <w:link w:val="Tableofcontents9"/>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Tableofcontents9NotItalic">
    <w:name w:val="Table of contents (9) + Not Italic"/>
    <w:aliases w:val="Spacing 0 pt97,Body text (2) + Italic"/>
    <w:rsid w:val="00352E64"/>
    <w:rPr>
      <w:rFonts w:ascii="Times New Roman" w:hAnsi="Times New Roman" w:cs="Times New Roman"/>
      <w:i/>
      <w:iCs/>
      <w:spacing w:val="6"/>
      <w:u w:val="none"/>
    </w:rPr>
  </w:style>
  <w:style w:type="character" w:customStyle="1" w:styleId="Tableofcontents910pt">
    <w:name w:val="Table of contents (9) + 10 pt"/>
    <w:aliases w:val="Spacing 1 pt10"/>
    <w:rsid w:val="00352E64"/>
    <w:rPr>
      <w:rFonts w:ascii="Times New Roman" w:hAnsi="Times New Roman" w:cs="Times New Roman"/>
      <w:i/>
      <w:iCs/>
      <w:spacing w:val="34"/>
      <w:sz w:val="20"/>
      <w:szCs w:val="20"/>
      <w:u w:val="none"/>
    </w:rPr>
  </w:style>
  <w:style w:type="character" w:customStyle="1" w:styleId="Tableofcontents910pt1">
    <w:name w:val="Table of contents (9) + 10 pt1"/>
    <w:aliases w:val="Not Italic8,Spacing 0 pt96,Heading #5 + 11.5 pt"/>
    <w:rsid w:val="00352E64"/>
    <w:rPr>
      <w:rFonts w:ascii="Times New Roman" w:hAnsi="Times New Roman" w:cs="Times New Roman"/>
      <w:i/>
      <w:iCs/>
      <w:noProof/>
      <w:spacing w:val="0"/>
      <w:sz w:val="20"/>
      <w:szCs w:val="20"/>
      <w:u w:val="none"/>
    </w:rPr>
  </w:style>
  <w:style w:type="character" w:customStyle="1" w:styleId="TableofcontentsBold">
    <w:name w:val="Table of contents + Bold"/>
    <w:aliases w:val="Spacing 0 pt95,Body text + Impact,10 pt6"/>
    <w:rsid w:val="00352E64"/>
    <w:rPr>
      <w:rFonts w:ascii="Times New Roman" w:hAnsi="Times New Roman" w:cs="Times New Roman"/>
      <w:b/>
      <w:bCs/>
      <w:spacing w:val="4"/>
      <w:u w:val="none"/>
    </w:rPr>
  </w:style>
  <w:style w:type="character" w:customStyle="1" w:styleId="TableofcontentsSpacing0pt2">
    <w:name w:val="Table of contents + Spacing 0 pt2"/>
    <w:rsid w:val="00352E64"/>
    <w:rPr>
      <w:rFonts w:ascii="Times New Roman" w:hAnsi="Times New Roman" w:cs="Times New Roman"/>
      <w:spacing w:val="6"/>
      <w:u w:val="none"/>
    </w:rPr>
  </w:style>
  <w:style w:type="character" w:customStyle="1" w:styleId="Heading19">
    <w:name w:val="Heading #19_"/>
    <w:link w:val="Heading190"/>
    <w:rsid w:val="00352E64"/>
    <w:rPr>
      <w:rFonts w:ascii="Times New Roman" w:hAnsi="Times New Roman" w:cs="Times New Roman"/>
      <w:b/>
      <w:bCs/>
      <w:spacing w:val="8"/>
      <w:sz w:val="26"/>
      <w:szCs w:val="26"/>
      <w:u w:val="none"/>
    </w:rPr>
  </w:style>
  <w:style w:type="paragraph" w:customStyle="1" w:styleId="Heading190">
    <w:name w:val="Heading #19"/>
    <w:basedOn w:val="Normal"/>
    <w:link w:val="Heading19"/>
    <w:rsid w:val="00352E64"/>
    <w:pPr>
      <w:shd w:val="clear" w:color="auto" w:fill="FFFFFF"/>
      <w:spacing w:before="480" w:after="480" w:line="240" w:lineRule="atLeast"/>
      <w:jc w:val="both"/>
    </w:pPr>
    <w:rPr>
      <w:rFonts w:ascii="Times New Roman" w:hAnsi="Times New Roman" w:cs="Times New Roman"/>
      <w:b/>
      <w:bCs/>
      <w:color w:val="auto"/>
      <w:spacing w:val="8"/>
      <w:sz w:val="26"/>
      <w:szCs w:val="26"/>
      <w:lang w:eastAsia="en-US"/>
    </w:rPr>
  </w:style>
  <w:style w:type="character" w:customStyle="1" w:styleId="Bodytext230">
    <w:name w:val="Body text (23)"/>
    <w:rsid w:val="00352E64"/>
    <w:rPr>
      <w:rFonts w:ascii="Times New Roman" w:hAnsi="Times New Roman" w:cs="Times New Roman"/>
      <w:b/>
      <w:bCs/>
      <w:i/>
      <w:iCs/>
      <w:sz w:val="26"/>
      <w:szCs w:val="26"/>
      <w:u w:val="none"/>
    </w:rPr>
  </w:style>
  <w:style w:type="character" w:customStyle="1" w:styleId="Bodytext11Spacing1pt2">
    <w:name w:val="Body text (11) + Spacing 1 pt2"/>
    <w:rsid w:val="00352E64"/>
    <w:rPr>
      <w:rFonts w:ascii="Segoe UI" w:hAnsi="Segoe UI" w:cs="Segoe UI"/>
      <w:spacing w:val="22"/>
      <w:w w:val="40"/>
      <w:sz w:val="10"/>
      <w:szCs w:val="10"/>
      <w:u w:val="none"/>
    </w:rPr>
  </w:style>
  <w:style w:type="character" w:customStyle="1" w:styleId="Bodytext219pt2">
    <w:name w:val="Body text (21) + 9 pt2"/>
    <w:aliases w:val="Spacing 0 pt94"/>
    <w:rsid w:val="00352E64"/>
    <w:rPr>
      <w:rFonts w:ascii="Times New Roman" w:hAnsi="Times New Roman" w:cs="Times New Roman"/>
      <w:b/>
      <w:bCs/>
      <w:spacing w:val="4"/>
      <w:sz w:val="18"/>
      <w:szCs w:val="18"/>
      <w:u w:val="none"/>
    </w:rPr>
  </w:style>
  <w:style w:type="character" w:customStyle="1" w:styleId="Bodytext21Corbel2">
    <w:name w:val="Body text (21) + Corbel2"/>
    <w:aliases w:val="Not Bold13,Spacing 0 pt93"/>
    <w:rsid w:val="00352E64"/>
    <w:rPr>
      <w:rFonts w:ascii="Corbel" w:hAnsi="Corbel" w:cs="Corbel"/>
      <w:b/>
      <w:bCs/>
      <w:spacing w:val="-5"/>
      <w:sz w:val="19"/>
      <w:szCs w:val="19"/>
      <w:u w:val="none"/>
    </w:rPr>
  </w:style>
  <w:style w:type="character" w:customStyle="1" w:styleId="Bodytext21Corbel1">
    <w:name w:val="Body text (21) + Corbel1"/>
    <w:aliases w:val="Not Bold12,Spacing 0 pt92,Heading #5 (3) + Verdana"/>
    <w:rsid w:val="00352E64"/>
    <w:rPr>
      <w:rFonts w:ascii="Corbel" w:hAnsi="Corbel" w:cs="Corbel"/>
      <w:b/>
      <w:bCs/>
      <w:noProof/>
      <w:spacing w:val="0"/>
      <w:sz w:val="19"/>
      <w:szCs w:val="19"/>
      <w:u w:val="none"/>
    </w:rPr>
  </w:style>
  <w:style w:type="character" w:customStyle="1" w:styleId="Heading120">
    <w:name w:val="Heading #12_"/>
    <w:link w:val="Heading121"/>
    <w:rsid w:val="00352E64"/>
    <w:rPr>
      <w:rFonts w:ascii="Times New Roman" w:hAnsi="Times New Roman" w:cs="Times New Roman"/>
      <w:sz w:val="20"/>
      <w:szCs w:val="20"/>
      <w:u w:val="none"/>
    </w:rPr>
  </w:style>
  <w:style w:type="paragraph" w:customStyle="1" w:styleId="Heading121">
    <w:name w:val="Heading #12"/>
    <w:basedOn w:val="Normal"/>
    <w:link w:val="Heading120"/>
    <w:rsid w:val="00352E64"/>
    <w:pPr>
      <w:shd w:val="clear" w:color="auto" w:fill="FFFFFF"/>
      <w:spacing w:before="60" w:line="240" w:lineRule="atLeast"/>
      <w:jc w:val="both"/>
    </w:pPr>
    <w:rPr>
      <w:rFonts w:ascii="Times New Roman" w:hAnsi="Times New Roman" w:cs="Times New Roman"/>
      <w:color w:val="auto"/>
      <w:sz w:val="20"/>
      <w:szCs w:val="20"/>
      <w:lang w:eastAsia="en-US"/>
    </w:rPr>
  </w:style>
  <w:style w:type="character" w:customStyle="1" w:styleId="Heading12Impact">
    <w:name w:val="Heading #12 + Impact"/>
    <w:aliases w:val="13 pt2"/>
    <w:rsid w:val="00352E64"/>
    <w:rPr>
      <w:rFonts w:ascii="Impact" w:hAnsi="Impact" w:cs="Impact"/>
      <w:sz w:val="26"/>
      <w:szCs w:val="26"/>
      <w:u w:val="none"/>
    </w:rPr>
  </w:style>
  <w:style w:type="character" w:customStyle="1" w:styleId="Heading12135pt">
    <w:name w:val="Heading #12 + 13.5 pt"/>
    <w:aliases w:val="Bold28"/>
    <w:rsid w:val="00352E64"/>
    <w:rPr>
      <w:rFonts w:ascii="Times New Roman" w:hAnsi="Times New Roman" w:cs="Times New Roman"/>
      <w:b/>
      <w:bCs/>
      <w:noProof/>
      <w:sz w:val="27"/>
      <w:szCs w:val="27"/>
      <w:u w:val="none"/>
    </w:rPr>
  </w:style>
  <w:style w:type="character" w:customStyle="1" w:styleId="Heading183">
    <w:name w:val="Heading #18 (3)_"/>
    <w:link w:val="Heading1830"/>
    <w:rsid w:val="00352E64"/>
    <w:rPr>
      <w:rFonts w:ascii="Impact" w:hAnsi="Impact" w:cs="Impact"/>
      <w:noProof/>
      <w:sz w:val="27"/>
      <w:szCs w:val="27"/>
      <w:u w:val="none"/>
    </w:rPr>
  </w:style>
  <w:style w:type="paragraph" w:customStyle="1" w:styleId="Heading1830">
    <w:name w:val="Heading #18 (3)"/>
    <w:basedOn w:val="Normal"/>
    <w:link w:val="Heading183"/>
    <w:rsid w:val="00352E64"/>
    <w:pPr>
      <w:shd w:val="clear" w:color="auto" w:fill="FFFFFF"/>
      <w:spacing w:before="600" w:after="300" w:line="240" w:lineRule="atLeast"/>
      <w:jc w:val="center"/>
    </w:pPr>
    <w:rPr>
      <w:rFonts w:ascii="Impact" w:hAnsi="Impact" w:cs="Impact"/>
      <w:noProof/>
      <w:color w:val="auto"/>
      <w:sz w:val="27"/>
      <w:szCs w:val="27"/>
      <w:lang w:eastAsia="en-US"/>
    </w:rPr>
  </w:style>
  <w:style w:type="character" w:customStyle="1" w:styleId="Heading183TimesNewRoman">
    <w:name w:val="Heading #18 (3) + Times New Roman"/>
    <w:aliases w:val="12.5 pt,Bold27,Body text (6) + Tahoma"/>
    <w:rsid w:val="00352E64"/>
    <w:rPr>
      <w:rFonts w:ascii="Times New Roman" w:hAnsi="Times New Roman" w:cs="Times New Roman"/>
      <w:b/>
      <w:bCs/>
      <w:noProof/>
      <w:sz w:val="25"/>
      <w:szCs w:val="25"/>
      <w:u w:val="none"/>
    </w:rPr>
  </w:style>
  <w:style w:type="character" w:customStyle="1" w:styleId="Tablecaption2">
    <w:name w:val="Table caption (2)_"/>
    <w:link w:val="Tablecaption20"/>
    <w:rsid w:val="00352E64"/>
    <w:rPr>
      <w:rFonts w:ascii="Times New Roman" w:hAnsi="Times New Roman" w:cs="Times New Roman"/>
      <w:i/>
      <w:iCs/>
      <w:spacing w:val="1"/>
      <w:u w:val="none"/>
    </w:rPr>
  </w:style>
  <w:style w:type="paragraph" w:customStyle="1" w:styleId="Tablecaption20">
    <w:name w:val="Table caption (2)"/>
    <w:basedOn w:val="Normal"/>
    <w:link w:val="Tablecaption2"/>
    <w:rsid w:val="00352E64"/>
    <w:pPr>
      <w:shd w:val="clear" w:color="auto" w:fill="FFFFFF"/>
      <w:spacing w:line="240" w:lineRule="atLeast"/>
    </w:pPr>
    <w:rPr>
      <w:rFonts w:ascii="Times New Roman" w:hAnsi="Times New Roman" w:cs="Times New Roman"/>
      <w:i/>
      <w:iCs/>
      <w:color w:val="auto"/>
      <w:spacing w:val="1"/>
      <w:lang w:eastAsia="en-US"/>
    </w:rPr>
  </w:style>
  <w:style w:type="character" w:customStyle="1" w:styleId="Bodytext300">
    <w:name w:val="Body text (30)_"/>
    <w:link w:val="Bodytext301"/>
    <w:rsid w:val="00352E64"/>
    <w:rPr>
      <w:rFonts w:ascii="Times New Roman" w:hAnsi="Times New Roman" w:cs="Times New Roman"/>
      <w:noProof/>
      <w:w w:val="20"/>
      <w:sz w:val="8"/>
      <w:szCs w:val="8"/>
      <w:u w:val="none"/>
    </w:rPr>
  </w:style>
  <w:style w:type="paragraph" w:customStyle="1" w:styleId="Bodytext301">
    <w:name w:val="Body text (30)"/>
    <w:basedOn w:val="Normal"/>
    <w:link w:val="Bodytext300"/>
    <w:rsid w:val="00352E64"/>
    <w:pPr>
      <w:shd w:val="clear" w:color="auto" w:fill="FFFFFF"/>
      <w:spacing w:before="3180" w:after="420" w:line="240" w:lineRule="atLeast"/>
    </w:pPr>
    <w:rPr>
      <w:rFonts w:ascii="Times New Roman" w:hAnsi="Times New Roman" w:cs="Times New Roman"/>
      <w:noProof/>
      <w:color w:val="auto"/>
      <w:w w:val="20"/>
      <w:sz w:val="8"/>
      <w:szCs w:val="8"/>
      <w:lang w:eastAsia="en-US"/>
    </w:rPr>
  </w:style>
  <w:style w:type="character" w:customStyle="1" w:styleId="Heading22Impact">
    <w:name w:val="Heading #22 + Impact"/>
    <w:aliases w:val="13.5 pt4,Not Bold11,Spacing 0 pt91,Body text (10) + Not Bold"/>
    <w:rsid w:val="00352E64"/>
    <w:rPr>
      <w:rFonts w:ascii="Impact" w:hAnsi="Impact" w:cs="Impact"/>
      <w:b/>
      <w:bCs/>
      <w:spacing w:val="0"/>
      <w:sz w:val="27"/>
      <w:szCs w:val="27"/>
      <w:u w:val="none"/>
    </w:rPr>
  </w:style>
  <w:style w:type="character" w:customStyle="1" w:styleId="Heading22135pt">
    <w:name w:val="Heading #22 + 13.5 pt"/>
    <w:aliases w:val="Spacing 0 pt90,Body text (2) + 10 pt2"/>
    <w:rsid w:val="00352E64"/>
    <w:rPr>
      <w:rFonts w:ascii="Times New Roman" w:hAnsi="Times New Roman" w:cs="Times New Roman"/>
      <w:b/>
      <w:bCs/>
      <w:noProof/>
      <w:spacing w:val="0"/>
      <w:sz w:val="27"/>
      <w:szCs w:val="27"/>
      <w:u w:val="none"/>
    </w:rPr>
  </w:style>
  <w:style w:type="character" w:customStyle="1" w:styleId="BodytextItalic2">
    <w:name w:val="Body text + Italic2"/>
    <w:rsid w:val="00352E64"/>
    <w:rPr>
      <w:rFonts w:ascii="Times New Roman" w:hAnsi="Times New Roman" w:cs="Times New Roman"/>
      <w:i/>
      <w:iCs/>
      <w:spacing w:val="1"/>
      <w:u w:val="none"/>
    </w:rPr>
  </w:style>
  <w:style w:type="character" w:customStyle="1" w:styleId="Bodytext10Spacing0pt1">
    <w:name w:val="Body text (10) + Spacing 0 pt1"/>
    <w:rsid w:val="00352E64"/>
    <w:rPr>
      <w:rFonts w:ascii="Times New Roman" w:hAnsi="Times New Roman" w:cs="Times New Roman"/>
      <w:b/>
      <w:bCs/>
      <w:spacing w:val="8"/>
      <w:sz w:val="26"/>
      <w:szCs w:val="26"/>
      <w:u w:val="none"/>
    </w:rPr>
  </w:style>
  <w:style w:type="character" w:customStyle="1" w:styleId="Bodytext31">
    <w:name w:val="Body text (31)_"/>
    <w:link w:val="Bodytext310"/>
    <w:rsid w:val="00352E64"/>
    <w:rPr>
      <w:rFonts w:ascii="Times New Roman" w:hAnsi="Times New Roman" w:cs="Times New Roman"/>
      <w:spacing w:val="10"/>
      <w:sz w:val="20"/>
      <w:szCs w:val="20"/>
      <w:u w:val="none"/>
    </w:rPr>
  </w:style>
  <w:style w:type="paragraph" w:customStyle="1" w:styleId="Bodytext310">
    <w:name w:val="Body text (31)"/>
    <w:basedOn w:val="Normal"/>
    <w:link w:val="Bodytext31"/>
    <w:rsid w:val="00352E64"/>
    <w:pPr>
      <w:shd w:val="clear" w:color="auto" w:fill="FFFFFF"/>
      <w:spacing w:before="180" w:after="300" w:line="240" w:lineRule="atLeast"/>
      <w:jc w:val="both"/>
    </w:pPr>
    <w:rPr>
      <w:rFonts w:ascii="Times New Roman" w:hAnsi="Times New Roman" w:cs="Times New Roman"/>
      <w:color w:val="auto"/>
      <w:spacing w:val="10"/>
      <w:sz w:val="20"/>
      <w:szCs w:val="20"/>
      <w:lang w:eastAsia="en-US"/>
    </w:rPr>
  </w:style>
  <w:style w:type="character" w:customStyle="1" w:styleId="Heading222">
    <w:name w:val="Heading #22 (2)_"/>
    <w:link w:val="Heading2220"/>
    <w:rsid w:val="00352E64"/>
    <w:rPr>
      <w:rFonts w:ascii="Times New Roman" w:hAnsi="Times New Roman" w:cs="Times New Roman"/>
      <w:spacing w:val="6"/>
      <w:u w:val="none"/>
    </w:rPr>
  </w:style>
  <w:style w:type="paragraph" w:customStyle="1" w:styleId="Heading2220">
    <w:name w:val="Heading #22 (2)"/>
    <w:basedOn w:val="Normal"/>
    <w:link w:val="Heading222"/>
    <w:rsid w:val="00352E64"/>
    <w:pPr>
      <w:shd w:val="clear" w:color="auto" w:fill="FFFFFF"/>
      <w:spacing w:before="300" w:after="180" w:line="240" w:lineRule="atLeast"/>
      <w:ind w:hanging="1780"/>
    </w:pPr>
    <w:rPr>
      <w:rFonts w:ascii="Times New Roman" w:hAnsi="Times New Roman" w:cs="Times New Roman"/>
      <w:color w:val="auto"/>
      <w:spacing w:val="6"/>
      <w:lang w:eastAsia="en-US"/>
    </w:rPr>
  </w:style>
  <w:style w:type="character" w:customStyle="1" w:styleId="Heading6">
    <w:name w:val="Heading #6_"/>
    <w:link w:val="Heading60"/>
    <w:rsid w:val="00352E64"/>
    <w:rPr>
      <w:rFonts w:ascii="Times New Roman" w:hAnsi="Times New Roman" w:cs="Times New Roman"/>
      <w:b/>
      <w:bCs/>
      <w:spacing w:val="4"/>
      <w:sz w:val="19"/>
      <w:szCs w:val="19"/>
      <w:u w:val="none"/>
    </w:rPr>
  </w:style>
  <w:style w:type="paragraph" w:customStyle="1" w:styleId="Heading60">
    <w:name w:val="Heading #6"/>
    <w:basedOn w:val="Normal"/>
    <w:link w:val="Heading6"/>
    <w:rsid w:val="00352E64"/>
    <w:pPr>
      <w:shd w:val="clear" w:color="auto" w:fill="FFFFFF"/>
      <w:spacing w:before="240" w:line="240" w:lineRule="atLeast"/>
      <w:jc w:val="both"/>
      <w:outlineLvl w:val="5"/>
    </w:pPr>
    <w:rPr>
      <w:rFonts w:ascii="Times New Roman" w:hAnsi="Times New Roman" w:cs="Times New Roman"/>
      <w:b/>
      <w:bCs/>
      <w:color w:val="auto"/>
      <w:spacing w:val="4"/>
      <w:sz w:val="19"/>
      <w:szCs w:val="19"/>
      <w:lang w:eastAsia="en-US"/>
    </w:rPr>
  </w:style>
  <w:style w:type="character" w:customStyle="1" w:styleId="Heading184">
    <w:name w:val="Heading #18 (4)_"/>
    <w:link w:val="Heading1840"/>
    <w:rsid w:val="00352E64"/>
    <w:rPr>
      <w:rFonts w:ascii="Impact" w:hAnsi="Impact" w:cs="Impact"/>
      <w:noProof/>
      <w:sz w:val="26"/>
      <w:szCs w:val="26"/>
      <w:u w:val="none"/>
    </w:rPr>
  </w:style>
  <w:style w:type="paragraph" w:customStyle="1" w:styleId="Heading1840">
    <w:name w:val="Heading #18 (4)"/>
    <w:basedOn w:val="Normal"/>
    <w:link w:val="Heading184"/>
    <w:rsid w:val="00352E64"/>
    <w:pPr>
      <w:shd w:val="clear" w:color="auto" w:fill="FFFFFF"/>
      <w:spacing w:before="600" w:after="600" w:line="240" w:lineRule="atLeast"/>
      <w:jc w:val="center"/>
    </w:pPr>
    <w:rPr>
      <w:rFonts w:ascii="Impact" w:hAnsi="Impact" w:cs="Impact"/>
      <w:noProof/>
      <w:color w:val="auto"/>
      <w:sz w:val="26"/>
      <w:szCs w:val="26"/>
      <w:lang w:eastAsia="en-US"/>
    </w:rPr>
  </w:style>
  <w:style w:type="character" w:customStyle="1" w:styleId="Heading184TimesNewRoman">
    <w:name w:val="Heading #18 (4) + Times New Roman"/>
    <w:aliases w:val="12.5 pt6,Bold26"/>
    <w:rsid w:val="00352E64"/>
    <w:rPr>
      <w:rFonts w:ascii="Times New Roman" w:hAnsi="Times New Roman" w:cs="Times New Roman"/>
      <w:b/>
      <w:bCs/>
      <w:noProof/>
      <w:sz w:val="25"/>
      <w:szCs w:val="25"/>
      <w:u w:val="none"/>
    </w:rPr>
  </w:style>
  <w:style w:type="character" w:customStyle="1" w:styleId="Tablecaption3">
    <w:name w:val="Table caption (3)_"/>
    <w:link w:val="Tablecaption30"/>
    <w:rsid w:val="00352E64"/>
    <w:rPr>
      <w:rFonts w:ascii="Times New Roman" w:hAnsi="Times New Roman" w:cs="Times New Roman"/>
      <w:b/>
      <w:bCs/>
      <w:spacing w:val="4"/>
      <w:u w:val="none"/>
    </w:rPr>
  </w:style>
  <w:style w:type="paragraph" w:customStyle="1" w:styleId="Tablecaption30">
    <w:name w:val="Table caption (3)"/>
    <w:basedOn w:val="Normal"/>
    <w:link w:val="Tablecaption3"/>
    <w:rsid w:val="00352E64"/>
    <w:pPr>
      <w:shd w:val="clear" w:color="auto" w:fill="FFFFFF"/>
      <w:spacing w:line="240" w:lineRule="atLeast"/>
    </w:pPr>
    <w:rPr>
      <w:rFonts w:ascii="Times New Roman" w:hAnsi="Times New Roman" w:cs="Times New Roman"/>
      <w:b/>
      <w:bCs/>
      <w:color w:val="auto"/>
      <w:spacing w:val="4"/>
      <w:lang w:eastAsia="en-US"/>
    </w:rPr>
  </w:style>
  <w:style w:type="character" w:customStyle="1" w:styleId="Bodytext3165pt">
    <w:name w:val="Body text (3) + 16.5 pt"/>
    <w:aliases w:val="Not Bold10,Spacing 0 pt89,Heading #5 + Impact"/>
    <w:rsid w:val="00352E64"/>
    <w:rPr>
      <w:rFonts w:ascii="Times New Roman" w:hAnsi="Times New Roman" w:cs="Times New Roman"/>
      <w:b/>
      <w:bCs/>
      <w:spacing w:val="4"/>
      <w:sz w:val="33"/>
      <w:szCs w:val="33"/>
      <w:u w:val="none"/>
    </w:rPr>
  </w:style>
  <w:style w:type="character" w:customStyle="1" w:styleId="Heading221">
    <w:name w:val="Heading #2 (2)_"/>
    <w:link w:val="Heading223"/>
    <w:rsid w:val="00352E64"/>
    <w:rPr>
      <w:rFonts w:ascii="Times New Roman" w:hAnsi="Times New Roman" w:cs="Times New Roman"/>
      <w:b/>
      <w:bCs/>
      <w:spacing w:val="4"/>
      <w:u w:val="none"/>
    </w:rPr>
  </w:style>
  <w:style w:type="paragraph" w:customStyle="1" w:styleId="Heading223">
    <w:name w:val="Heading #2 (2)"/>
    <w:basedOn w:val="Normal"/>
    <w:link w:val="Heading221"/>
    <w:rsid w:val="00352E64"/>
    <w:pPr>
      <w:shd w:val="clear" w:color="auto" w:fill="FFFFFF"/>
      <w:spacing w:before="240" w:after="360" w:line="326" w:lineRule="exact"/>
      <w:ind w:firstLine="1640"/>
      <w:outlineLvl w:val="1"/>
    </w:pPr>
    <w:rPr>
      <w:rFonts w:ascii="Times New Roman" w:hAnsi="Times New Roman" w:cs="Times New Roman"/>
      <w:b/>
      <w:bCs/>
      <w:color w:val="auto"/>
      <w:spacing w:val="4"/>
      <w:lang w:eastAsia="en-US"/>
    </w:rPr>
  </w:style>
  <w:style w:type="character" w:customStyle="1" w:styleId="Bodytext4SegoeUI">
    <w:name w:val="Body text (4) + Segoe UI"/>
    <w:aliases w:val="9 pt,Not Italic7,Spacing 0 pt88,Scale 80%,Body text (2) + 11 pt1"/>
    <w:rsid w:val="00352E64"/>
    <w:rPr>
      <w:rFonts w:ascii="Segoe UI" w:hAnsi="Segoe UI" w:cs="Segoe UI"/>
      <w:i/>
      <w:iCs/>
      <w:spacing w:val="17"/>
      <w:w w:val="80"/>
      <w:sz w:val="18"/>
      <w:szCs w:val="18"/>
      <w:u w:val="none"/>
    </w:rPr>
  </w:style>
  <w:style w:type="character" w:customStyle="1" w:styleId="Heading22Spacing0pt">
    <w:name w:val="Heading #22 + Spacing 0 pt"/>
    <w:rsid w:val="00352E64"/>
    <w:rPr>
      <w:rFonts w:ascii="Times New Roman" w:hAnsi="Times New Roman" w:cs="Times New Roman"/>
      <w:b/>
      <w:bCs/>
      <w:spacing w:val="3"/>
      <w:u w:val="none"/>
    </w:rPr>
  </w:style>
  <w:style w:type="character" w:customStyle="1" w:styleId="Heading185">
    <w:name w:val="Heading #18 (5)_"/>
    <w:link w:val="Heading1850"/>
    <w:rsid w:val="00352E64"/>
    <w:rPr>
      <w:rFonts w:ascii="Times New Roman" w:hAnsi="Times New Roman" w:cs="Times New Roman"/>
      <w:b/>
      <w:bCs/>
      <w:spacing w:val="4"/>
      <w:u w:val="none"/>
    </w:rPr>
  </w:style>
  <w:style w:type="paragraph" w:customStyle="1" w:styleId="Heading1850">
    <w:name w:val="Heading #18 (5)"/>
    <w:basedOn w:val="Normal"/>
    <w:link w:val="Heading185"/>
    <w:rsid w:val="00352E64"/>
    <w:pPr>
      <w:shd w:val="clear" w:color="auto" w:fill="FFFFFF"/>
      <w:spacing w:before="300" w:after="300" w:line="240" w:lineRule="atLeast"/>
      <w:jc w:val="center"/>
    </w:pPr>
    <w:rPr>
      <w:rFonts w:ascii="Times New Roman" w:hAnsi="Times New Roman" w:cs="Times New Roman"/>
      <w:b/>
      <w:bCs/>
      <w:color w:val="auto"/>
      <w:spacing w:val="4"/>
      <w:lang w:eastAsia="en-US"/>
    </w:rPr>
  </w:style>
  <w:style w:type="character" w:customStyle="1" w:styleId="Bodytext2175pt">
    <w:name w:val="Body text (21) + 7.5 pt"/>
    <w:aliases w:val="Spacing 0 pt87"/>
    <w:rsid w:val="00352E64"/>
    <w:rPr>
      <w:rFonts w:ascii="Times New Roman" w:hAnsi="Times New Roman" w:cs="Times New Roman"/>
      <w:b/>
      <w:bCs/>
      <w:spacing w:val="3"/>
      <w:sz w:val="15"/>
      <w:szCs w:val="15"/>
      <w:u w:val="none"/>
    </w:rPr>
  </w:style>
  <w:style w:type="character" w:customStyle="1" w:styleId="Bodytext3Spacing0pt2">
    <w:name w:val="Body text (3) + Spacing 0 pt2"/>
    <w:rsid w:val="00352E64"/>
    <w:rPr>
      <w:rFonts w:ascii="Times New Roman" w:hAnsi="Times New Roman" w:cs="Times New Roman"/>
      <w:b/>
      <w:bCs/>
      <w:spacing w:val="3"/>
      <w:u w:val="none"/>
    </w:rPr>
  </w:style>
  <w:style w:type="character" w:customStyle="1" w:styleId="Heading213">
    <w:name w:val="Heading #21 (3)_"/>
    <w:link w:val="Heading2130"/>
    <w:rsid w:val="00352E64"/>
    <w:rPr>
      <w:rFonts w:ascii="Times New Roman" w:hAnsi="Times New Roman" w:cs="Times New Roman"/>
      <w:b/>
      <w:bCs/>
      <w:spacing w:val="4"/>
      <w:u w:val="none"/>
    </w:rPr>
  </w:style>
  <w:style w:type="paragraph" w:customStyle="1" w:styleId="Heading2130">
    <w:name w:val="Heading #21 (3)"/>
    <w:basedOn w:val="Normal"/>
    <w:link w:val="Heading213"/>
    <w:rsid w:val="00352E64"/>
    <w:pPr>
      <w:shd w:val="clear" w:color="auto" w:fill="FFFFFF"/>
      <w:spacing w:before="1980" w:line="240" w:lineRule="atLeast"/>
      <w:ind w:hanging="1420"/>
      <w:jc w:val="both"/>
    </w:pPr>
    <w:rPr>
      <w:rFonts w:ascii="Times New Roman" w:hAnsi="Times New Roman" w:cs="Times New Roman"/>
      <w:b/>
      <w:bCs/>
      <w:color w:val="auto"/>
      <w:spacing w:val="4"/>
      <w:lang w:eastAsia="en-US"/>
    </w:rPr>
  </w:style>
  <w:style w:type="character" w:customStyle="1" w:styleId="Headerorfooter5Spacing0pt">
    <w:name w:val="Header or footer (5) + Spacing 0 pt"/>
    <w:rsid w:val="00352E64"/>
    <w:rPr>
      <w:rFonts w:ascii="Times New Roman" w:hAnsi="Times New Roman" w:cs="Times New Roman"/>
      <w:b/>
      <w:bCs/>
      <w:spacing w:val="8"/>
      <w:u w:val="none"/>
    </w:rPr>
  </w:style>
  <w:style w:type="character" w:customStyle="1" w:styleId="Heading213NotBold">
    <w:name w:val="Heading #21 (3) + Not Bold"/>
    <w:aliases w:val="Italic17,Spacing 0 pt86"/>
    <w:rsid w:val="00352E64"/>
    <w:rPr>
      <w:rFonts w:ascii="Times New Roman" w:hAnsi="Times New Roman" w:cs="Times New Roman"/>
      <w:b/>
      <w:bCs/>
      <w:i/>
      <w:iCs/>
      <w:spacing w:val="1"/>
      <w:u w:val="none"/>
    </w:rPr>
  </w:style>
  <w:style w:type="character" w:customStyle="1" w:styleId="Tableofcontents10">
    <w:name w:val="Table of contents (10)_"/>
    <w:link w:val="Tableofcontents100"/>
    <w:rsid w:val="00352E64"/>
    <w:rPr>
      <w:rFonts w:ascii="Times New Roman" w:hAnsi="Times New Roman" w:cs="Times New Roman"/>
      <w:b/>
      <w:bCs/>
      <w:spacing w:val="4"/>
      <w:sz w:val="19"/>
      <w:szCs w:val="19"/>
      <w:u w:val="none"/>
    </w:rPr>
  </w:style>
  <w:style w:type="paragraph" w:customStyle="1" w:styleId="Tableofcontents100">
    <w:name w:val="Table of contents (10)"/>
    <w:basedOn w:val="Normal"/>
    <w:link w:val="Tableofcontents10"/>
    <w:rsid w:val="00352E64"/>
    <w:pPr>
      <w:shd w:val="clear" w:color="auto" w:fill="FFFFFF"/>
      <w:spacing w:line="264" w:lineRule="exact"/>
      <w:jc w:val="both"/>
    </w:pPr>
    <w:rPr>
      <w:rFonts w:ascii="Times New Roman" w:hAnsi="Times New Roman" w:cs="Times New Roman"/>
      <w:b/>
      <w:bCs/>
      <w:color w:val="auto"/>
      <w:spacing w:val="4"/>
      <w:sz w:val="19"/>
      <w:szCs w:val="19"/>
      <w:lang w:eastAsia="en-US"/>
    </w:rPr>
  </w:style>
  <w:style w:type="character" w:customStyle="1" w:styleId="Tableofcontents109pt">
    <w:name w:val="Table of contents (10) + 9 pt"/>
    <w:aliases w:val="Spacing 0 pt85"/>
    <w:rsid w:val="00352E64"/>
    <w:rPr>
      <w:rFonts w:ascii="Times New Roman" w:hAnsi="Times New Roman" w:cs="Times New Roman"/>
      <w:b/>
      <w:bCs/>
      <w:spacing w:val="3"/>
      <w:sz w:val="18"/>
      <w:szCs w:val="18"/>
      <w:u w:val="none"/>
    </w:rPr>
  </w:style>
  <w:style w:type="character" w:customStyle="1" w:styleId="Bodytext3Impact">
    <w:name w:val="Body text (3) + Impact"/>
    <w:aliases w:val="13 pt1,Not Bold9,Spacing 0 pt84,Body text (2) + 11 pt2"/>
    <w:rsid w:val="00352E64"/>
    <w:rPr>
      <w:rFonts w:ascii="Impact" w:hAnsi="Impact" w:cs="Impact"/>
      <w:b/>
      <w:bCs/>
      <w:noProof/>
      <w:spacing w:val="0"/>
      <w:sz w:val="26"/>
      <w:szCs w:val="26"/>
      <w:u w:val="none"/>
    </w:rPr>
  </w:style>
  <w:style w:type="character" w:customStyle="1" w:styleId="Bodytext3135pt">
    <w:name w:val="Body text (3) + 13.5 pt"/>
    <w:aliases w:val="Spacing 0 pt83,Heading #3 + Times New Roman,10.5 pt3"/>
    <w:rsid w:val="00352E64"/>
    <w:rPr>
      <w:rFonts w:ascii="Times New Roman" w:hAnsi="Times New Roman" w:cs="Times New Roman"/>
      <w:b/>
      <w:bCs/>
      <w:noProof/>
      <w:spacing w:val="0"/>
      <w:sz w:val="27"/>
      <w:szCs w:val="27"/>
      <w:u w:val="none"/>
    </w:rPr>
  </w:style>
  <w:style w:type="character" w:customStyle="1" w:styleId="Bodytext32">
    <w:name w:val="Body text (32)_"/>
    <w:link w:val="Bodytext320"/>
    <w:rsid w:val="00352E64"/>
    <w:rPr>
      <w:rFonts w:ascii="Segoe UI" w:hAnsi="Segoe UI" w:cs="Segoe UI"/>
      <w:spacing w:val="4"/>
      <w:sz w:val="33"/>
      <w:szCs w:val="33"/>
      <w:u w:val="none"/>
    </w:rPr>
  </w:style>
  <w:style w:type="paragraph" w:customStyle="1" w:styleId="Bodytext320">
    <w:name w:val="Body text (32)"/>
    <w:basedOn w:val="Normal"/>
    <w:link w:val="Bodytext32"/>
    <w:rsid w:val="00352E64"/>
    <w:pPr>
      <w:shd w:val="clear" w:color="auto" w:fill="FFFFFF"/>
      <w:spacing w:before="300" w:after="360" w:line="240" w:lineRule="atLeast"/>
      <w:jc w:val="both"/>
    </w:pPr>
    <w:rPr>
      <w:rFonts w:ascii="Segoe UI" w:hAnsi="Segoe UI" w:cs="Segoe UI"/>
      <w:color w:val="auto"/>
      <w:spacing w:val="4"/>
      <w:sz w:val="33"/>
      <w:szCs w:val="33"/>
      <w:lang w:eastAsia="en-US"/>
    </w:rPr>
  </w:style>
  <w:style w:type="character" w:customStyle="1" w:styleId="Bodytext32CenturyGothic">
    <w:name w:val="Body text (32) + Century Gothic"/>
    <w:aliases w:val="15.5 pt,Bold25,Spacing 0 pt82,Heading #3 + Times New Roman1,11 pt1"/>
    <w:rsid w:val="00352E64"/>
    <w:rPr>
      <w:rFonts w:ascii="Century Gothic" w:hAnsi="Century Gothic" w:cs="Century Gothic"/>
      <w:b/>
      <w:bCs/>
      <w:spacing w:val="-14"/>
      <w:sz w:val="31"/>
      <w:szCs w:val="31"/>
      <w:u w:val="none"/>
    </w:rPr>
  </w:style>
  <w:style w:type="character" w:customStyle="1" w:styleId="Bodytext325pt">
    <w:name w:val="Body text (32) + 5 pt"/>
    <w:aliases w:val="Spacing 1 pt9,Scale 40%4"/>
    <w:rsid w:val="00352E64"/>
    <w:rPr>
      <w:rFonts w:ascii="Segoe UI" w:hAnsi="Segoe UI" w:cs="Segoe UI"/>
      <w:spacing w:val="22"/>
      <w:w w:val="40"/>
      <w:sz w:val="10"/>
      <w:szCs w:val="10"/>
      <w:u w:val="none"/>
    </w:rPr>
  </w:style>
  <w:style w:type="character" w:customStyle="1" w:styleId="Heading192">
    <w:name w:val="Heading #19 (2)_"/>
    <w:link w:val="Heading1920"/>
    <w:rsid w:val="00352E64"/>
    <w:rPr>
      <w:rFonts w:ascii="Times New Roman" w:hAnsi="Times New Roman" w:cs="Times New Roman"/>
      <w:i/>
      <w:iCs/>
      <w:spacing w:val="11"/>
      <w:u w:val="none"/>
    </w:rPr>
  </w:style>
  <w:style w:type="paragraph" w:customStyle="1" w:styleId="Heading1920">
    <w:name w:val="Heading #19 (2)"/>
    <w:basedOn w:val="Normal"/>
    <w:link w:val="Heading192"/>
    <w:rsid w:val="00352E64"/>
    <w:pPr>
      <w:shd w:val="clear" w:color="auto" w:fill="FFFFFF"/>
      <w:spacing w:before="360" w:line="240" w:lineRule="atLeast"/>
      <w:jc w:val="both"/>
    </w:pPr>
    <w:rPr>
      <w:rFonts w:ascii="Times New Roman" w:hAnsi="Times New Roman" w:cs="Times New Roman"/>
      <w:i/>
      <w:iCs/>
      <w:color w:val="auto"/>
      <w:spacing w:val="11"/>
      <w:lang w:eastAsia="en-US"/>
    </w:rPr>
  </w:style>
  <w:style w:type="character" w:customStyle="1" w:styleId="Bodytext33">
    <w:name w:val="Body text (33)_"/>
    <w:link w:val="Bodytext330"/>
    <w:rsid w:val="00352E64"/>
    <w:rPr>
      <w:rFonts w:ascii="Corbel" w:hAnsi="Corbel" w:cs="Corbel"/>
      <w:sz w:val="8"/>
      <w:szCs w:val="8"/>
      <w:u w:val="none"/>
    </w:rPr>
  </w:style>
  <w:style w:type="paragraph" w:customStyle="1" w:styleId="Bodytext330">
    <w:name w:val="Body text (33)"/>
    <w:basedOn w:val="Normal"/>
    <w:link w:val="Bodytext33"/>
    <w:rsid w:val="00352E64"/>
    <w:pPr>
      <w:shd w:val="clear" w:color="auto" w:fill="FFFFFF"/>
      <w:spacing w:before="180" w:after="240" w:line="240" w:lineRule="atLeast"/>
      <w:jc w:val="both"/>
    </w:pPr>
    <w:rPr>
      <w:rFonts w:ascii="Corbel" w:hAnsi="Corbel" w:cs="Corbel"/>
      <w:color w:val="auto"/>
      <w:sz w:val="8"/>
      <w:szCs w:val="8"/>
      <w:lang w:eastAsia="en-US"/>
    </w:rPr>
  </w:style>
  <w:style w:type="character" w:customStyle="1" w:styleId="Bodytext220">
    <w:name w:val="Body text (22)"/>
    <w:rsid w:val="00352E64"/>
    <w:rPr>
      <w:rFonts w:ascii="Times New Roman" w:hAnsi="Times New Roman" w:cs="Times New Roman"/>
      <w:b/>
      <w:bCs/>
      <w:spacing w:val="3"/>
      <w:sz w:val="18"/>
      <w:szCs w:val="18"/>
      <w:u w:val="none"/>
    </w:rPr>
  </w:style>
  <w:style w:type="character" w:customStyle="1" w:styleId="Bodytext34">
    <w:name w:val="Body text (34)_"/>
    <w:link w:val="Bodytext340"/>
    <w:rsid w:val="00352E64"/>
    <w:rPr>
      <w:rFonts w:ascii="Segoe UI" w:hAnsi="Segoe UI" w:cs="Segoe UI"/>
      <w:noProof/>
      <w:sz w:val="10"/>
      <w:szCs w:val="10"/>
      <w:u w:val="none"/>
    </w:rPr>
  </w:style>
  <w:style w:type="paragraph" w:customStyle="1" w:styleId="Bodytext340">
    <w:name w:val="Body text (34)"/>
    <w:basedOn w:val="Normal"/>
    <w:link w:val="Bodytext34"/>
    <w:rsid w:val="00352E64"/>
    <w:pPr>
      <w:shd w:val="clear" w:color="auto" w:fill="FFFFFF"/>
      <w:spacing w:before="3240" w:line="240" w:lineRule="atLeast"/>
    </w:pPr>
    <w:rPr>
      <w:rFonts w:ascii="Segoe UI" w:hAnsi="Segoe UI" w:cs="Segoe UI"/>
      <w:noProof/>
      <w:color w:val="auto"/>
      <w:sz w:val="10"/>
      <w:szCs w:val="10"/>
      <w:lang w:eastAsia="en-US"/>
    </w:rPr>
  </w:style>
  <w:style w:type="character" w:customStyle="1" w:styleId="Heading2230">
    <w:name w:val="Heading #22 (3)_"/>
    <w:link w:val="Heading2231"/>
    <w:rsid w:val="00352E64"/>
    <w:rPr>
      <w:rFonts w:ascii="Times New Roman" w:hAnsi="Times New Roman" w:cs="Times New Roman"/>
      <w:b/>
      <w:bCs/>
      <w:i/>
      <w:iCs/>
      <w:sz w:val="26"/>
      <w:szCs w:val="26"/>
      <w:u w:val="none"/>
    </w:rPr>
  </w:style>
  <w:style w:type="paragraph" w:customStyle="1" w:styleId="Heading2231">
    <w:name w:val="Heading #22 (3)"/>
    <w:basedOn w:val="Normal"/>
    <w:link w:val="Heading2230"/>
    <w:rsid w:val="00352E64"/>
    <w:pPr>
      <w:shd w:val="clear" w:color="auto" w:fill="FFFFFF"/>
      <w:spacing w:after="240" w:line="326" w:lineRule="exact"/>
      <w:jc w:val="both"/>
    </w:pPr>
    <w:rPr>
      <w:rFonts w:ascii="Times New Roman" w:hAnsi="Times New Roman" w:cs="Times New Roman"/>
      <w:b/>
      <w:bCs/>
      <w:i/>
      <w:iCs/>
      <w:color w:val="auto"/>
      <w:spacing w:val="-1"/>
      <w:sz w:val="26"/>
      <w:szCs w:val="26"/>
      <w:lang w:eastAsia="en-US"/>
    </w:rPr>
  </w:style>
  <w:style w:type="character" w:customStyle="1" w:styleId="Heading22312pt">
    <w:name w:val="Heading #22 (3) + 12 pt"/>
    <w:aliases w:val="Not Italic6,Spacing 0 pt81,Body text (15) + Bold"/>
    <w:rsid w:val="00352E64"/>
    <w:rPr>
      <w:rFonts w:ascii="Times New Roman" w:hAnsi="Times New Roman" w:cs="Times New Roman"/>
      <w:b/>
      <w:bCs/>
      <w:i/>
      <w:iCs/>
      <w:spacing w:val="4"/>
      <w:sz w:val="24"/>
      <w:szCs w:val="24"/>
      <w:u w:val="none"/>
    </w:rPr>
  </w:style>
  <w:style w:type="character" w:customStyle="1" w:styleId="Bodytext35">
    <w:name w:val="Body text (35)_"/>
    <w:link w:val="Bodytext350"/>
    <w:rsid w:val="00352E64"/>
    <w:rPr>
      <w:rFonts w:ascii="Times New Roman" w:hAnsi="Times New Roman" w:cs="Times New Roman"/>
      <w:sz w:val="20"/>
      <w:szCs w:val="20"/>
      <w:u w:val="none"/>
    </w:rPr>
  </w:style>
  <w:style w:type="paragraph" w:customStyle="1" w:styleId="Bodytext350">
    <w:name w:val="Body text (35)"/>
    <w:basedOn w:val="Normal"/>
    <w:link w:val="Bodytext35"/>
    <w:rsid w:val="00352E64"/>
    <w:pPr>
      <w:shd w:val="clear" w:color="auto" w:fill="FFFFFF"/>
      <w:spacing w:before="120" w:line="240" w:lineRule="atLeast"/>
      <w:jc w:val="both"/>
    </w:pPr>
    <w:rPr>
      <w:rFonts w:ascii="Times New Roman" w:hAnsi="Times New Roman" w:cs="Times New Roman"/>
      <w:color w:val="auto"/>
      <w:sz w:val="20"/>
      <w:szCs w:val="20"/>
      <w:lang w:eastAsia="en-US"/>
    </w:rPr>
  </w:style>
  <w:style w:type="character" w:customStyle="1" w:styleId="Heading162">
    <w:name w:val="Heading #16 (2)_"/>
    <w:link w:val="Heading1620"/>
    <w:rsid w:val="00352E64"/>
    <w:rPr>
      <w:rFonts w:ascii="Times New Roman" w:hAnsi="Times New Roman" w:cs="Times New Roman"/>
      <w:spacing w:val="6"/>
      <w:u w:val="none"/>
    </w:rPr>
  </w:style>
  <w:style w:type="paragraph" w:customStyle="1" w:styleId="Heading1620">
    <w:name w:val="Heading #16 (2)"/>
    <w:basedOn w:val="Normal"/>
    <w:link w:val="Heading162"/>
    <w:rsid w:val="00352E64"/>
    <w:pPr>
      <w:shd w:val="clear" w:color="auto" w:fill="FFFFFF"/>
      <w:spacing w:before="120" w:after="120" w:line="240" w:lineRule="atLeast"/>
      <w:jc w:val="both"/>
    </w:pPr>
    <w:rPr>
      <w:rFonts w:ascii="Times New Roman" w:hAnsi="Times New Roman" w:cs="Times New Roman"/>
      <w:color w:val="auto"/>
      <w:spacing w:val="6"/>
      <w:lang w:eastAsia="en-US"/>
    </w:rPr>
  </w:style>
  <w:style w:type="character" w:customStyle="1" w:styleId="Bodytext36">
    <w:name w:val="Body text (36)_"/>
    <w:link w:val="Bodytext360"/>
    <w:rsid w:val="00352E64"/>
    <w:rPr>
      <w:rFonts w:ascii="Segoe UI" w:hAnsi="Segoe UI" w:cs="Segoe UI"/>
      <w:spacing w:val="6"/>
      <w:sz w:val="20"/>
      <w:szCs w:val="20"/>
      <w:u w:val="none"/>
    </w:rPr>
  </w:style>
  <w:style w:type="paragraph" w:customStyle="1" w:styleId="Bodytext360">
    <w:name w:val="Body text (36)"/>
    <w:basedOn w:val="Normal"/>
    <w:link w:val="Bodytext36"/>
    <w:rsid w:val="00352E64"/>
    <w:pPr>
      <w:shd w:val="clear" w:color="auto" w:fill="FFFFFF"/>
      <w:spacing w:before="120" w:after="480" w:line="240" w:lineRule="atLeast"/>
      <w:jc w:val="both"/>
    </w:pPr>
    <w:rPr>
      <w:rFonts w:ascii="Segoe UI" w:hAnsi="Segoe UI" w:cs="Segoe UI"/>
      <w:color w:val="auto"/>
      <w:spacing w:val="6"/>
      <w:sz w:val="20"/>
      <w:szCs w:val="20"/>
      <w:lang w:eastAsia="en-US"/>
    </w:rPr>
  </w:style>
  <w:style w:type="character" w:customStyle="1" w:styleId="Bodytext95pt">
    <w:name w:val="Body text + 9.5 pt"/>
    <w:aliases w:val="Bold24,Italic16,Spacing 0 pt80,Body text (15) + Not Italic,Body text (17) + 10 pt"/>
    <w:rsid w:val="00352E64"/>
    <w:rPr>
      <w:rFonts w:ascii="Times New Roman" w:hAnsi="Times New Roman" w:cs="Times New Roman"/>
      <w:b/>
      <w:bCs/>
      <w:i/>
      <w:iCs/>
      <w:spacing w:val="5"/>
      <w:sz w:val="19"/>
      <w:szCs w:val="19"/>
      <w:u w:val="none"/>
    </w:rPr>
  </w:style>
  <w:style w:type="character" w:customStyle="1" w:styleId="Bodytext95pt1">
    <w:name w:val="Body text + 9.5 pt1"/>
    <w:aliases w:val="Bold23,Spacing 0 pt79,Body text (2) + 10 pt1"/>
    <w:rsid w:val="00352E64"/>
    <w:rPr>
      <w:rFonts w:ascii="Times New Roman" w:hAnsi="Times New Roman" w:cs="Times New Roman"/>
      <w:b/>
      <w:bCs/>
      <w:noProof/>
      <w:spacing w:val="4"/>
      <w:sz w:val="19"/>
      <w:szCs w:val="19"/>
      <w:u w:val="none"/>
    </w:rPr>
  </w:style>
  <w:style w:type="character" w:customStyle="1" w:styleId="Heading72">
    <w:name w:val="Heading #7 (2)_"/>
    <w:link w:val="Heading720"/>
    <w:rsid w:val="00352E64"/>
    <w:rPr>
      <w:rFonts w:ascii="Times New Roman" w:hAnsi="Times New Roman" w:cs="Times New Roman"/>
      <w:spacing w:val="6"/>
      <w:u w:val="none"/>
    </w:rPr>
  </w:style>
  <w:style w:type="paragraph" w:customStyle="1" w:styleId="Heading720">
    <w:name w:val="Heading #7 (2)"/>
    <w:basedOn w:val="Normal"/>
    <w:link w:val="Heading72"/>
    <w:rsid w:val="00352E64"/>
    <w:pPr>
      <w:shd w:val="clear" w:color="auto" w:fill="FFFFFF"/>
      <w:spacing w:before="60" w:line="240" w:lineRule="atLeast"/>
      <w:jc w:val="both"/>
      <w:outlineLvl w:val="6"/>
    </w:pPr>
    <w:rPr>
      <w:rFonts w:ascii="Times New Roman" w:hAnsi="Times New Roman" w:cs="Times New Roman"/>
      <w:color w:val="auto"/>
      <w:spacing w:val="6"/>
      <w:lang w:eastAsia="en-US"/>
    </w:rPr>
  </w:style>
  <w:style w:type="character" w:customStyle="1" w:styleId="Heading72Impact">
    <w:name w:val="Heading #7 (2) + Impact"/>
    <w:aliases w:val="13.5 pt3,Spacing 0 pt78"/>
    <w:rsid w:val="00352E64"/>
    <w:rPr>
      <w:rFonts w:ascii="Impact" w:hAnsi="Impact" w:cs="Impact"/>
      <w:noProof/>
      <w:spacing w:val="0"/>
      <w:sz w:val="27"/>
      <w:szCs w:val="27"/>
      <w:u w:val="none"/>
    </w:rPr>
  </w:style>
  <w:style w:type="character" w:customStyle="1" w:styleId="Heading72Impact1">
    <w:name w:val="Heading #7 (2) + Impact1"/>
    <w:aliases w:val="11.5 pt,Spacing 0 pt77,Body text (2) + Impact,Table of contents (2) + Bold"/>
    <w:rsid w:val="00352E64"/>
    <w:rPr>
      <w:rFonts w:ascii="Impact" w:hAnsi="Impact" w:cs="Impact"/>
      <w:noProof/>
      <w:spacing w:val="0"/>
      <w:sz w:val="23"/>
      <w:szCs w:val="23"/>
      <w:u w:val="none"/>
    </w:rPr>
  </w:style>
  <w:style w:type="character" w:customStyle="1" w:styleId="Heading186">
    <w:name w:val="Heading #18 (6)_"/>
    <w:link w:val="Heading1860"/>
    <w:rsid w:val="00352E64"/>
    <w:rPr>
      <w:rFonts w:ascii="Impact" w:hAnsi="Impact" w:cs="Impact"/>
      <w:noProof/>
      <w:sz w:val="26"/>
      <w:szCs w:val="26"/>
      <w:u w:val="none"/>
    </w:rPr>
  </w:style>
  <w:style w:type="paragraph" w:customStyle="1" w:styleId="Heading1860">
    <w:name w:val="Heading #18 (6)"/>
    <w:basedOn w:val="Normal"/>
    <w:link w:val="Heading186"/>
    <w:rsid w:val="00352E64"/>
    <w:pPr>
      <w:shd w:val="clear" w:color="auto" w:fill="FFFFFF"/>
      <w:spacing w:before="660" w:after="1980" w:line="240" w:lineRule="atLeast"/>
      <w:jc w:val="center"/>
    </w:pPr>
    <w:rPr>
      <w:rFonts w:ascii="Impact" w:hAnsi="Impact" w:cs="Impact"/>
      <w:noProof/>
      <w:color w:val="auto"/>
      <w:sz w:val="26"/>
      <w:szCs w:val="26"/>
      <w:lang w:eastAsia="en-US"/>
    </w:rPr>
  </w:style>
  <w:style w:type="character" w:customStyle="1" w:styleId="Heading186TimesNewRoman">
    <w:name w:val="Heading #18 (6) + Times New Roman"/>
    <w:aliases w:val="13.5 pt2,Bold22"/>
    <w:rsid w:val="00352E64"/>
    <w:rPr>
      <w:rFonts w:ascii="Times New Roman" w:hAnsi="Times New Roman" w:cs="Times New Roman"/>
      <w:b/>
      <w:bCs/>
      <w:noProof/>
      <w:sz w:val="27"/>
      <w:szCs w:val="27"/>
      <w:u w:val="none"/>
    </w:rPr>
  </w:style>
  <w:style w:type="character" w:customStyle="1" w:styleId="Bodytext37">
    <w:name w:val="Body text (37)_"/>
    <w:link w:val="Bodytext370"/>
    <w:rsid w:val="00352E64"/>
    <w:rPr>
      <w:rFonts w:ascii="Segoe UI" w:hAnsi="Segoe UI" w:cs="Segoe UI"/>
      <w:spacing w:val="16"/>
      <w:sz w:val="20"/>
      <w:szCs w:val="20"/>
      <w:u w:val="none"/>
    </w:rPr>
  </w:style>
  <w:style w:type="paragraph" w:customStyle="1" w:styleId="Bodytext370">
    <w:name w:val="Body text (37)"/>
    <w:basedOn w:val="Normal"/>
    <w:link w:val="Bodytext37"/>
    <w:rsid w:val="00352E64"/>
    <w:pPr>
      <w:shd w:val="clear" w:color="auto" w:fill="FFFFFF"/>
      <w:spacing w:before="1980" w:after="480" w:line="240" w:lineRule="atLeast"/>
      <w:jc w:val="both"/>
    </w:pPr>
    <w:rPr>
      <w:rFonts w:ascii="Segoe UI" w:hAnsi="Segoe UI" w:cs="Segoe UI"/>
      <w:color w:val="auto"/>
      <w:spacing w:val="16"/>
      <w:sz w:val="20"/>
      <w:szCs w:val="20"/>
      <w:lang w:eastAsia="en-US"/>
    </w:rPr>
  </w:style>
  <w:style w:type="character" w:customStyle="1" w:styleId="Bodytext115pt">
    <w:name w:val="Body text + 11.5 pt"/>
    <w:aliases w:val="Bold21,Body text (6) + 9 pt"/>
    <w:rsid w:val="00352E64"/>
    <w:rPr>
      <w:rFonts w:ascii="Times New Roman" w:hAnsi="Times New Roman" w:cs="Times New Roman"/>
      <w:b/>
      <w:bCs/>
      <w:spacing w:val="1"/>
      <w:sz w:val="23"/>
      <w:szCs w:val="23"/>
      <w:u w:val="none"/>
    </w:rPr>
  </w:style>
  <w:style w:type="character" w:customStyle="1" w:styleId="Heading8">
    <w:name w:val="Heading #8_"/>
    <w:link w:val="Heading80"/>
    <w:rsid w:val="00352E64"/>
    <w:rPr>
      <w:rFonts w:ascii="Times New Roman" w:hAnsi="Times New Roman" w:cs="Times New Roman"/>
      <w:spacing w:val="6"/>
      <w:u w:val="none"/>
    </w:rPr>
  </w:style>
  <w:style w:type="paragraph" w:customStyle="1" w:styleId="Heading80">
    <w:name w:val="Heading #8"/>
    <w:basedOn w:val="Normal"/>
    <w:link w:val="Heading8"/>
    <w:rsid w:val="00352E64"/>
    <w:pPr>
      <w:shd w:val="clear" w:color="auto" w:fill="FFFFFF"/>
      <w:spacing w:before="60" w:after="300" w:line="240" w:lineRule="atLeast"/>
      <w:jc w:val="both"/>
      <w:outlineLvl w:val="7"/>
    </w:pPr>
    <w:rPr>
      <w:rFonts w:ascii="Times New Roman" w:hAnsi="Times New Roman" w:cs="Times New Roman"/>
      <w:color w:val="auto"/>
      <w:spacing w:val="6"/>
      <w:lang w:eastAsia="en-US"/>
    </w:rPr>
  </w:style>
  <w:style w:type="character" w:customStyle="1" w:styleId="Bodytext3115pt">
    <w:name w:val="Body text (3) + 11.5 pt"/>
    <w:aliases w:val="Italic15,Spacing 0 pt76"/>
    <w:rsid w:val="00352E64"/>
    <w:rPr>
      <w:rFonts w:ascii="Times New Roman" w:hAnsi="Times New Roman" w:cs="Times New Roman"/>
      <w:b/>
      <w:bCs/>
      <w:i/>
      <w:iCs/>
      <w:spacing w:val="13"/>
      <w:sz w:val="23"/>
      <w:szCs w:val="23"/>
      <w:u w:val="none"/>
    </w:rPr>
  </w:style>
  <w:style w:type="character" w:customStyle="1" w:styleId="Bodytext355pt">
    <w:name w:val="Body text (3) + 5.5 pt"/>
    <w:aliases w:val="Not Bold8,Italic14,Spacing 0 pt75,Body text (17) + Not Bold,Heading #18 (2) + Bold"/>
    <w:rsid w:val="00352E64"/>
    <w:rPr>
      <w:rFonts w:ascii="Times New Roman" w:hAnsi="Times New Roman" w:cs="Times New Roman"/>
      <w:b/>
      <w:bCs/>
      <w:i/>
      <w:iCs/>
      <w:noProof/>
      <w:spacing w:val="0"/>
      <w:sz w:val="11"/>
      <w:szCs w:val="11"/>
      <w:u w:val="none"/>
    </w:rPr>
  </w:style>
  <w:style w:type="character" w:customStyle="1" w:styleId="Heading132">
    <w:name w:val="Heading #13 (2)_"/>
    <w:link w:val="Heading1320"/>
    <w:rsid w:val="00352E64"/>
    <w:rPr>
      <w:rFonts w:ascii="Times New Roman" w:hAnsi="Times New Roman" w:cs="Times New Roman"/>
      <w:b/>
      <w:bCs/>
      <w:spacing w:val="6"/>
      <w:sz w:val="23"/>
      <w:szCs w:val="23"/>
      <w:u w:val="none"/>
    </w:rPr>
  </w:style>
  <w:style w:type="paragraph" w:customStyle="1" w:styleId="Heading1320">
    <w:name w:val="Heading #13 (2)"/>
    <w:basedOn w:val="Normal"/>
    <w:link w:val="Heading132"/>
    <w:rsid w:val="00352E64"/>
    <w:pPr>
      <w:shd w:val="clear" w:color="auto" w:fill="FFFFFF"/>
      <w:spacing w:after="300" w:line="240" w:lineRule="atLeast"/>
    </w:pPr>
    <w:rPr>
      <w:rFonts w:ascii="Times New Roman" w:hAnsi="Times New Roman" w:cs="Times New Roman"/>
      <w:b/>
      <w:bCs/>
      <w:color w:val="auto"/>
      <w:spacing w:val="6"/>
      <w:sz w:val="23"/>
      <w:szCs w:val="23"/>
      <w:lang w:eastAsia="en-US"/>
    </w:rPr>
  </w:style>
  <w:style w:type="character" w:customStyle="1" w:styleId="Heading132Spacing0pt">
    <w:name w:val="Heading #13 (2) + Spacing 0 pt"/>
    <w:rsid w:val="00352E64"/>
    <w:rPr>
      <w:rFonts w:ascii="Times New Roman" w:hAnsi="Times New Roman" w:cs="Times New Roman"/>
      <w:b/>
      <w:bCs/>
      <w:noProof/>
      <w:spacing w:val="0"/>
      <w:sz w:val="23"/>
      <w:szCs w:val="23"/>
      <w:u w:val="none"/>
    </w:rPr>
  </w:style>
  <w:style w:type="character" w:customStyle="1" w:styleId="Heading193">
    <w:name w:val="Heading #19 (3)_"/>
    <w:link w:val="Heading1930"/>
    <w:rsid w:val="00352E64"/>
    <w:rPr>
      <w:rFonts w:ascii="Times New Roman" w:hAnsi="Times New Roman" w:cs="Times New Roman"/>
      <w:spacing w:val="6"/>
      <w:u w:val="none"/>
    </w:rPr>
  </w:style>
  <w:style w:type="paragraph" w:customStyle="1" w:styleId="Heading1930">
    <w:name w:val="Heading #19 (3)"/>
    <w:basedOn w:val="Normal"/>
    <w:link w:val="Heading193"/>
    <w:rsid w:val="00352E64"/>
    <w:pPr>
      <w:shd w:val="clear" w:color="auto" w:fill="FFFFFF"/>
      <w:spacing w:before="300" w:after="300" w:line="240" w:lineRule="atLeast"/>
      <w:jc w:val="both"/>
    </w:pPr>
    <w:rPr>
      <w:rFonts w:ascii="Times New Roman" w:hAnsi="Times New Roman" w:cs="Times New Roman"/>
      <w:color w:val="auto"/>
      <w:spacing w:val="6"/>
      <w:lang w:eastAsia="en-US"/>
    </w:rPr>
  </w:style>
  <w:style w:type="character" w:customStyle="1" w:styleId="Bodytext38">
    <w:name w:val="Body text (38)_"/>
    <w:link w:val="Bodytext380"/>
    <w:rsid w:val="00352E64"/>
    <w:rPr>
      <w:rFonts w:ascii="Times New Roman" w:hAnsi="Times New Roman" w:cs="Times New Roman"/>
      <w:b/>
      <w:bCs/>
      <w:spacing w:val="3"/>
      <w:sz w:val="18"/>
      <w:szCs w:val="18"/>
      <w:u w:val="none"/>
    </w:rPr>
  </w:style>
  <w:style w:type="paragraph" w:customStyle="1" w:styleId="Bodytext380">
    <w:name w:val="Body text (38)"/>
    <w:basedOn w:val="Normal"/>
    <w:link w:val="Bodytext38"/>
    <w:rsid w:val="00352E64"/>
    <w:pPr>
      <w:shd w:val="clear" w:color="auto" w:fill="FFFFFF"/>
      <w:spacing w:line="254" w:lineRule="exact"/>
      <w:jc w:val="both"/>
    </w:pPr>
    <w:rPr>
      <w:rFonts w:ascii="Times New Roman" w:hAnsi="Times New Roman" w:cs="Times New Roman"/>
      <w:b/>
      <w:bCs/>
      <w:color w:val="auto"/>
      <w:spacing w:val="3"/>
      <w:sz w:val="18"/>
      <w:szCs w:val="18"/>
      <w:lang w:eastAsia="en-US"/>
    </w:rPr>
  </w:style>
  <w:style w:type="character" w:customStyle="1" w:styleId="Bodytext3895pt">
    <w:name w:val="Body text (38) + 9.5 pt"/>
    <w:aliases w:val="Spacing 0 pt74"/>
    <w:rsid w:val="00352E64"/>
    <w:rPr>
      <w:rFonts w:ascii="Times New Roman" w:hAnsi="Times New Roman" w:cs="Times New Roman"/>
      <w:b/>
      <w:bCs/>
      <w:spacing w:val="4"/>
      <w:sz w:val="19"/>
      <w:szCs w:val="19"/>
      <w:u w:val="none"/>
    </w:rPr>
  </w:style>
  <w:style w:type="character" w:customStyle="1" w:styleId="Heading222Italic">
    <w:name w:val="Heading #22 (2) + Italic"/>
    <w:aliases w:val="Spacing 0 pt73,Body text (8) + Not Italic3"/>
    <w:rsid w:val="00352E64"/>
    <w:rPr>
      <w:rFonts w:ascii="Times New Roman" w:hAnsi="Times New Roman" w:cs="Times New Roman"/>
      <w:i/>
      <w:iCs/>
      <w:spacing w:val="1"/>
      <w:u w:val="none"/>
    </w:rPr>
  </w:style>
  <w:style w:type="character" w:customStyle="1" w:styleId="TableofcontentsItalic">
    <w:name w:val="Table of contents + Italic"/>
    <w:rsid w:val="00352E64"/>
    <w:rPr>
      <w:rFonts w:ascii="Times New Roman" w:hAnsi="Times New Roman" w:cs="Times New Roman"/>
      <w:i/>
      <w:iCs/>
      <w:spacing w:val="1"/>
      <w:u w:val="none"/>
    </w:rPr>
  </w:style>
  <w:style w:type="character" w:customStyle="1" w:styleId="Tableofcontents9NotItalic2">
    <w:name w:val="Table of contents (9) + Not Italic2"/>
    <w:aliases w:val="Spacing 0 pt72,Body text (8) + Not Italic2"/>
    <w:rsid w:val="00352E64"/>
    <w:rPr>
      <w:rFonts w:ascii="Times New Roman" w:hAnsi="Times New Roman" w:cs="Times New Roman"/>
      <w:i/>
      <w:iCs/>
      <w:noProof/>
      <w:spacing w:val="0"/>
      <w:u w:val="none"/>
    </w:rPr>
  </w:style>
  <w:style w:type="character" w:customStyle="1" w:styleId="Heading3">
    <w:name w:val="Heading #3_"/>
    <w:link w:val="Heading30"/>
    <w:rsid w:val="00352E64"/>
    <w:rPr>
      <w:rFonts w:ascii="Impact" w:hAnsi="Impact" w:cs="Impact"/>
      <w:spacing w:val="36"/>
      <w:sz w:val="26"/>
      <w:szCs w:val="26"/>
      <w:u w:val="none"/>
    </w:rPr>
  </w:style>
  <w:style w:type="paragraph" w:customStyle="1" w:styleId="Heading30">
    <w:name w:val="Heading #3"/>
    <w:basedOn w:val="Normal"/>
    <w:link w:val="Heading3"/>
    <w:rsid w:val="00352E64"/>
    <w:pPr>
      <w:shd w:val="clear" w:color="auto" w:fill="FFFFFF"/>
      <w:spacing w:before="240" w:line="240" w:lineRule="atLeast"/>
      <w:jc w:val="both"/>
      <w:outlineLvl w:val="2"/>
    </w:pPr>
    <w:rPr>
      <w:rFonts w:ascii="Impact" w:hAnsi="Impact" w:cs="Impact"/>
      <w:color w:val="auto"/>
      <w:spacing w:val="36"/>
      <w:sz w:val="26"/>
      <w:szCs w:val="26"/>
      <w:lang w:eastAsia="en-US"/>
    </w:rPr>
  </w:style>
  <w:style w:type="character" w:customStyle="1" w:styleId="Heading187">
    <w:name w:val="Heading #18 (7)_"/>
    <w:link w:val="Heading1870"/>
    <w:rsid w:val="00352E64"/>
    <w:rPr>
      <w:rFonts w:ascii="Times New Roman" w:hAnsi="Times New Roman" w:cs="Times New Roman"/>
      <w:b/>
      <w:bCs/>
      <w:spacing w:val="1"/>
      <w:sz w:val="23"/>
      <w:szCs w:val="23"/>
      <w:u w:val="none"/>
    </w:rPr>
  </w:style>
  <w:style w:type="paragraph" w:customStyle="1" w:styleId="Heading1870">
    <w:name w:val="Heading #18 (7)"/>
    <w:basedOn w:val="Normal"/>
    <w:link w:val="Heading187"/>
    <w:rsid w:val="00352E64"/>
    <w:pPr>
      <w:shd w:val="clear" w:color="auto" w:fill="FFFFFF"/>
      <w:spacing w:before="780" w:after="120" w:line="240" w:lineRule="atLeast"/>
      <w:jc w:val="both"/>
    </w:pPr>
    <w:rPr>
      <w:rFonts w:ascii="Times New Roman" w:hAnsi="Times New Roman" w:cs="Times New Roman"/>
      <w:b/>
      <w:bCs/>
      <w:color w:val="auto"/>
      <w:spacing w:val="1"/>
      <w:sz w:val="23"/>
      <w:szCs w:val="23"/>
      <w:lang w:eastAsia="en-US"/>
    </w:rPr>
  </w:style>
  <w:style w:type="character" w:customStyle="1" w:styleId="Heading222Bold">
    <w:name w:val="Heading #22 (2) + Bold"/>
    <w:aliases w:val="Spacing 0 pt71"/>
    <w:rsid w:val="00352E64"/>
    <w:rPr>
      <w:rFonts w:ascii="Times New Roman" w:hAnsi="Times New Roman" w:cs="Times New Roman"/>
      <w:b/>
      <w:bCs/>
      <w:spacing w:val="4"/>
      <w:u w:val="none"/>
    </w:rPr>
  </w:style>
  <w:style w:type="character" w:customStyle="1" w:styleId="Heading210">
    <w:name w:val="Heading #21_"/>
    <w:link w:val="Heading211"/>
    <w:rsid w:val="00352E64"/>
    <w:rPr>
      <w:rFonts w:ascii="Times New Roman" w:hAnsi="Times New Roman" w:cs="Times New Roman"/>
      <w:spacing w:val="6"/>
      <w:u w:val="none"/>
    </w:rPr>
  </w:style>
  <w:style w:type="paragraph" w:customStyle="1" w:styleId="Heading211">
    <w:name w:val="Heading #21"/>
    <w:basedOn w:val="Normal"/>
    <w:link w:val="Heading210"/>
    <w:rsid w:val="00352E64"/>
    <w:pPr>
      <w:shd w:val="clear" w:color="auto" w:fill="FFFFFF"/>
      <w:spacing w:before="300" w:after="300" w:line="360" w:lineRule="exact"/>
    </w:pPr>
    <w:rPr>
      <w:rFonts w:ascii="Times New Roman" w:hAnsi="Times New Roman" w:cs="Times New Roman"/>
      <w:color w:val="auto"/>
      <w:spacing w:val="6"/>
      <w:lang w:eastAsia="en-US"/>
    </w:rPr>
  </w:style>
  <w:style w:type="character" w:customStyle="1" w:styleId="Heading172">
    <w:name w:val="Heading #17 (2)_"/>
    <w:link w:val="Heading1720"/>
    <w:rsid w:val="00352E64"/>
    <w:rPr>
      <w:rFonts w:ascii="Times New Roman" w:hAnsi="Times New Roman" w:cs="Times New Roman"/>
      <w:spacing w:val="6"/>
      <w:u w:val="none"/>
    </w:rPr>
  </w:style>
  <w:style w:type="paragraph" w:customStyle="1" w:styleId="Heading1720">
    <w:name w:val="Heading #17 (2)"/>
    <w:basedOn w:val="Normal"/>
    <w:link w:val="Heading172"/>
    <w:rsid w:val="00352E64"/>
    <w:pPr>
      <w:shd w:val="clear" w:color="auto" w:fill="FFFFFF"/>
      <w:spacing w:before="60" w:after="300" w:line="240" w:lineRule="atLeast"/>
      <w:jc w:val="both"/>
    </w:pPr>
    <w:rPr>
      <w:rFonts w:ascii="Times New Roman" w:hAnsi="Times New Roman" w:cs="Times New Roman"/>
      <w:color w:val="auto"/>
      <w:spacing w:val="6"/>
      <w:lang w:eastAsia="en-US"/>
    </w:rPr>
  </w:style>
  <w:style w:type="character" w:customStyle="1" w:styleId="Heading17">
    <w:name w:val="Heading #17_"/>
    <w:link w:val="Heading170"/>
    <w:rsid w:val="00352E64"/>
    <w:rPr>
      <w:rFonts w:ascii="Times New Roman" w:hAnsi="Times New Roman" w:cs="Times New Roman"/>
      <w:spacing w:val="9"/>
      <w:sz w:val="18"/>
      <w:szCs w:val="18"/>
      <w:u w:val="none"/>
    </w:rPr>
  </w:style>
  <w:style w:type="paragraph" w:customStyle="1" w:styleId="Heading170">
    <w:name w:val="Heading #17"/>
    <w:basedOn w:val="Normal"/>
    <w:link w:val="Heading17"/>
    <w:rsid w:val="00352E64"/>
    <w:pPr>
      <w:shd w:val="clear" w:color="auto" w:fill="FFFFFF"/>
      <w:spacing w:before="60" w:after="300" w:line="240" w:lineRule="atLeast"/>
      <w:jc w:val="both"/>
    </w:pPr>
    <w:rPr>
      <w:rFonts w:ascii="Times New Roman" w:hAnsi="Times New Roman" w:cs="Times New Roman"/>
      <w:color w:val="auto"/>
      <w:spacing w:val="9"/>
      <w:sz w:val="18"/>
      <w:szCs w:val="18"/>
      <w:lang w:eastAsia="en-US"/>
    </w:rPr>
  </w:style>
  <w:style w:type="character" w:customStyle="1" w:styleId="Heading1712pt">
    <w:name w:val="Heading #17 + 12 pt"/>
    <w:aliases w:val="Bold20,Italic13,Spacing 0 pt70,Body text (13) + 10 pt,Body text (11) + 9 pt1"/>
    <w:rsid w:val="00352E64"/>
    <w:rPr>
      <w:rFonts w:ascii="Times New Roman" w:hAnsi="Times New Roman" w:cs="Times New Roman"/>
      <w:b/>
      <w:bCs/>
      <w:i/>
      <w:iCs/>
      <w:spacing w:val="-2"/>
      <w:sz w:val="24"/>
      <w:szCs w:val="24"/>
      <w:u w:val="none"/>
    </w:rPr>
  </w:style>
  <w:style w:type="character" w:customStyle="1" w:styleId="Bodytext39">
    <w:name w:val="Body text (39)_"/>
    <w:link w:val="Bodytext390"/>
    <w:rsid w:val="00352E64"/>
    <w:rPr>
      <w:rFonts w:ascii="Candara" w:hAnsi="Candara" w:cs="Candara"/>
      <w:noProof/>
      <w:sz w:val="8"/>
      <w:szCs w:val="8"/>
      <w:u w:val="none"/>
    </w:rPr>
  </w:style>
  <w:style w:type="paragraph" w:customStyle="1" w:styleId="Bodytext390">
    <w:name w:val="Body text (39)"/>
    <w:basedOn w:val="Normal"/>
    <w:link w:val="Bodytext39"/>
    <w:rsid w:val="00352E64"/>
    <w:pPr>
      <w:shd w:val="clear" w:color="auto" w:fill="FFFFFF"/>
      <w:spacing w:line="240" w:lineRule="atLeast"/>
    </w:pPr>
    <w:rPr>
      <w:rFonts w:ascii="Candara" w:hAnsi="Candara" w:cs="Candara"/>
      <w:noProof/>
      <w:color w:val="auto"/>
      <w:sz w:val="8"/>
      <w:szCs w:val="8"/>
      <w:lang w:eastAsia="en-US"/>
    </w:rPr>
  </w:style>
  <w:style w:type="character" w:customStyle="1" w:styleId="Bodytext8Spacing0pt">
    <w:name w:val="Body text (8) + Spacing 0 pt"/>
    <w:rsid w:val="00352E64"/>
    <w:rPr>
      <w:rFonts w:ascii="Segoe UI" w:hAnsi="Segoe UI" w:cs="Segoe UI"/>
      <w:noProof/>
      <w:spacing w:val="17"/>
      <w:w w:val="80"/>
      <w:sz w:val="18"/>
      <w:szCs w:val="18"/>
      <w:u w:val="none"/>
    </w:rPr>
  </w:style>
  <w:style w:type="character" w:customStyle="1" w:styleId="Heading22213pt">
    <w:name w:val="Heading #22 (2) + 13 pt"/>
    <w:aliases w:val="Bold19,Italic12,Spacing 0 pt69,Body text (6) + 5.5 pt1,Body text (6) + Bold1"/>
    <w:rsid w:val="00352E64"/>
    <w:rPr>
      <w:rFonts w:ascii="Times New Roman" w:hAnsi="Times New Roman" w:cs="Times New Roman"/>
      <w:b/>
      <w:bCs/>
      <w:i/>
      <w:iCs/>
      <w:spacing w:val="6"/>
      <w:sz w:val="26"/>
      <w:szCs w:val="26"/>
      <w:u w:val="none"/>
    </w:rPr>
  </w:style>
  <w:style w:type="character" w:customStyle="1" w:styleId="Bodytext400">
    <w:name w:val="Body text (40)_"/>
    <w:link w:val="Bodytext401"/>
    <w:rsid w:val="00352E64"/>
    <w:rPr>
      <w:rFonts w:ascii="Segoe UI" w:hAnsi="Segoe UI" w:cs="Segoe UI"/>
      <w:spacing w:val="6"/>
      <w:sz w:val="20"/>
      <w:szCs w:val="20"/>
      <w:u w:val="none"/>
    </w:rPr>
  </w:style>
  <w:style w:type="paragraph" w:customStyle="1" w:styleId="Bodytext401">
    <w:name w:val="Body text (40)"/>
    <w:basedOn w:val="Normal"/>
    <w:link w:val="Bodytext400"/>
    <w:rsid w:val="00352E64"/>
    <w:pPr>
      <w:shd w:val="clear" w:color="auto" w:fill="FFFFFF"/>
      <w:spacing w:before="180" w:after="480" w:line="240" w:lineRule="atLeast"/>
      <w:jc w:val="both"/>
    </w:pPr>
    <w:rPr>
      <w:rFonts w:ascii="Segoe UI" w:hAnsi="Segoe UI" w:cs="Segoe UI"/>
      <w:color w:val="auto"/>
      <w:spacing w:val="6"/>
      <w:sz w:val="20"/>
      <w:szCs w:val="20"/>
      <w:lang w:eastAsia="en-US"/>
    </w:rPr>
  </w:style>
  <w:style w:type="character" w:customStyle="1" w:styleId="Picturecaption2">
    <w:name w:val="Picture caption (2)_"/>
    <w:link w:val="Picturecaption20"/>
    <w:rsid w:val="00352E64"/>
    <w:rPr>
      <w:rFonts w:ascii="Times New Roman" w:hAnsi="Times New Roman" w:cs="Times New Roman"/>
      <w:b/>
      <w:bCs/>
      <w:noProof/>
      <w:spacing w:val="4"/>
      <w:sz w:val="19"/>
      <w:szCs w:val="19"/>
      <w:u w:val="none"/>
    </w:rPr>
  </w:style>
  <w:style w:type="paragraph" w:customStyle="1" w:styleId="Picturecaption20">
    <w:name w:val="Picture caption (2)"/>
    <w:basedOn w:val="Normal"/>
    <w:link w:val="Picturecaption2"/>
    <w:rsid w:val="00352E64"/>
    <w:pPr>
      <w:shd w:val="clear" w:color="auto" w:fill="FFFFFF"/>
      <w:spacing w:line="240" w:lineRule="atLeast"/>
    </w:pPr>
    <w:rPr>
      <w:rFonts w:ascii="Times New Roman" w:hAnsi="Times New Roman" w:cs="Times New Roman"/>
      <w:b/>
      <w:bCs/>
      <w:noProof/>
      <w:color w:val="auto"/>
      <w:spacing w:val="4"/>
      <w:sz w:val="19"/>
      <w:szCs w:val="19"/>
      <w:lang w:eastAsia="en-US"/>
    </w:rPr>
  </w:style>
  <w:style w:type="character" w:customStyle="1" w:styleId="Heading224">
    <w:name w:val="Heading #22 (4)_"/>
    <w:link w:val="Heading2240"/>
    <w:rsid w:val="00352E64"/>
    <w:rPr>
      <w:rFonts w:ascii="Times New Roman" w:hAnsi="Times New Roman" w:cs="Times New Roman"/>
      <w:b/>
      <w:bCs/>
      <w:spacing w:val="1"/>
      <w:sz w:val="23"/>
      <w:szCs w:val="23"/>
      <w:u w:val="none"/>
    </w:rPr>
  </w:style>
  <w:style w:type="paragraph" w:customStyle="1" w:styleId="Heading2240">
    <w:name w:val="Heading #22 (4)"/>
    <w:basedOn w:val="Normal"/>
    <w:link w:val="Heading224"/>
    <w:rsid w:val="00352E64"/>
    <w:pPr>
      <w:shd w:val="clear" w:color="auto" w:fill="FFFFFF"/>
      <w:spacing w:before="600" w:after="120" w:line="240" w:lineRule="atLeast"/>
      <w:ind w:hanging="1780"/>
      <w:jc w:val="both"/>
    </w:pPr>
    <w:rPr>
      <w:rFonts w:ascii="Times New Roman" w:hAnsi="Times New Roman" w:cs="Times New Roman"/>
      <w:b/>
      <w:bCs/>
      <w:color w:val="auto"/>
      <w:spacing w:val="1"/>
      <w:sz w:val="23"/>
      <w:szCs w:val="23"/>
      <w:lang w:eastAsia="en-US"/>
    </w:rPr>
  </w:style>
  <w:style w:type="character" w:customStyle="1" w:styleId="Heading21Bold">
    <w:name w:val="Heading #21 + Bold"/>
    <w:aliases w:val="Spacing 0 pt68,Heading #20 + Italic"/>
    <w:rsid w:val="00352E64"/>
    <w:rPr>
      <w:rFonts w:ascii="Times New Roman" w:hAnsi="Times New Roman" w:cs="Times New Roman"/>
      <w:b/>
      <w:bCs/>
      <w:spacing w:val="4"/>
      <w:u w:val="none"/>
    </w:rPr>
  </w:style>
  <w:style w:type="character" w:customStyle="1" w:styleId="BodytextSegoeUI2">
    <w:name w:val="Body text + Segoe UI2"/>
    <w:aliases w:val="5 pt3,Spacing 1 pt8,Scale 40%3"/>
    <w:rsid w:val="00352E64"/>
    <w:rPr>
      <w:rFonts w:ascii="Segoe UI" w:hAnsi="Segoe UI" w:cs="Segoe UI"/>
      <w:spacing w:val="22"/>
      <w:w w:val="40"/>
      <w:sz w:val="10"/>
      <w:szCs w:val="10"/>
      <w:u w:val="none"/>
    </w:rPr>
  </w:style>
  <w:style w:type="character" w:customStyle="1" w:styleId="Heading188">
    <w:name w:val="Heading #18 (8)_"/>
    <w:link w:val="Heading1880"/>
    <w:rsid w:val="00352E64"/>
    <w:rPr>
      <w:rFonts w:ascii="Impact" w:hAnsi="Impact" w:cs="Impact"/>
      <w:sz w:val="27"/>
      <w:szCs w:val="27"/>
      <w:u w:val="none"/>
    </w:rPr>
  </w:style>
  <w:style w:type="paragraph" w:customStyle="1" w:styleId="Heading1880">
    <w:name w:val="Heading #18 (8)"/>
    <w:basedOn w:val="Normal"/>
    <w:link w:val="Heading188"/>
    <w:rsid w:val="00352E64"/>
    <w:pPr>
      <w:shd w:val="clear" w:color="auto" w:fill="FFFFFF"/>
      <w:spacing w:before="180" w:after="540" w:line="240" w:lineRule="atLeast"/>
      <w:jc w:val="both"/>
    </w:pPr>
    <w:rPr>
      <w:rFonts w:ascii="Impact" w:hAnsi="Impact" w:cs="Impact"/>
      <w:color w:val="auto"/>
      <w:sz w:val="27"/>
      <w:szCs w:val="27"/>
      <w:lang w:eastAsia="en-US"/>
    </w:rPr>
  </w:style>
  <w:style w:type="character" w:customStyle="1" w:styleId="Heading188TimesNewRoman">
    <w:name w:val="Heading #18 (8) + Times New Roman"/>
    <w:aliases w:val="12.5 pt5,Bold18,Table of contents + 11.5 pt"/>
    <w:rsid w:val="00352E64"/>
    <w:rPr>
      <w:rFonts w:ascii="Times New Roman" w:hAnsi="Times New Roman" w:cs="Times New Roman"/>
      <w:b/>
      <w:bCs/>
      <w:noProof/>
      <w:sz w:val="25"/>
      <w:szCs w:val="25"/>
      <w:u w:val="none"/>
    </w:rPr>
  </w:style>
  <w:style w:type="character" w:customStyle="1" w:styleId="Heading189">
    <w:name w:val="Heading #18 (9)_"/>
    <w:link w:val="Heading1890"/>
    <w:rsid w:val="00352E64"/>
    <w:rPr>
      <w:rFonts w:ascii="Impact" w:hAnsi="Impact" w:cs="Impact"/>
      <w:noProof/>
      <w:sz w:val="26"/>
      <w:szCs w:val="26"/>
      <w:u w:val="none"/>
    </w:rPr>
  </w:style>
  <w:style w:type="paragraph" w:customStyle="1" w:styleId="Heading1890">
    <w:name w:val="Heading #18 (9)"/>
    <w:basedOn w:val="Normal"/>
    <w:link w:val="Heading189"/>
    <w:rsid w:val="00352E64"/>
    <w:pPr>
      <w:shd w:val="clear" w:color="auto" w:fill="FFFFFF"/>
      <w:spacing w:before="1080" w:after="540" w:line="240" w:lineRule="atLeast"/>
      <w:jc w:val="both"/>
    </w:pPr>
    <w:rPr>
      <w:rFonts w:ascii="Impact" w:hAnsi="Impact" w:cs="Impact"/>
      <w:noProof/>
      <w:color w:val="auto"/>
      <w:sz w:val="26"/>
      <w:szCs w:val="26"/>
      <w:lang w:eastAsia="en-US"/>
    </w:rPr>
  </w:style>
  <w:style w:type="character" w:customStyle="1" w:styleId="Heading189TimesNewRoman">
    <w:name w:val="Heading #18 (9) + Times New Roman"/>
    <w:aliases w:val="12.5 pt4,Bold17,Table of contents + 9.5 pt"/>
    <w:rsid w:val="00352E64"/>
    <w:rPr>
      <w:rFonts w:ascii="Times New Roman" w:hAnsi="Times New Roman" w:cs="Times New Roman"/>
      <w:b/>
      <w:bCs/>
      <w:noProof/>
      <w:sz w:val="25"/>
      <w:szCs w:val="25"/>
      <w:u w:val="none"/>
    </w:rPr>
  </w:style>
  <w:style w:type="character" w:customStyle="1" w:styleId="Tableofcontents11">
    <w:name w:val="Table of contents (11)_"/>
    <w:link w:val="Tableofcontents110"/>
    <w:rsid w:val="00352E64"/>
    <w:rPr>
      <w:rFonts w:ascii="Times New Roman" w:hAnsi="Times New Roman" w:cs="Times New Roman"/>
      <w:b/>
      <w:bCs/>
      <w:i/>
      <w:iCs/>
      <w:spacing w:val="5"/>
      <w:sz w:val="19"/>
      <w:szCs w:val="19"/>
      <w:u w:val="none"/>
    </w:rPr>
  </w:style>
  <w:style w:type="paragraph" w:customStyle="1" w:styleId="Tableofcontents110">
    <w:name w:val="Table of contents (11)"/>
    <w:basedOn w:val="Normal"/>
    <w:link w:val="Tableofcontents11"/>
    <w:rsid w:val="00352E64"/>
    <w:pPr>
      <w:shd w:val="clear" w:color="auto" w:fill="FFFFFF"/>
      <w:spacing w:line="240" w:lineRule="atLeast"/>
      <w:jc w:val="both"/>
    </w:pPr>
    <w:rPr>
      <w:rFonts w:ascii="Times New Roman" w:hAnsi="Times New Roman" w:cs="Times New Roman"/>
      <w:b/>
      <w:bCs/>
      <w:i/>
      <w:iCs/>
      <w:color w:val="auto"/>
      <w:spacing w:val="5"/>
      <w:sz w:val="19"/>
      <w:szCs w:val="19"/>
      <w:lang w:eastAsia="en-US"/>
    </w:rPr>
  </w:style>
  <w:style w:type="character" w:customStyle="1" w:styleId="Tableofcontents11NotItalic">
    <w:name w:val="Table of contents (11) + Not Italic"/>
    <w:aliases w:val="Spacing 0 pt67,Body text (2) + Not Bold"/>
    <w:rsid w:val="00352E64"/>
    <w:rPr>
      <w:rFonts w:ascii="Times New Roman" w:hAnsi="Times New Roman" w:cs="Times New Roman"/>
      <w:b/>
      <w:bCs/>
      <w:i/>
      <w:iCs/>
      <w:spacing w:val="4"/>
      <w:sz w:val="19"/>
      <w:szCs w:val="19"/>
      <w:u w:val="none"/>
    </w:rPr>
  </w:style>
  <w:style w:type="character" w:customStyle="1" w:styleId="Bodytext125pt1">
    <w:name w:val="Body text + 12.5 pt1"/>
    <w:aliases w:val="Bold16,Spacing 0 pt66,Heading #18 + Italic"/>
    <w:rsid w:val="00352E64"/>
    <w:rPr>
      <w:rFonts w:ascii="Times New Roman" w:hAnsi="Times New Roman" w:cs="Times New Roman"/>
      <w:b/>
      <w:bCs/>
      <w:spacing w:val="3"/>
      <w:sz w:val="25"/>
      <w:szCs w:val="25"/>
      <w:u w:val="none"/>
    </w:rPr>
  </w:style>
  <w:style w:type="character" w:customStyle="1" w:styleId="Bodytext2112pt1">
    <w:name w:val="Body text (21) + 12 pt1"/>
    <w:aliases w:val="Spacing 0 pt65,Heading #20 (2) + 11 pt"/>
    <w:rsid w:val="00352E64"/>
    <w:rPr>
      <w:rFonts w:ascii="Times New Roman" w:hAnsi="Times New Roman" w:cs="Times New Roman"/>
      <w:b/>
      <w:bCs/>
      <w:spacing w:val="4"/>
      <w:sz w:val="24"/>
      <w:szCs w:val="24"/>
      <w:u w:val="none"/>
    </w:rPr>
  </w:style>
  <w:style w:type="character" w:customStyle="1" w:styleId="Heading15">
    <w:name w:val="Heading #15_"/>
    <w:link w:val="Heading151"/>
    <w:rsid w:val="00352E64"/>
    <w:rPr>
      <w:rFonts w:ascii="Times New Roman" w:hAnsi="Times New Roman" w:cs="Times New Roman"/>
      <w:b/>
      <w:bCs/>
      <w:u w:val="none"/>
    </w:rPr>
  </w:style>
  <w:style w:type="paragraph" w:customStyle="1" w:styleId="Heading151">
    <w:name w:val="Heading #151"/>
    <w:basedOn w:val="Normal"/>
    <w:link w:val="Heading15"/>
    <w:rsid w:val="00352E64"/>
    <w:pPr>
      <w:shd w:val="clear" w:color="auto" w:fill="FFFFFF"/>
      <w:spacing w:line="322" w:lineRule="exact"/>
      <w:jc w:val="both"/>
    </w:pPr>
    <w:rPr>
      <w:rFonts w:ascii="Times New Roman" w:hAnsi="Times New Roman" w:cs="Times New Roman"/>
      <w:b/>
      <w:bCs/>
      <w:color w:val="auto"/>
      <w:lang w:eastAsia="en-US"/>
    </w:rPr>
  </w:style>
  <w:style w:type="character" w:customStyle="1" w:styleId="Heading150">
    <w:name w:val="Heading #15"/>
    <w:rsid w:val="00352E64"/>
    <w:rPr>
      <w:rFonts w:ascii="Times New Roman" w:hAnsi="Times New Roman" w:cs="Times New Roman"/>
      <w:b/>
      <w:bCs/>
      <w:noProof/>
      <w:u w:val="none"/>
    </w:rPr>
  </w:style>
  <w:style w:type="character" w:customStyle="1" w:styleId="Heading152">
    <w:name w:val="Heading #15 (2)_"/>
    <w:link w:val="Heading1520"/>
    <w:rsid w:val="00352E64"/>
    <w:rPr>
      <w:rFonts w:ascii="Times New Roman" w:hAnsi="Times New Roman" w:cs="Times New Roman"/>
      <w:spacing w:val="6"/>
      <w:u w:val="none"/>
    </w:rPr>
  </w:style>
  <w:style w:type="paragraph" w:customStyle="1" w:styleId="Heading1520">
    <w:name w:val="Heading #15 (2)"/>
    <w:basedOn w:val="Normal"/>
    <w:link w:val="Heading152"/>
    <w:rsid w:val="00352E64"/>
    <w:pPr>
      <w:shd w:val="clear" w:color="auto" w:fill="FFFFFF"/>
      <w:spacing w:before="900" w:after="540" w:line="240" w:lineRule="atLeast"/>
      <w:jc w:val="center"/>
    </w:pPr>
    <w:rPr>
      <w:rFonts w:ascii="Times New Roman" w:hAnsi="Times New Roman" w:cs="Times New Roman"/>
      <w:color w:val="auto"/>
      <w:spacing w:val="6"/>
      <w:lang w:eastAsia="en-US"/>
    </w:rPr>
  </w:style>
  <w:style w:type="character" w:customStyle="1" w:styleId="Heading222115pt">
    <w:name w:val="Heading #22 (2) + 11.5 pt"/>
    <w:aliases w:val="Bold15,Spacing 0 pt64,Heading #20 (2) + 11 pt1,Heading #20 + 10 pt"/>
    <w:rsid w:val="00352E64"/>
    <w:rPr>
      <w:rFonts w:ascii="Times New Roman" w:hAnsi="Times New Roman" w:cs="Times New Roman"/>
      <w:b/>
      <w:bCs/>
      <w:spacing w:val="1"/>
      <w:sz w:val="23"/>
      <w:szCs w:val="23"/>
      <w:u w:val="none"/>
    </w:rPr>
  </w:style>
  <w:style w:type="character" w:customStyle="1" w:styleId="Bodytext20NotItalic">
    <w:name w:val="Body text (20) + Not Italic"/>
    <w:aliases w:val="Spacing 0 pt63,Body text (8) + Not Italic1"/>
    <w:rsid w:val="00352E64"/>
    <w:rPr>
      <w:rFonts w:ascii="Times New Roman" w:hAnsi="Times New Roman" w:cs="Times New Roman"/>
      <w:b/>
      <w:bCs/>
      <w:i/>
      <w:iCs/>
      <w:noProof/>
      <w:spacing w:val="4"/>
      <w:sz w:val="19"/>
      <w:szCs w:val="19"/>
      <w:u w:val="none"/>
    </w:rPr>
  </w:style>
  <w:style w:type="character" w:customStyle="1" w:styleId="Bodytext41">
    <w:name w:val="Body text (41)_"/>
    <w:link w:val="Bodytext410"/>
    <w:rsid w:val="00352E64"/>
    <w:rPr>
      <w:rFonts w:ascii="Segoe UI" w:hAnsi="Segoe UI" w:cs="Segoe UI"/>
      <w:spacing w:val="6"/>
      <w:sz w:val="20"/>
      <w:szCs w:val="20"/>
      <w:u w:val="none"/>
    </w:rPr>
  </w:style>
  <w:style w:type="paragraph" w:customStyle="1" w:styleId="Bodytext410">
    <w:name w:val="Body text (41)"/>
    <w:basedOn w:val="Normal"/>
    <w:link w:val="Bodytext41"/>
    <w:rsid w:val="00352E64"/>
    <w:pPr>
      <w:shd w:val="clear" w:color="auto" w:fill="FFFFFF"/>
      <w:spacing w:after="480" w:line="240" w:lineRule="atLeast"/>
      <w:jc w:val="both"/>
    </w:pPr>
    <w:rPr>
      <w:rFonts w:ascii="Segoe UI" w:hAnsi="Segoe UI" w:cs="Segoe UI"/>
      <w:color w:val="auto"/>
      <w:spacing w:val="6"/>
      <w:sz w:val="20"/>
      <w:szCs w:val="20"/>
      <w:lang w:eastAsia="en-US"/>
    </w:rPr>
  </w:style>
  <w:style w:type="character" w:customStyle="1" w:styleId="Headerorfooter8">
    <w:name w:val="Header or footer (8)_"/>
    <w:link w:val="Headerorfooter80"/>
    <w:rsid w:val="00352E64"/>
    <w:rPr>
      <w:rFonts w:ascii="Segoe UI" w:hAnsi="Segoe UI" w:cs="Segoe UI"/>
      <w:noProof/>
      <w:sz w:val="10"/>
      <w:szCs w:val="10"/>
      <w:u w:val="none"/>
    </w:rPr>
  </w:style>
  <w:style w:type="paragraph" w:customStyle="1" w:styleId="Headerorfooter80">
    <w:name w:val="Header or footer (8)"/>
    <w:basedOn w:val="Normal"/>
    <w:link w:val="Headerorfooter8"/>
    <w:rsid w:val="00352E64"/>
    <w:pPr>
      <w:shd w:val="clear" w:color="auto" w:fill="FFFFFF"/>
      <w:spacing w:line="240" w:lineRule="atLeast"/>
    </w:pPr>
    <w:rPr>
      <w:rFonts w:ascii="Segoe UI" w:hAnsi="Segoe UI" w:cs="Segoe UI"/>
      <w:noProof/>
      <w:color w:val="auto"/>
      <w:sz w:val="10"/>
      <w:szCs w:val="10"/>
      <w:lang w:eastAsia="en-US"/>
    </w:rPr>
  </w:style>
  <w:style w:type="character" w:customStyle="1" w:styleId="Bodytext42">
    <w:name w:val="Body text (42)_"/>
    <w:link w:val="Bodytext420"/>
    <w:rsid w:val="00352E64"/>
    <w:rPr>
      <w:rFonts w:ascii="Times New Roman" w:hAnsi="Times New Roman" w:cs="Times New Roman"/>
      <w:b/>
      <w:bCs/>
      <w:spacing w:val="13"/>
      <w:sz w:val="22"/>
      <w:szCs w:val="22"/>
      <w:u w:val="none"/>
    </w:rPr>
  </w:style>
  <w:style w:type="paragraph" w:customStyle="1" w:styleId="Bodytext420">
    <w:name w:val="Body text (42)"/>
    <w:basedOn w:val="Normal"/>
    <w:link w:val="Bodytext42"/>
    <w:rsid w:val="00352E64"/>
    <w:pPr>
      <w:shd w:val="clear" w:color="auto" w:fill="FFFFFF"/>
      <w:spacing w:after="360" w:line="240" w:lineRule="atLeast"/>
      <w:jc w:val="both"/>
    </w:pPr>
    <w:rPr>
      <w:rFonts w:ascii="Times New Roman" w:hAnsi="Times New Roman" w:cs="Times New Roman"/>
      <w:b/>
      <w:bCs/>
      <w:color w:val="auto"/>
      <w:spacing w:val="13"/>
      <w:sz w:val="22"/>
      <w:szCs w:val="22"/>
      <w:lang w:eastAsia="en-US"/>
    </w:rPr>
  </w:style>
  <w:style w:type="character" w:customStyle="1" w:styleId="Heading13">
    <w:name w:val="Heading #13_"/>
    <w:link w:val="Heading130"/>
    <w:rsid w:val="00352E64"/>
    <w:rPr>
      <w:rFonts w:ascii="Times New Roman" w:hAnsi="Times New Roman" w:cs="Times New Roman"/>
      <w:spacing w:val="6"/>
      <w:u w:val="none"/>
    </w:rPr>
  </w:style>
  <w:style w:type="paragraph" w:customStyle="1" w:styleId="Heading130">
    <w:name w:val="Heading #13"/>
    <w:basedOn w:val="Normal"/>
    <w:link w:val="Heading13"/>
    <w:rsid w:val="00352E64"/>
    <w:pPr>
      <w:shd w:val="clear" w:color="auto" w:fill="FFFFFF"/>
      <w:spacing w:line="322" w:lineRule="exact"/>
      <w:jc w:val="both"/>
    </w:pPr>
    <w:rPr>
      <w:rFonts w:ascii="Times New Roman" w:hAnsi="Times New Roman" w:cs="Times New Roman"/>
      <w:color w:val="auto"/>
      <w:spacing w:val="6"/>
      <w:lang w:eastAsia="en-US"/>
    </w:rPr>
  </w:style>
  <w:style w:type="character" w:customStyle="1" w:styleId="Heading214">
    <w:name w:val="Heading #21 (4)_"/>
    <w:link w:val="Heading2140"/>
    <w:rsid w:val="00352E64"/>
    <w:rPr>
      <w:rFonts w:ascii="Times New Roman" w:hAnsi="Times New Roman" w:cs="Times New Roman"/>
      <w:b/>
      <w:bCs/>
      <w:spacing w:val="1"/>
      <w:sz w:val="23"/>
      <w:szCs w:val="23"/>
      <w:u w:val="none"/>
    </w:rPr>
  </w:style>
  <w:style w:type="paragraph" w:customStyle="1" w:styleId="Heading2140">
    <w:name w:val="Heading #21 (4)"/>
    <w:basedOn w:val="Normal"/>
    <w:link w:val="Heading214"/>
    <w:rsid w:val="00352E64"/>
    <w:pPr>
      <w:shd w:val="clear" w:color="auto" w:fill="FFFFFF"/>
      <w:spacing w:after="300" w:line="360" w:lineRule="exact"/>
    </w:pPr>
    <w:rPr>
      <w:rFonts w:ascii="Times New Roman" w:hAnsi="Times New Roman" w:cs="Times New Roman"/>
      <w:b/>
      <w:bCs/>
      <w:color w:val="auto"/>
      <w:spacing w:val="1"/>
      <w:sz w:val="23"/>
      <w:szCs w:val="23"/>
      <w:lang w:eastAsia="en-US"/>
    </w:rPr>
  </w:style>
  <w:style w:type="character" w:customStyle="1" w:styleId="Heading21412pt">
    <w:name w:val="Heading #21 (4) + 12 pt"/>
    <w:aliases w:val="Not Bold7,Spacing 0 pt62,Body text (2) + 7.5 pt"/>
    <w:rsid w:val="00352E64"/>
    <w:rPr>
      <w:rFonts w:ascii="Times New Roman" w:hAnsi="Times New Roman" w:cs="Times New Roman"/>
      <w:b/>
      <w:bCs/>
      <w:spacing w:val="6"/>
      <w:sz w:val="24"/>
      <w:szCs w:val="24"/>
      <w:u w:val="none"/>
    </w:rPr>
  </w:style>
  <w:style w:type="character" w:customStyle="1" w:styleId="Heading1810">
    <w:name w:val="Heading #18 (10)_"/>
    <w:link w:val="Heading18100"/>
    <w:rsid w:val="00352E64"/>
    <w:rPr>
      <w:rFonts w:ascii="Segoe UI" w:hAnsi="Segoe UI" w:cs="Segoe UI"/>
      <w:noProof/>
      <w:sz w:val="20"/>
      <w:szCs w:val="20"/>
      <w:u w:val="none"/>
    </w:rPr>
  </w:style>
  <w:style w:type="paragraph" w:customStyle="1" w:styleId="Heading18100">
    <w:name w:val="Heading #18 (10)"/>
    <w:basedOn w:val="Normal"/>
    <w:link w:val="Heading1810"/>
    <w:rsid w:val="00352E64"/>
    <w:pPr>
      <w:shd w:val="clear" w:color="auto" w:fill="FFFFFF"/>
      <w:spacing w:after="300" w:line="240" w:lineRule="atLeast"/>
      <w:jc w:val="both"/>
    </w:pPr>
    <w:rPr>
      <w:rFonts w:ascii="Segoe UI" w:hAnsi="Segoe UI" w:cs="Segoe UI"/>
      <w:noProof/>
      <w:color w:val="auto"/>
      <w:sz w:val="20"/>
      <w:szCs w:val="20"/>
      <w:lang w:eastAsia="en-US"/>
    </w:rPr>
  </w:style>
  <w:style w:type="character" w:customStyle="1" w:styleId="Heading1810Impact">
    <w:name w:val="Heading #18 (10) + Impact"/>
    <w:aliases w:val="12.5 pt3"/>
    <w:rsid w:val="00352E64"/>
    <w:rPr>
      <w:rFonts w:ascii="Impact" w:hAnsi="Impact" w:cs="Impact"/>
      <w:noProof/>
      <w:sz w:val="25"/>
      <w:szCs w:val="25"/>
      <w:u w:val="none"/>
    </w:rPr>
  </w:style>
  <w:style w:type="character" w:customStyle="1" w:styleId="Heading1810TimesNewRoman">
    <w:name w:val="Heading #18 (10) + Times New Roman"/>
    <w:aliases w:val="14 pt,Bold14"/>
    <w:rsid w:val="00352E64"/>
    <w:rPr>
      <w:rFonts w:ascii="Times New Roman" w:hAnsi="Times New Roman" w:cs="Times New Roman"/>
      <w:b/>
      <w:bCs/>
      <w:noProof/>
      <w:sz w:val="28"/>
      <w:szCs w:val="28"/>
      <w:u w:val="none"/>
    </w:rPr>
  </w:style>
  <w:style w:type="character" w:customStyle="1" w:styleId="Bodytext43">
    <w:name w:val="Body text (43)_"/>
    <w:link w:val="Bodytext430"/>
    <w:rsid w:val="00352E64"/>
    <w:rPr>
      <w:rFonts w:ascii="Times New Roman" w:hAnsi="Times New Roman" w:cs="Times New Roman"/>
      <w:b/>
      <w:bCs/>
      <w:spacing w:val="1"/>
      <w:sz w:val="23"/>
      <w:szCs w:val="23"/>
      <w:u w:val="none"/>
    </w:rPr>
  </w:style>
  <w:style w:type="paragraph" w:customStyle="1" w:styleId="Bodytext430">
    <w:name w:val="Body text (43)"/>
    <w:basedOn w:val="Normal"/>
    <w:link w:val="Bodytext43"/>
    <w:rsid w:val="00352E64"/>
    <w:pPr>
      <w:shd w:val="clear" w:color="auto" w:fill="FFFFFF"/>
      <w:spacing w:before="300" w:after="540" w:line="240" w:lineRule="atLeast"/>
      <w:jc w:val="both"/>
    </w:pPr>
    <w:rPr>
      <w:rFonts w:ascii="Times New Roman" w:hAnsi="Times New Roman" w:cs="Times New Roman"/>
      <w:b/>
      <w:bCs/>
      <w:color w:val="auto"/>
      <w:spacing w:val="1"/>
      <w:sz w:val="23"/>
      <w:szCs w:val="23"/>
      <w:lang w:eastAsia="en-US"/>
    </w:rPr>
  </w:style>
  <w:style w:type="character" w:customStyle="1" w:styleId="Heading1811">
    <w:name w:val="Heading #18 (11)_"/>
    <w:link w:val="Heading18110"/>
    <w:rsid w:val="00352E64"/>
    <w:rPr>
      <w:rFonts w:ascii="Impact" w:hAnsi="Impact" w:cs="Impact"/>
      <w:noProof/>
      <w:sz w:val="27"/>
      <w:szCs w:val="27"/>
      <w:u w:val="none"/>
    </w:rPr>
  </w:style>
  <w:style w:type="paragraph" w:customStyle="1" w:styleId="Heading18110">
    <w:name w:val="Heading #18 (11)"/>
    <w:basedOn w:val="Normal"/>
    <w:link w:val="Heading1811"/>
    <w:rsid w:val="00352E64"/>
    <w:pPr>
      <w:shd w:val="clear" w:color="auto" w:fill="FFFFFF"/>
      <w:spacing w:before="540" w:after="300" w:line="240" w:lineRule="atLeast"/>
      <w:jc w:val="both"/>
    </w:pPr>
    <w:rPr>
      <w:rFonts w:ascii="Impact" w:hAnsi="Impact" w:cs="Impact"/>
      <w:noProof/>
      <w:color w:val="auto"/>
      <w:sz w:val="27"/>
      <w:szCs w:val="27"/>
      <w:lang w:eastAsia="en-US"/>
    </w:rPr>
  </w:style>
  <w:style w:type="character" w:customStyle="1" w:styleId="Heading1811TimesNewRoman">
    <w:name w:val="Heading #18 (11) + Times New Roman"/>
    <w:aliases w:val="12.5 pt2,Bold13,Heading #19 + 11.5 pt"/>
    <w:rsid w:val="00352E64"/>
    <w:rPr>
      <w:rFonts w:ascii="Times New Roman" w:hAnsi="Times New Roman" w:cs="Times New Roman"/>
      <w:b/>
      <w:bCs/>
      <w:noProof/>
      <w:sz w:val="25"/>
      <w:szCs w:val="25"/>
      <w:u w:val="none"/>
    </w:rPr>
  </w:style>
  <w:style w:type="character" w:customStyle="1" w:styleId="Heading116">
    <w:name w:val="Heading #11 (6)_"/>
    <w:link w:val="Heading1160"/>
    <w:rsid w:val="00352E64"/>
    <w:rPr>
      <w:rFonts w:ascii="Segoe UI" w:hAnsi="Segoe UI" w:cs="Segoe UI"/>
      <w:spacing w:val="6"/>
      <w:sz w:val="20"/>
      <w:szCs w:val="20"/>
      <w:u w:val="none"/>
    </w:rPr>
  </w:style>
  <w:style w:type="paragraph" w:customStyle="1" w:styleId="Heading1160">
    <w:name w:val="Heading #11 (6)"/>
    <w:basedOn w:val="Normal"/>
    <w:link w:val="Heading116"/>
    <w:rsid w:val="00352E64"/>
    <w:pPr>
      <w:shd w:val="clear" w:color="auto" w:fill="FFFFFF"/>
      <w:spacing w:before="120" w:after="120" w:line="240" w:lineRule="atLeast"/>
      <w:jc w:val="both"/>
    </w:pPr>
    <w:rPr>
      <w:rFonts w:ascii="Segoe UI" w:hAnsi="Segoe UI" w:cs="Segoe UI"/>
      <w:color w:val="auto"/>
      <w:spacing w:val="6"/>
      <w:sz w:val="20"/>
      <w:szCs w:val="20"/>
      <w:lang w:eastAsia="en-US"/>
    </w:rPr>
  </w:style>
  <w:style w:type="character" w:customStyle="1" w:styleId="Bodytext44">
    <w:name w:val="Body text (44)_"/>
    <w:link w:val="Bodytext440"/>
    <w:rsid w:val="00352E64"/>
    <w:rPr>
      <w:rFonts w:ascii="Times New Roman" w:hAnsi="Times New Roman" w:cs="Times New Roman"/>
      <w:b/>
      <w:bCs/>
      <w:spacing w:val="9"/>
      <w:sz w:val="22"/>
      <w:szCs w:val="22"/>
      <w:u w:val="none"/>
    </w:rPr>
  </w:style>
  <w:style w:type="paragraph" w:customStyle="1" w:styleId="Bodytext440">
    <w:name w:val="Body text (44)"/>
    <w:basedOn w:val="Normal"/>
    <w:link w:val="Bodytext44"/>
    <w:rsid w:val="00352E64"/>
    <w:pPr>
      <w:shd w:val="clear" w:color="auto" w:fill="FFFFFF"/>
      <w:spacing w:before="120" w:line="254" w:lineRule="exact"/>
      <w:jc w:val="both"/>
    </w:pPr>
    <w:rPr>
      <w:rFonts w:ascii="Times New Roman" w:hAnsi="Times New Roman" w:cs="Times New Roman"/>
      <w:b/>
      <w:bCs/>
      <w:color w:val="auto"/>
      <w:spacing w:val="9"/>
      <w:sz w:val="22"/>
      <w:szCs w:val="22"/>
      <w:lang w:eastAsia="en-US"/>
    </w:rPr>
  </w:style>
  <w:style w:type="character" w:customStyle="1" w:styleId="Bodytext4412pt">
    <w:name w:val="Body text (44) + 12 pt"/>
    <w:aliases w:val="Not Bold6,Spacing 0 pt61,Heading #19 (2) + 10.5 pt"/>
    <w:rsid w:val="00352E64"/>
    <w:rPr>
      <w:rFonts w:ascii="Times New Roman" w:hAnsi="Times New Roman" w:cs="Times New Roman"/>
      <w:b/>
      <w:bCs/>
      <w:spacing w:val="6"/>
      <w:sz w:val="24"/>
      <w:szCs w:val="24"/>
      <w:u w:val="none"/>
    </w:rPr>
  </w:style>
  <w:style w:type="character" w:customStyle="1" w:styleId="Bodytext9Spacing0pt1">
    <w:name w:val="Body text (9) + Spacing 0 pt1"/>
    <w:rsid w:val="00352E64"/>
    <w:rPr>
      <w:rFonts w:ascii="Times New Roman" w:hAnsi="Times New Roman" w:cs="Times New Roman"/>
      <w:spacing w:val="3"/>
      <w:sz w:val="20"/>
      <w:szCs w:val="20"/>
      <w:u w:val="none"/>
    </w:rPr>
  </w:style>
  <w:style w:type="character" w:customStyle="1" w:styleId="Bodytext912pt1">
    <w:name w:val="Body text (9) + 12 pt1"/>
    <w:aliases w:val="Bold12,Spacing 0 pt60,Table caption + Not Italic1,Heading #20 + 11.5 pt"/>
    <w:rsid w:val="00352E64"/>
    <w:rPr>
      <w:rFonts w:ascii="Times New Roman" w:hAnsi="Times New Roman" w:cs="Times New Roman"/>
      <w:b/>
      <w:bCs/>
      <w:spacing w:val="4"/>
      <w:sz w:val="24"/>
      <w:szCs w:val="24"/>
      <w:u w:val="none"/>
    </w:rPr>
  </w:style>
  <w:style w:type="character" w:customStyle="1" w:styleId="Headerorfooter9">
    <w:name w:val="Header or footer (9)_"/>
    <w:link w:val="Headerorfooter90"/>
    <w:rsid w:val="00352E64"/>
    <w:rPr>
      <w:rFonts w:ascii="Impact" w:hAnsi="Impact" w:cs="Impact"/>
      <w:spacing w:val="30"/>
      <w:sz w:val="18"/>
      <w:szCs w:val="18"/>
      <w:u w:val="none"/>
    </w:rPr>
  </w:style>
  <w:style w:type="paragraph" w:customStyle="1" w:styleId="Headerorfooter90">
    <w:name w:val="Header or footer (9)"/>
    <w:basedOn w:val="Normal"/>
    <w:link w:val="Headerorfooter9"/>
    <w:rsid w:val="00352E64"/>
    <w:pPr>
      <w:shd w:val="clear" w:color="auto" w:fill="FFFFFF"/>
      <w:spacing w:line="240" w:lineRule="atLeast"/>
    </w:pPr>
    <w:rPr>
      <w:rFonts w:ascii="Impact" w:hAnsi="Impact" w:cs="Impact"/>
      <w:color w:val="auto"/>
      <w:spacing w:val="30"/>
      <w:sz w:val="18"/>
      <w:szCs w:val="18"/>
      <w:lang w:eastAsia="en-US"/>
    </w:rPr>
  </w:style>
  <w:style w:type="character" w:customStyle="1" w:styleId="Heading18">
    <w:name w:val="Heading #18_"/>
    <w:link w:val="Heading180"/>
    <w:rsid w:val="00352E64"/>
    <w:rPr>
      <w:rFonts w:ascii="Impact" w:hAnsi="Impact" w:cs="Impact"/>
      <w:sz w:val="27"/>
      <w:szCs w:val="27"/>
      <w:u w:val="none"/>
    </w:rPr>
  </w:style>
  <w:style w:type="paragraph" w:customStyle="1" w:styleId="Heading180">
    <w:name w:val="Heading #18"/>
    <w:basedOn w:val="Normal"/>
    <w:link w:val="Heading18"/>
    <w:rsid w:val="00352E64"/>
    <w:pPr>
      <w:shd w:val="clear" w:color="auto" w:fill="FFFFFF"/>
      <w:spacing w:before="60" w:line="240" w:lineRule="atLeast"/>
      <w:jc w:val="both"/>
    </w:pPr>
    <w:rPr>
      <w:rFonts w:ascii="Impact" w:hAnsi="Impact" w:cs="Impact"/>
      <w:color w:val="auto"/>
      <w:sz w:val="27"/>
      <w:szCs w:val="27"/>
      <w:lang w:eastAsia="en-US"/>
    </w:rPr>
  </w:style>
  <w:style w:type="character" w:customStyle="1" w:styleId="Heading18TimesNewRoman">
    <w:name w:val="Heading #18 + Times New Roman"/>
    <w:aliases w:val="12.5 pt1,Bold11,Heading #20 (3) + 10 pt"/>
    <w:rsid w:val="00352E64"/>
    <w:rPr>
      <w:rFonts w:ascii="Times New Roman" w:hAnsi="Times New Roman" w:cs="Times New Roman"/>
      <w:b/>
      <w:bCs/>
      <w:noProof/>
      <w:sz w:val="25"/>
      <w:szCs w:val="25"/>
      <w:u w:val="none"/>
    </w:rPr>
  </w:style>
  <w:style w:type="character" w:customStyle="1" w:styleId="Heading1812">
    <w:name w:val="Heading #18 (12)_"/>
    <w:link w:val="Heading18120"/>
    <w:rsid w:val="00352E64"/>
    <w:rPr>
      <w:rFonts w:ascii="Times New Roman" w:hAnsi="Times New Roman" w:cs="Times New Roman"/>
      <w:spacing w:val="6"/>
      <w:u w:val="none"/>
    </w:rPr>
  </w:style>
  <w:style w:type="paragraph" w:customStyle="1" w:styleId="Heading18120">
    <w:name w:val="Heading #18 (12)"/>
    <w:basedOn w:val="Normal"/>
    <w:link w:val="Heading1812"/>
    <w:rsid w:val="00352E64"/>
    <w:pPr>
      <w:shd w:val="clear" w:color="auto" w:fill="FFFFFF"/>
      <w:spacing w:before="900" w:after="60" w:line="240" w:lineRule="atLeast"/>
      <w:jc w:val="both"/>
    </w:pPr>
    <w:rPr>
      <w:rFonts w:ascii="Times New Roman" w:hAnsi="Times New Roman" w:cs="Times New Roman"/>
      <w:color w:val="auto"/>
      <w:spacing w:val="6"/>
      <w:lang w:eastAsia="en-US"/>
    </w:rPr>
  </w:style>
  <w:style w:type="character" w:customStyle="1" w:styleId="Bodytext45">
    <w:name w:val="Body text (45)_"/>
    <w:link w:val="Bodytext450"/>
    <w:rsid w:val="00352E64"/>
    <w:rPr>
      <w:rFonts w:ascii="Corbel" w:hAnsi="Corbel" w:cs="Corbel"/>
      <w:i/>
      <w:iCs/>
      <w:spacing w:val="15"/>
      <w:sz w:val="22"/>
      <w:szCs w:val="22"/>
      <w:u w:val="none"/>
    </w:rPr>
  </w:style>
  <w:style w:type="paragraph" w:customStyle="1" w:styleId="Bodytext450">
    <w:name w:val="Body text (45)"/>
    <w:basedOn w:val="Normal"/>
    <w:link w:val="Bodytext45"/>
    <w:rsid w:val="00352E64"/>
    <w:pPr>
      <w:shd w:val="clear" w:color="auto" w:fill="FFFFFF"/>
      <w:spacing w:before="240" w:after="480" w:line="240" w:lineRule="atLeast"/>
      <w:jc w:val="both"/>
    </w:pPr>
    <w:rPr>
      <w:rFonts w:ascii="Corbel" w:hAnsi="Corbel" w:cs="Corbel"/>
      <w:i/>
      <w:iCs/>
      <w:color w:val="auto"/>
      <w:spacing w:val="15"/>
      <w:sz w:val="22"/>
      <w:szCs w:val="22"/>
      <w:lang w:eastAsia="en-US"/>
    </w:rPr>
  </w:style>
  <w:style w:type="character" w:customStyle="1" w:styleId="Bodytext45SegoeUI">
    <w:name w:val="Body text (45) + Segoe UI"/>
    <w:aliases w:val="10.5 pt,Not Italic5,Spacing 0 pt59,Heading #6 + Verdana"/>
    <w:rsid w:val="00352E64"/>
    <w:rPr>
      <w:rFonts w:ascii="Segoe UI" w:hAnsi="Segoe UI" w:cs="Segoe UI"/>
      <w:i/>
      <w:iCs/>
      <w:noProof/>
      <w:spacing w:val="0"/>
      <w:sz w:val="21"/>
      <w:szCs w:val="21"/>
      <w:u w:val="none"/>
    </w:rPr>
  </w:style>
  <w:style w:type="character" w:customStyle="1" w:styleId="BodytextSpacing0pt1">
    <w:name w:val="Body text + Spacing 0 pt1"/>
    <w:rsid w:val="00352E64"/>
    <w:rPr>
      <w:rFonts w:ascii="Times New Roman" w:hAnsi="Times New Roman" w:cs="Times New Roman"/>
      <w:spacing w:val="7"/>
      <w:u w:val="none"/>
    </w:rPr>
  </w:style>
  <w:style w:type="character" w:customStyle="1" w:styleId="Picturecaption2Spacing0pt">
    <w:name w:val="Picture caption (2) + Spacing 0 pt"/>
    <w:rsid w:val="00352E64"/>
    <w:rPr>
      <w:rFonts w:ascii="Times New Roman" w:hAnsi="Times New Roman" w:cs="Times New Roman"/>
      <w:b/>
      <w:bCs/>
      <w:noProof/>
      <w:spacing w:val="3"/>
      <w:sz w:val="19"/>
      <w:szCs w:val="19"/>
      <w:u w:val="none"/>
    </w:rPr>
  </w:style>
  <w:style w:type="character" w:customStyle="1" w:styleId="Heading262">
    <w:name w:val="Heading #26 (2)_"/>
    <w:link w:val="Heading2620"/>
    <w:rsid w:val="00352E64"/>
    <w:rPr>
      <w:rFonts w:ascii="Times New Roman" w:hAnsi="Times New Roman" w:cs="Times New Roman"/>
      <w:b/>
      <w:bCs/>
      <w:spacing w:val="7"/>
      <w:u w:val="none"/>
    </w:rPr>
  </w:style>
  <w:style w:type="paragraph" w:customStyle="1" w:styleId="Heading2620">
    <w:name w:val="Heading #26 (2)"/>
    <w:basedOn w:val="Normal"/>
    <w:link w:val="Heading262"/>
    <w:rsid w:val="00352E64"/>
    <w:pPr>
      <w:shd w:val="clear" w:color="auto" w:fill="FFFFFF"/>
      <w:spacing w:after="60" w:line="240" w:lineRule="atLeast"/>
      <w:ind w:hanging="1780"/>
      <w:jc w:val="both"/>
    </w:pPr>
    <w:rPr>
      <w:rFonts w:ascii="Times New Roman" w:hAnsi="Times New Roman" w:cs="Times New Roman"/>
      <w:b/>
      <w:bCs/>
      <w:color w:val="auto"/>
      <w:spacing w:val="7"/>
      <w:lang w:eastAsia="en-US"/>
    </w:rPr>
  </w:style>
  <w:style w:type="character" w:customStyle="1" w:styleId="Heading26213pt">
    <w:name w:val="Heading #26 (2) + 13 pt"/>
    <w:aliases w:val="Italic11,Spacing 0 pt58,Heading #20 (2) + Italic,Body text (6) + 10.5 pt"/>
    <w:rsid w:val="00352E64"/>
    <w:rPr>
      <w:rFonts w:ascii="Times New Roman" w:hAnsi="Times New Roman" w:cs="Times New Roman"/>
      <w:b/>
      <w:bCs/>
      <w:i/>
      <w:iCs/>
      <w:spacing w:val="0"/>
      <w:sz w:val="26"/>
      <w:szCs w:val="26"/>
      <w:u w:val="none"/>
    </w:rPr>
  </w:style>
  <w:style w:type="character" w:customStyle="1" w:styleId="Heading26">
    <w:name w:val="Heading #26_"/>
    <w:link w:val="Heading260"/>
    <w:rsid w:val="00352E64"/>
    <w:rPr>
      <w:rFonts w:ascii="Times New Roman" w:hAnsi="Times New Roman" w:cs="Times New Roman"/>
      <w:spacing w:val="7"/>
      <w:u w:val="none"/>
    </w:rPr>
  </w:style>
  <w:style w:type="paragraph" w:customStyle="1" w:styleId="Heading260">
    <w:name w:val="Heading #26"/>
    <w:basedOn w:val="Normal"/>
    <w:link w:val="Heading26"/>
    <w:rsid w:val="00352E64"/>
    <w:pPr>
      <w:shd w:val="clear" w:color="auto" w:fill="FFFFFF"/>
      <w:spacing w:before="60" w:line="317" w:lineRule="exact"/>
      <w:ind w:hanging="980"/>
      <w:jc w:val="both"/>
    </w:pPr>
    <w:rPr>
      <w:rFonts w:ascii="Times New Roman" w:hAnsi="Times New Roman" w:cs="Times New Roman"/>
      <w:color w:val="auto"/>
      <w:spacing w:val="7"/>
      <w:lang w:eastAsia="en-US"/>
    </w:rPr>
  </w:style>
  <w:style w:type="character" w:customStyle="1" w:styleId="Bodytext4NotItalic1">
    <w:name w:val="Body text (4) + Not Italic1"/>
    <w:aliases w:val="Spacing 0 pt57,Heading #15 + Not Italic"/>
    <w:rsid w:val="00352E64"/>
    <w:rPr>
      <w:rFonts w:ascii="Times New Roman" w:hAnsi="Times New Roman" w:cs="Times New Roman"/>
      <w:i/>
      <w:iCs/>
      <w:spacing w:val="7"/>
      <w:u w:val="none"/>
    </w:rPr>
  </w:style>
  <w:style w:type="character" w:customStyle="1" w:styleId="Bodytext4Spacing0pt1">
    <w:name w:val="Body text (4) + Spacing 0 pt1"/>
    <w:rsid w:val="00352E64"/>
    <w:rPr>
      <w:rFonts w:ascii="Times New Roman" w:hAnsi="Times New Roman" w:cs="Times New Roman"/>
      <w:i/>
      <w:iCs/>
      <w:spacing w:val="2"/>
      <w:u w:val="none"/>
    </w:rPr>
  </w:style>
  <w:style w:type="character" w:customStyle="1" w:styleId="Heading93">
    <w:name w:val="Heading #9 (3)_"/>
    <w:link w:val="Heading930"/>
    <w:rsid w:val="00352E64"/>
    <w:rPr>
      <w:rFonts w:ascii="Times New Roman" w:hAnsi="Times New Roman" w:cs="Times New Roman"/>
      <w:b/>
      <w:bCs/>
      <w:spacing w:val="1"/>
      <w:sz w:val="23"/>
      <w:szCs w:val="23"/>
      <w:u w:val="none"/>
    </w:rPr>
  </w:style>
  <w:style w:type="paragraph" w:customStyle="1" w:styleId="Heading930">
    <w:name w:val="Heading #9 (3)"/>
    <w:basedOn w:val="Normal"/>
    <w:link w:val="Heading93"/>
    <w:rsid w:val="00352E64"/>
    <w:pPr>
      <w:shd w:val="clear" w:color="auto" w:fill="FFFFFF"/>
      <w:spacing w:before="60" w:after="600" w:line="240" w:lineRule="atLeast"/>
      <w:jc w:val="both"/>
      <w:outlineLvl w:val="8"/>
    </w:pPr>
    <w:rPr>
      <w:rFonts w:ascii="Times New Roman" w:hAnsi="Times New Roman" w:cs="Times New Roman"/>
      <w:b/>
      <w:bCs/>
      <w:color w:val="auto"/>
      <w:spacing w:val="1"/>
      <w:sz w:val="23"/>
      <w:szCs w:val="23"/>
      <w:lang w:eastAsia="en-US"/>
    </w:rPr>
  </w:style>
  <w:style w:type="character" w:customStyle="1" w:styleId="Heading93Spacing1pt">
    <w:name w:val="Heading #9 (3) + Spacing 1 pt"/>
    <w:rsid w:val="00352E64"/>
    <w:rPr>
      <w:rFonts w:ascii="Times New Roman" w:hAnsi="Times New Roman" w:cs="Times New Roman"/>
      <w:b/>
      <w:bCs/>
      <w:spacing w:val="31"/>
      <w:sz w:val="23"/>
      <w:szCs w:val="23"/>
      <w:u w:val="none"/>
    </w:rPr>
  </w:style>
  <w:style w:type="character" w:customStyle="1" w:styleId="Bodytext3Spacing0pt1">
    <w:name w:val="Body text (3) + Spacing 0 pt1"/>
    <w:rsid w:val="00352E64"/>
    <w:rPr>
      <w:rFonts w:ascii="Times New Roman" w:hAnsi="Times New Roman" w:cs="Times New Roman"/>
      <w:b/>
      <w:bCs/>
      <w:spacing w:val="7"/>
      <w:u w:val="none"/>
    </w:rPr>
  </w:style>
  <w:style w:type="character" w:customStyle="1" w:styleId="Heading14">
    <w:name w:val="Heading #14_"/>
    <w:link w:val="Heading140"/>
    <w:rsid w:val="00352E64"/>
    <w:rPr>
      <w:rFonts w:ascii="Times New Roman" w:hAnsi="Times New Roman" w:cs="Times New Roman"/>
      <w:b/>
      <w:bCs/>
      <w:spacing w:val="18"/>
      <w:sz w:val="22"/>
      <w:szCs w:val="22"/>
      <w:u w:val="none"/>
    </w:rPr>
  </w:style>
  <w:style w:type="paragraph" w:customStyle="1" w:styleId="Heading140">
    <w:name w:val="Heading #14"/>
    <w:basedOn w:val="Normal"/>
    <w:link w:val="Heading14"/>
    <w:rsid w:val="00352E64"/>
    <w:pPr>
      <w:shd w:val="clear" w:color="auto" w:fill="FFFFFF"/>
      <w:spacing w:after="300" w:line="240" w:lineRule="atLeast"/>
    </w:pPr>
    <w:rPr>
      <w:rFonts w:ascii="Times New Roman" w:hAnsi="Times New Roman" w:cs="Times New Roman"/>
      <w:b/>
      <w:bCs/>
      <w:color w:val="auto"/>
      <w:spacing w:val="18"/>
      <w:sz w:val="22"/>
      <w:szCs w:val="22"/>
      <w:lang w:eastAsia="en-US"/>
    </w:rPr>
  </w:style>
  <w:style w:type="character" w:customStyle="1" w:styleId="Heading1412pt">
    <w:name w:val="Heading #14 + 12 pt"/>
    <w:aliases w:val="Spacing 0 pt56,Heading #20 (2) + 11.5 pt"/>
    <w:rsid w:val="00352E64"/>
    <w:rPr>
      <w:rFonts w:ascii="Times New Roman" w:hAnsi="Times New Roman" w:cs="Times New Roman"/>
      <w:b/>
      <w:bCs/>
      <w:noProof/>
      <w:spacing w:val="0"/>
      <w:sz w:val="24"/>
      <w:szCs w:val="24"/>
      <w:u w:val="none"/>
    </w:rPr>
  </w:style>
  <w:style w:type="character" w:customStyle="1" w:styleId="Bodytext20Spacing0pt1">
    <w:name w:val="Body text (20) + Spacing 0 pt1"/>
    <w:rsid w:val="00352E64"/>
    <w:rPr>
      <w:rFonts w:ascii="Times New Roman" w:hAnsi="Times New Roman" w:cs="Times New Roman"/>
      <w:b/>
      <w:bCs/>
      <w:i/>
      <w:iCs/>
      <w:spacing w:val="4"/>
      <w:sz w:val="19"/>
      <w:szCs w:val="19"/>
      <w:u w:val="none"/>
    </w:rPr>
  </w:style>
  <w:style w:type="character" w:customStyle="1" w:styleId="Bodytext21Spacing0pt1">
    <w:name w:val="Body text (21) + Spacing 0 pt1"/>
    <w:rsid w:val="00352E64"/>
    <w:rPr>
      <w:rFonts w:ascii="Times New Roman" w:hAnsi="Times New Roman" w:cs="Times New Roman"/>
      <w:b/>
      <w:bCs/>
      <w:spacing w:val="3"/>
      <w:sz w:val="19"/>
      <w:szCs w:val="19"/>
      <w:u w:val="none"/>
    </w:rPr>
  </w:style>
  <w:style w:type="character" w:customStyle="1" w:styleId="Bodytext22Spacing0pt1">
    <w:name w:val="Body text (22) + Spacing 0 pt1"/>
    <w:rsid w:val="00352E64"/>
    <w:rPr>
      <w:rFonts w:ascii="Times New Roman" w:hAnsi="Times New Roman" w:cs="Times New Roman"/>
      <w:b/>
      <w:bCs/>
      <w:spacing w:val="5"/>
      <w:sz w:val="18"/>
      <w:szCs w:val="18"/>
      <w:u w:val="none"/>
    </w:rPr>
  </w:style>
  <w:style w:type="character" w:customStyle="1" w:styleId="Headerorfooter10">
    <w:name w:val="Header or footer (10)_"/>
    <w:link w:val="Headerorfooter100"/>
    <w:rsid w:val="00352E64"/>
    <w:rPr>
      <w:rFonts w:ascii="Times New Roman" w:hAnsi="Times New Roman" w:cs="Times New Roman"/>
      <w:spacing w:val="2"/>
      <w:sz w:val="19"/>
      <w:szCs w:val="19"/>
      <w:u w:val="none"/>
    </w:rPr>
  </w:style>
  <w:style w:type="paragraph" w:customStyle="1" w:styleId="Headerorfooter100">
    <w:name w:val="Header or footer (10)"/>
    <w:basedOn w:val="Normal"/>
    <w:link w:val="Headerorfooter10"/>
    <w:rsid w:val="00352E64"/>
    <w:pPr>
      <w:shd w:val="clear" w:color="auto" w:fill="FFFFFF"/>
      <w:spacing w:line="240" w:lineRule="atLeast"/>
    </w:pPr>
    <w:rPr>
      <w:rFonts w:ascii="Times New Roman" w:hAnsi="Times New Roman" w:cs="Times New Roman"/>
      <w:color w:val="auto"/>
      <w:spacing w:val="2"/>
      <w:sz w:val="19"/>
      <w:szCs w:val="19"/>
      <w:lang w:eastAsia="en-US"/>
    </w:rPr>
  </w:style>
  <w:style w:type="character" w:customStyle="1" w:styleId="Heading252">
    <w:name w:val="Heading #25 (2)_"/>
    <w:link w:val="Heading2520"/>
    <w:rsid w:val="00352E64"/>
    <w:rPr>
      <w:rFonts w:ascii="Times New Roman" w:hAnsi="Times New Roman" w:cs="Times New Roman"/>
      <w:i/>
      <w:iCs/>
      <w:spacing w:val="2"/>
      <w:u w:val="none"/>
    </w:rPr>
  </w:style>
  <w:style w:type="paragraph" w:customStyle="1" w:styleId="Heading2520">
    <w:name w:val="Heading #25 (2)"/>
    <w:basedOn w:val="Normal"/>
    <w:link w:val="Heading252"/>
    <w:rsid w:val="00352E64"/>
    <w:pPr>
      <w:shd w:val="clear" w:color="auto" w:fill="FFFFFF"/>
      <w:spacing w:before="240" w:after="480" w:line="240" w:lineRule="atLeast"/>
      <w:jc w:val="both"/>
    </w:pPr>
    <w:rPr>
      <w:rFonts w:ascii="Times New Roman" w:hAnsi="Times New Roman" w:cs="Times New Roman"/>
      <w:i/>
      <w:iCs/>
      <w:color w:val="auto"/>
      <w:spacing w:val="2"/>
      <w:lang w:eastAsia="en-US"/>
    </w:rPr>
  </w:style>
  <w:style w:type="character" w:customStyle="1" w:styleId="Heading252NotItalic">
    <w:name w:val="Heading #25 (2) + Not Italic"/>
    <w:aliases w:val="Spacing 0 pt55,Heading #16 (2) + Not Italic"/>
    <w:rsid w:val="00352E64"/>
    <w:rPr>
      <w:rFonts w:ascii="Times New Roman" w:hAnsi="Times New Roman" w:cs="Times New Roman"/>
      <w:i/>
      <w:iCs/>
      <w:spacing w:val="7"/>
      <w:u w:val="none"/>
    </w:rPr>
  </w:style>
  <w:style w:type="character" w:customStyle="1" w:styleId="BodytextBold2">
    <w:name w:val="Body text + Bold2"/>
    <w:aliases w:val="Spacing 0 pt54,Body text (9) + Bold"/>
    <w:rsid w:val="00352E64"/>
    <w:rPr>
      <w:rFonts w:ascii="Times New Roman" w:hAnsi="Times New Roman" w:cs="Times New Roman"/>
      <w:b/>
      <w:bCs/>
      <w:spacing w:val="7"/>
      <w:u w:val="none"/>
    </w:rPr>
  </w:style>
  <w:style w:type="character" w:customStyle="1" w:styleId="Heading202">
    <w:name w:val="Heading #20 (2)_"/>
    <w:link w:val="Heading2020"/>
    <w:rsid w:val="00352E64"/>
    <w:rPr>
      <w:rFonts w:ascii="Times New Roman" w:hAnsi="Times New Roman" w:cs="Times New Roman"/>
      <w:b/>
      <w:bCs/>
      <w:spacing w:val="10"/>
      <w:sz w:val="26"/>
      <w:szCs w:val="26"/>
      <w:u w:val="none"/>
    </w:rPr>
  </w:style>
  <w:style w:type="paragraph" w:customStyle="1" w:styleId="Heading2020">
    <w:name w:val="Heading #20 (2)"/>
    <w:basedOn w:val="Normal"/>
    <w:link w:val="Heading202"/>
    <w:rsid w:val="00352E64"/>
    <w:pPr>
      <w:shd w:val="clear" w:color="auto" w:fill="FFFFFF"/>
      <w:spacing w:before="480" w:after="600" w:line="240" w:lineRule="atLeast"/>
      <w:jc w:val="both"/>
    </w:pPr>
    <w:rPr>
      <w:rFonts w:ascii="Times New Roman" w:hAnsi="Times New Roman" w:cs="Times New Roman"/>
      <w:b/>
      <w:bCs/>
      <w:color w:val="auto"/>
      <w:spacing w:val="10"/>
      <w:sz w:val="26"/>
      <w:szCs w:val="26"/>
      <w:lang w:eastAsia="en-US"/>
    </w:rPr>
  </w:style>
  <w:style w:type="character" w:customStyle="1" w:styleId="Heading23">
    <w:name w:val="Heading #23_"/>
    <w:link w:val="Heading230"/>
    <w:rsid w:val="00352E64"/>
    <w:rPr>
      <w:rFonts w:ascii="Times New Roman" w:hAnsi="Times New Roman" w:cs="Times New Roman"/>
      <w:spacing w:val="7"/>
      <w:u w:val="none"/>
    </w:rPr>
  </w:style>
  <w:style w:type="paragraph" w:customStyle="1" w:styleId="Heading230">
    <w:name w:val="Heading #23"/>
    <w:basedOn w:val="Normal"/>
    <w:link w:val="Heading23"/>
    <w:rsid w:val="00352E64"/>
    <w:pPr>
      <w:shd w:val="clear" w:color="auto" w:fill="FFFFFF"/>
      <w:spacing w:before="600" w:after="240" w:line="240" w:lineRule="atLeast"/>
      <w:jc w:val="both"/>
    </w:pPr>
    <w:rPr>
      <w:rFonts w:ascii="Times New Roman" w:hAnsi="Times New Roman" w:cs="Times New Roman"/>
      <w:color w:val="auto"/>
      <w:spacing w:val="7"/>
      <w:lang w:eastAsia="en-US"/>
    </w:rPr>
  </w:style>
  <w:style w:type="character" w:customStyle="1" w:styleId="Bodytext47">
    <w:name w:val="Body text (47)_"/>
    <w:link w:val="Bodytext470"/>
    <w:rsid w:val="00352E64"/>
    <w:rPr>
      <w:rFonts w:ascii="Segoe UI" w:hAnsi="Segoe UI" w:cs="Segoe UI"/>
      <w:spacing w:val="11"/>
      <w:sz w:val="20"/>
      <w:szCs w:val="20"/>
      <w:u w:val="none"/>
    </w:rPr>
  </w:style>
  <w:style w:type="paragraph" w:customStyle="1" w:styleId="Bodytext470">
    <w:name w:val="Body text (47)"/>
    <w:basedOn w:val="Normal"/>
    <w:link w:val="Bodytext47"/>
    <w:rsid w:val="00352E64"/>
    <w:pPr>
      <w:shd w:val="clear" w:color="auto" w:fill="FFFFFF"/>
      <w:spacing w:before="240" w:after="480" w:line="240" w:lineRule="atLeast"/>
      <w:jc w:val="both"/>
    </w:pPr>
    <w:rPr>
      <w:rFonts w:ascii="Segoe UI" w:hAnsi="Segoe UI" w:cs="Segoe UI"/>
      <w:color w:val="auto"/>
      <w:spacing w:val="11"/>
      <w:sz w:val="20"/>
      <w:szCs w:val="20"/>
      <w:lang w:eastAsia="en-US"/>
    </w:rPr>
  </w:style>
  <w:style w:type="character" w:customStyle="1" w:styleId="HeaderorfooterSpacing0pt1">
    <w:name w:val="Header or footer + Spacing 0 pt1"/>
    <w:rsid w:val="00352E64"/>
    <w:rPr>
      <w:rFonts w:ascii="Times New Roman" w:hAnsi="Times New Roman" w:cs="Times New Roman"/>
      <w:b/>
      <w:bCs/>
      <w:spacing w:val="3"/>
      <w:sz w:val="19"/>
      <w:szCs w:val="19"/>
      <w:u w:val="none"/>
    </w:rPr>
  </w:style>
  <w:style w:type="character" w:customStyle="1" w:styleId="Heading162Spacing0pt">
    <w:name w:val="Heading #16 (2) + Spacing 0 pt"/>
    <w:rsid w:val="00352E64"/>
    <w:rPr>
      <w:rFonts w:ascii="Times New Roman" w:hAnsi="Times New Roman" w:cs="Times New Roman"/>
      <w:spacing w:val="7"/>
      <w:u w:val="none"/>
    </w:rPr>
  </w:style>
  <w:style w:type="character" w:customStyle="1" w:styleId="Heading27">
    <w:name w:val="Heading #27_"/>
    <w:link w:val="Heading270"/>
    <w:rsid w:val="00352E64"/>
    <w:rPr>
      <w:rFonts w:ascii="Times New Roman" w:hAnsi="Times New Roman" w:cs="Times New Roman"/>
      <w:spacing w:val="7"/>
      <w:u w:val="none"/>
    </w:rPr>
  </w:style>
  <w:style w:type="paragraph" w:customStyle="1" w:styleId="Heading270">
    <w:name w:val="Heading #27"/>
    <w:basedOn w:val="Normal"/>
    <w:link w:val="Heading27"/>
    <w:rsid w:val="00352E64"/>
    <w:pPr>
      <w:shd w:val="clear" w:color="auto" w:fill="FFFFFF"/>
      <w:spacing w:before="540" w:after="360" w:line="240" w:lineRule="atLeast"/>
      <w:ind w:hanging="3400"/>
    </w:pPr>
    <w:rPr>
      <w:rFonts w:ascii="Times New Roman" w:hAnsi="Times New Roman" w:cs="Times New Roman"/>
      <w:color w:val="auto"/>
      <w:spacing w:val="7"/>
      <w:lang w:eastAsia="en-US"/>
    </w:rPr>
  </w:style>
  <w:style w:type="character" w:customStyle="1" w:styleId="Headerorfooter11">
    <w:name w:val="Header or footer (11)_"/>
    <w:link w:val="Headerorfooter110"/>
    <w:rsid w:val="00352E64"/>
    <w:rPr>
      <w:rFonts w:ascii="Calibri" w:hAnsi="Calibri" w:cs="Calibri"/>
      <w:spacing w:val="4"/>
      <w:sz w:val="19"/>
      <w:szCs w:val="19"/>
      <w:u w:val="none"/>
    </w:rPr>
  </w:style>
  <w:style w:type="paragraph" w:customStyle="1" w:styleId="Headerorfooter110">
    <w:name w:val="Header or footer (11)"/>
    <w:basedOn w:val="Normal"/>
    <w:link w:val="Headerorfooter11"/>
    <w:rsid w:val="00352E64"/>
    <w:pPr>
      <w:shd w:val="clear" w:color="auto" w:fill="FFFFFF"/>
      <w:spacing w:line="240" w:lineRule="atLeast"/>
    </w:pPr>
    <w:rPr>
      <w:rFonts w:ascii="Calibri" w:hAnsi="Calibri" w:cs="Calibri"/>
      <w:color w:val="auto"/>
      <w:spacing w:val="4"/>
      <w:sz w:val="19"/>
      <w:szCs w:val="19"/>
      <w:lang w:eastAsia="en-US"/>
    </w:rPr>
  </w:style>
  <w:style w:type="character" w:customStyle="1" w:styleId="Bodytext15Spacing0pt">
    <w:name w:val="Body text (15) + Spacing 0 pt"/>
    <w:rsid w:val="00352E64"/>
    <w:rPr>
      <w:rFonts w:ascii="Times New Roman" w:hAnsi="Times New Roman" w:cs="Times New Roman"/>
      <w:spacing w:val="2"/>
      <w:sz w:val="26"/>
      <w:szCs w:val="26"/>
      <w:u w:val="none"/>
    </w:rPr>
  </w:style>
  <w:style w:type="character" w:customStyle="1" w:styleId="Heading24">
    <w:name w:val="Heading #24_"/>
    <w:link w:val="Heading240"/>
    <w:rsid w:val="00352E64"/>
    <w:rPr>
      <w:rFonts w:ascii="Times New Roman" w:hAnsi="Times New Roman" w:cs="Times New Roman"/>
      <w:spacing w:val="7"/>
      <w:u w:val="none"/>
    </w:rPr>
  </w:style>
  <w:style w:type="paragraph" w:customStyle="1" w:styleId="Heading240">
    <w:name w:val="Heading #24"/>
    <w:basedOn w:val="Normal"/>
    <w:link w:val="Heading24"/>
    <w:rsid w:val="00352E64"/>
    <w:pPr>
      <w:shd w:val="clear" w:color="auto" w:fill="FFFFFF"/>
      <w:spacing w:line="523" w:lineRule="exact"/>
      <w:jc w:val="both"/>
    </w:pPr>
    <w:rPr>
      <w:rFonts w:ascii="Times New Roman" w:hAnsi="Times New Roman" w:cs="Times New Roman"/>
      <w:color w:val="auto"/>
      <w:spacing w:val="7"/>
      <w:lang w:eastAsia="en-US"/>
    </w:rPr>
  </w:style>
  <w:style w:type="character" w:customStyle="1" w:styleId="Heading153">
    <w:name w:val="Heading #15 (3)_"/>
    <w:link w:val="Heading1530"/>
    <w:rsid w:val="00352E64"/>
    <w:rPr>
      <w:rFonts w:ascii="Times New Roman" w:hAnsi="Times New Roman" w:cs="Times New Roman"/>
      <w:i/>
      <w:iCs/>
      <w:spacing w:val="2"/>
      <w:u w:val="none"/>
    </w:rPr>
  </w:style>
  <w:style w:type="paragraph" w:customStyle="1" w:styleId="Heading1530">
    <w:name w:val="Heading #15 (3)"/>
    <w:basedOn w:val="Normal"/>
    <w:link w:val="Heading153"/>
    <w:rsid w:val="00352E64"/>
    <w:pPr>
      <w:shd w:val="clear" w:color="auto" w:fill="FFFFFF"/>
      <w:spacing w:line="322" w:lineRule="exact"/>
    </w:pPr>
    <w:rPr>
      <w:rFonts w:ascii="Times New Roman" w:hAnsi="Times New Roman" w:cs="Times New Roman"/>
      <w:i/>
      <w:iCs/>
      <w:color w:val="auto"/>
      <w:spacing w:val="2"/>
      <w:lang w:eastAsia="en-US"/>
    </w:rPr>
  </w:style>
  <w:style w:type="character" w:customStyle="1" w:styleId="Bodytext4Bold">
    <w:name w:val="Body text (4) + Bold"/>
    <w:aliases w:val="Not Italic4,Spacing 0 pt53,Table of contents + Trebuchet MS,8 pt,Header or footer + Italic1"/>
    <w:rsid w:val="00352E64"/>
    <w:rPr>
      <w:rFonts w:ascii="Times New Roman" w:hAnsi="Times New Roman" w:cs="Times New Roman"/>
      <w:b/>
      <w:bCs/>
      <w:i/>
      <w:iCs/>
      <w:spacing w:val="7"/>
      <w:u w:val="none"/>
    </w:rPr>
  </w:style>
  <w:style w:type="character" w:customStyle="1" w:styleId="Heading222Spacing0pt">
    <w:name w:val="Heading #22 (2) + Spacing 0 pt"/>
    <w:rsid w:val="00352E64"/>
    <w:rPr>
      <w:rFonts w:ascii="Times New Roman" w:hAnsi="Times New Roman" w:cs="Times New Roman"/>
      <w:spacing w:val="7"/>
      <w:u w:val="none"/>
    </w:rPr>
  </w:style>
  <w:style w:type="character" w:customStyle="1" w:styleId="Headerorfooter12">
    <w:name w:val="Header or footer (12)_"/>
    <w:link w:val="Headerorfooter120"/>
    <w:rsid w:val="00352E64"/>
    <w:rPr>
      <w:rFonts w:ascii="Times New Roman" w:hAnsi="Times New Roman" w:cs="Times New Roman"/>
      <w:i/>
      <w:iCs/>
      <w:spacing w:val="29"/>
      <w:sz w:val="20"/>
      <w:szCs w:val="20"/>
      <w:u w:val="none"/>
    </w:rPr>
  </w:style>
  <w:style w:type="paragraph" w:customStyle="1" w:styleId="Headerorfooter120">
    <w:name w:val="Header or footer (12)"/>
    <w:basedOn w:val="Normal"/>
    <w:link w:val="Headerorfooter12"/>
    <w:rsid w:val="00352E64"/>
    <w:pPr>
      <w:shd w:val="clear" w:color="auto" w:fill="FFFFFF"/>
      <w:spacing w:line="240" w:lineRule="atLeast"/>
    </w:pPr>
    <w:rPr>
      <w:rFonts w:ascii="Times New Roman" w:hAnsi="Times New Roman" w:cs="Times New Roman"/>
      <w:i/>
      <w:iCs/>
      <w:color w:val="auto"/>
      <w:spacing w:val="29"/>
      <w:sz w:val="20"/>
      <w:szCs w:val="20"/>
      <w:lang w:eastAsia="en-US"/>
    </w:rPr>
  </w:style>
  <w:style w:type="character" w:customStyle="1" w:styleId="Heading232">
    <w:name w:val="Heading #23 (2)_"/>
    <w:link w:val="Heading2320"/>
    <w:rsid w:val="00352E64"/>
    <w:rPr>
      <w:rFonts w:ascii="Times New Roman" w:hAnsi="Times New Roman" w:cs="Times New Roman"/>
      <w:b/>
      <w:bCs/>
      <w:spacing w:val="7"/>
      <w:u w:val="none"/>
    </w:rPr>
  </w:style>
  <w:style w:type="paragraph" w:customStyle="1" w:styleId="Heading2320">
    <w:name w:val="Heading #23 (2)"/>
    <w:basedOn w:val="Normal"/>
    <w:link w:val="Heading232"/>
    <w:rsid w:val="00352E64"/>
    <w:pPr>
      <w:shd w:val="clear" w:color="auto" w:fill="FFFFFF"/>
      <w:spacing w:line="240" w:lineRule="atLeast"/>
      <w:jc w:val="both"/>
    </w:pPr>
    <w:rPr>
      <w:rFonts w:ascii="Times New Roman" w:hAnsi="Times New Roman" w:cs="Times New Roman"/>
      <w:b/>
      <w:bCs/>
      <w:color w:val="auto"/>
      <w:spacing w:val="7"/>
      <w:lang w:eastAsia="en-US"/>
    </w:rPr>
  </w:style>
  <w:style w:type="character" w:customStyle="1" w:styleId="Heading23295pt">
    <w:name w:val="Heading #23 (2) + 9.5 pt"/>
    <w:aliases w:val="Italic10,Spacing 0 pt52,Heading #12 + Not Italic"/>
    <w:rsid w:val="00352E64"/>
    <w:rPr>
      <w:rFonts w:ascii="Times New Roman" w:hAnsi="Times New Roman" w:cs="Times New Roman"/>
      <w:b/>
      <w:bCs/>
      <w:i/>
      <w:iCs/>
      <w:spacing w:val="4"/>
      <w:sz w:val="19"/>
      <w:szCs w:val="19"/>
      <w:u w:val="none"/>
    </w:rPr>
  </w:style>
  <w:style w:type="character" w:customStyle="1" w:styleId="Heading23295pt1">
    <w:name w:val="Heading #23 (2) + 9.5 pt1"/>
    <w:aliases w:val="Spacing 0 pt51"/>
    <w:rsid w:val="00352E64"/>
    <w:rPr>
      <w:rFonts w:ascii="Times New Roman" w:hAnsi="Times New Roman" w:cs="Times New Roman"/>
      <w:b/>
      <w:bCs/>
      <w:noProof/>
      <w:spacing w:val="3"/>
      <w:sz w:val="19"/>
      <w:szCs w:val="19"/>
      <w:u w:val="none"/>
    </w:rPr>
  </w:style>
  <w:style w:type="character" w:customStyle="1" w:styleId="Heading233">
    <w:name w:val="Heading #23 (3)_"/>
    <w:link w:val="Heading2330"/>
    <w:rsid w:val="00352E64"/>
    <w:rPr>
      <w:rFonts w:ascii="Times New Roman" w:hAnsi="Times New Roman" w:cs="Times New Roman"/>
      <w:b/>
      <w:bCs/>
      <w:sz w:val="25"/>
      <w:szCs w:val="25"/>
      <w:u w:val="none"/>
    </w:rPr>
  </w:style>
  <w:style w:type="paragraph" w:customStyle="1" w:styleId="Heading2330">
    <w:name w:val="Heading #23 (3)"/>
    <w:basedOn w:val="Normal"/>
    <w:link w:val="Heading233"/>
    <w:rsid w:val="00352E64"/>
    <w:pPr>
      <w:shd w:val="clear" w:color="auto" w:fill="FFFFFF"/>
      <w:spacing w:line="240" w:lineRule="atLeast"/>
      <w:jc w:val="both"/>
    </w:pPr>
    <w:rPr>
      <w:rFonts w:ascii="Times New Roman" w:hAnsi="Times New Roman" w:cs="Times New Roman"/>
      <w:b/>
      <w:bCs/>
      <w:color w:val="auto"/>
      <w:spacing w:val="-1"/>
      <w:sz w:val="25"/>
      <w:szCs w:val="25"/>
      <w:lang w:eastAsia="en-US"/>
    </w:rPr>
  </w:style>
  <w:style w:type="character" w:customStyle="1" w:styleId="Heading23312pt">
    <w:name w:val="Heading #23 (3) + 12 pt"/>
    <w:aliases w:val="Not Bold5,Spacing 0 pt50,Heading #19 (2) + 10.5 pt1"/>
    <w:rsid w:val="00352E64"/>
    <w:rPr>
      <w:rFonts w:ascii="Times New Roman" w:hAnsi="Times New Roman" w:cs="Times New Roman"/>
      <w:b/>
      <w:bCs/>
      <w:noProof/>
      <w:spacing w:val="7"/>
      <w:sz w:val="24"/>
      <w:szCs w:val="24"/>
      <w:u w:val="none"/>
    </w:rPr>
  </w:style>
  <w:style w:type="character" w:customStyle="1" w:styleId="Heading253">
    <w:name w:val="Heading #25 (3)_"/>
    <w:link w:val="Heading2530"/>
    <w:rsid w:val="00352E64"/>
    <w:rPr>
      <w:rFonts w:ascii="Times New Roman" w:hAnsi="Times New Roman" w:cs="Times New Roman"/>
      <w:b/>
      <w:bCs/>
      <w:spacing w:val="12"/>
      <w:u w:val="none"/>
    </w:rPr>
  </w:style>
  <w:style w:type="paragraph" w:customStyle="1" w:styleId="Heading2530">
    <w:name w:val="Heading #25 (3)"/>
    <w:basedOn w:val="Normal"/>
    <w:link w:val="Heading253"/>
    <w:rsid w:val="00352E64"/>
    <w:pPr>
      <w:shd w:val="clear" w:color="auto" w:fill="FFFFFF"/>
      <w:spacing w:after="600" w:line="240" w:lineRule="atLeast"/>
      <w:jc w:val="both"/>
    </w:pPr>
    <w:rPr>
      <w:rFonts w:ascii="Times New Roman" w:hAnsi="Times New Roman" w:cs="Times New Roman"/>
      <w:b/>
      <w:bCs/>
      <w:color w:val="auto"/>
      <w:spacing w:val="12"/>
      <w:lang w:eastAsia="en-US"/>
    </w:rPr>
  </w:style>
  <w:style w:type="character" w:customStyle="1" w:styleId="Heading253NotBold">
    <w:name w:val="Heading #25 (3) + Not Bold"/>
    <w:aliases w:val="Italic9,Spacing 0 pt49"/>
    <w:rsid w:val="00352E64"/>
    <w:rPr>
      <w:rFonts w:ascii="Times New Roman" w:hAnsi="Times New Roman" w:cs="Times New Roman"/>
      <w:b/>
      <w:bCs/>
      <w:i/>
      <w:iCs/>
      <w:spacing w:val="-2"/>
      <w:u w:val="none"/>
    </w:rPr>
  </w:style>
  <w:style w:type="character" w:customStyle="1" w:styleId="Bodytext413pt">
    <w:name w:val="Body text (4) + 13 pt"/>
    <w:aliases w:val="Not Italic3,Spacing 0 pt48,Body text (8) + 8.5 pt"/>
    <w:rsid w:val="00352E64"/>
    <w:rPr>
      <w:rFonts w:ascii="Times New Roman" w:hAnsi="Times New Roman" w:cs="Times New Roman"/>
      <w:i/>
      <w:iCs/>
      <w:spacing w:val="2"/>
      <w:sz w:val="26"/>
      <w:szCs w:val="26"/>
      <w:u w:val="none"/>
    </w:rPr>
  </w:style>
  <w:style w:type="character" w:customStyle="1" w:styleId="Heading200">
    <w:name w:val="Heading #20_"/>
    <w:link w:val="Heading201"/>
    <w:rsid w:val="00352E64"/>
    <w:rPr>
      <w:rFonts w:ascii="Times New Roman" w:hAnsi="Times New Roman" w:cs="Times New Roman"/>
      <w:spacing w:val="7"/>
      <w:u w:val="none"/>
    </w:rPr>
  </w:style>
  <w:style w:type="paragraph" w:customStyle="1" w:styleId="Heading201">
    <w:name w:val="Heading #20"/>
    <w:basedOn w:val="Normal"/>
    <w:link w:val="Heading200"/>
    <w:rsid w:val="00352E64"/>
    <w:pPr>
      <w:shd w:val="clear" w:color="auto" w:fill="FFFFFF"/>
      <w:spacing w:before="840" w:line="562" w:lineRule="exact"/>
      <w:jc w:val="both"/>
    </w:pPr>
    <w:rPr>
      <w:rFonts w:ascii="Times New Roman" w:hAnsi="Times New Roman" w:cs="Times New Roman"/>
      <w:color w:val="auto"/>
      <w:spacing w:val="7"/>
      <w:lang w:eastAsia="en-US"/>
    </w:rPr>
  </w:style>
  <w:style w:type="character" w:customStyle="1" w:styleId="Heading173">
    <w:name w:val="Heading #17 (3)_"/>
    <w:link w:val="Heading1730"/>
    <w:rsid w:val="00352E64"/>
    <w:rPr>
      <w:rFonts w:ascii="Times New Roman" w:hAnsi="Times New Roman" w:cs="Times New Roman"/>
      <w:i/>
      <w:iCs/>
      <w:spacing w:val="2"/>
      <w:u w:val="none"/>
    </w:rPr>
  </w:style>
  <w:style w:type="paragraph" w:customStyle="1" w:styleId="Heading1730">
    <w:name w:val="Heading #17 (3)"/>
    <w:basedOn w:val="Normal"/>
    <w:link w:val="Heading173"/>
    <w:rsid w:val="00352E64"/>
    <w:pPr>
      <w:shd w:val="clear" w:color="auto" w:fill="FFFFFF"/>
      <w:spacing w:line="307" w:lineRule="exact"/>
      <w:jc w:val="center"/>
    </w:pPr>
    <w:rPr>
      <w:rFonts w:ascii="Times New Roman" w:hAnsi="Times New Roman" w:cs="Times New Roman"/>
      <w:i/>
      <w:iCs/>
      <w:color w:val="auto"/>
      <w:spacing w:val="2"/>
      <w:lang w:eastAsia="en-US"/>
    </w:rPr>
  </w:style>
  <w:style w:type="character" w:customStyle="1" w:styleId="Heading26SegoeUI">
    <w:name w:val="Heading #26 + Segoe UI"/>
    <w:aliases w:val="5 pt2,Spacing 1 pt7,Scale 40%2"/>
    <w:rsid w:val="00352E64"/>
    <w:rPr>
      <w:rFonts w:ascii="Segoe UI" w:hAnsi="Segoe UI" w:cs="Segoe UI"/>
      <w:noProof/>
      <w:spacing w:val="31"/>
      <w:w w:val="40"/>
      <w:sz w:val="10"/>
      <w:szCs w:val="10"/>
      <w:u w:val="none"/>
    </w:rPr>
  </w:style>
  <w:style w:type="character" w:customStyle="1" w:styleId="Heading174">
    <w:name w:val="Heading #17 (4)_"/>
    <w:link w:val="Heading1740"/>
    <w:rsid w:val="00352E64"/>
    <w:rPr>
      <w:rFonts w:ascii="Times New Roman" w:hAnsi="Times New Roman" w:cs="Times New Roman"/>
      <w:b/>
      <w:bCs/>
      <w:spacing w:val="11"/>
      <w:sz w:val="25"/>
      <w:szCs w:val="25"/>
      <w:u w:val="none"/>
    </w:rPr>
  </w:style>
  <w:style w:type="paragraph" w:customStyle="1" w:styleId="Heading1740">
    <w:name w:val="Heading #17 (4)"/>
    <w:basedOn w:val="Normal"/>
    <w:link w:val="Heading174"/>
    <w:rsid w:val="00352E64"/>
    <w:pPr>
      <w:shd w:val="clear" w:color="auto" w:fill="FFFFFF"/>
      <w:spacing w:before="300" w:after="600" w:line="240" w:lineRule="atLeast"/>
      <w:jc w:val="both"/>
    </w:pPr>
    <w:rPr>
      <w:rFonts w:ascii="Times New Roman" w:hAnsi="Times New Roman" w:cs="Times New Roman"/>
      <w:b/>
      <w:bCs/>
      <w:color w:val="auto"/>
      <w:spacing w:val="11"/>
      <w:sz w:val="25"/>
      <w:szCs w:val="25"/>
      <w:lang w:eastAsia="en-US"/>
    </w:rPr>
  </w:style>
  <w:style w:type="character" w:customStyle="1" w:styleId="Heading174105pt">
    <w:name w:val="Heading #17 (4) + 10.5 pt"/>
    <w:aliases w:val="Spacing 0 pt47"/>
    <w:rsid w:val="00352E64"/>
    <w:rPr>
      <w:rFonts w:ascii="Times New Roman" w:hAnsi="Times New Roman" w:cs="Times New Roman"/>
      <w:b/>
      <w:bCs/>
      <w:spacing w:val="16"/>
      <w:sz w:val="21"/>
      <w:szCs w:val="21"/>
      <w:u w:val="none"/>
    </w:rPr>
  </w:style>
  <w:style w:type="character" w:customStyle="1" w:styleId="Tableofcontents10Italic">
    <w:name w:val="Table of contents (10) + Italic"/>
    <w:rsid w:val="00352E64"/>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52E64"/>
    <w:rPr>
      <w:rFonts w:ascii="Times New Roman" w:hAnsi="Times New Roman" w:cs="Times New Roman"/>
      <w:b/>
      <w:bCs/>
      <w:spacing w:val="3"/>
      <w:sz w:val="19"/>
      <w:szCs w:val="19"/>
      <w:u w:val="none"/>
    </w:rPr>
  </w:style>
  <w:style w:type="character" w:customStyle="1" w:styleId="Bodytext313pt1">
    <w:name w:val="Body text (3) + 13 pt1"/>
    <w:aliases w:val="Italic8,Spacing 0 pt46"/>
    <w:rsid w:val="00352E64"/>
    <w:rPr>
      <w:rFonts w:ascii="Times New Roman" w:hAnsi="Times New Roman" w:cs="Times New Roman"/>
      <w:b/>
      <w:bCs/>
      <w:i/>
      <w:iCs/>
      <w:spacing w:val="0"/>
      <w:sz w:val="26"/>
      <w:szCs w:val="26"/>
      <w:u w:val="none"/>
    </w:rPr>
  </w:style>
  <w:style w:type="character" w:customStyle="1" w:styleId="Heading25">
    <w:name w:val="Heading #25_"/>
    <w:link w:val="Heading250"/>
    <w:rsid w:val="00352E64"/>
    <w:rPr>
      <w:rFonts w:ascii="Times New Roman" w:hAnsi="Times New Roman" w:cs="Times New Roman"/>
      <w:spacing w:val="7"/>
      <w:u w:val="none"/>
    </w:rPr>
  </w:style>
  <w:style w:type="paragraph" w:customStyle="1" w:styleId="Heading250">
    <w:name w:val="Heading #25"/>
    <w:basedOn w:val="Normal"/>
    <w:link w:val="Heading25"/>
    <w:rsid w:val="00352E64"/>
    <w:pPr>
      <w:shd w:val="clear" w:color="auto" w:fill="FFFFFF"/>
      <w:spacing w:before="240" w:after="240" w:line="240" w:lineRule="atLeast"/>
      <w:jc w:val="both"/>
    </w:pPr>
    <w:rPr>
      <w:rFonts w:ascii="Times New Roman" w:hAnsi="Times New Roman" w:cs="Times New Roman"/>
      <w:color w:val="auto"/>
      <w:spacing w:val="7"/>
      <w:lang w:eastAsia="en-US"/>
    </w:rPr>
  </w:style>
  <w:style w:type="character" w:customStyle="1" w:styleId="Bodytext2165pt">
    <w:name w:val="Body text (21) + 6.5 pt"/>
    <w:aliases w:val="Not Bold4,Spacing 0 pt45,Heading #20 (2) + 14 pt,Spacing -1 pt5"/>
    <w:rsid w:val="00352E64"/>
    <w:rPr>
      <w:rFonts w:ascii="Times New Roman" w:hAnsi="Times New Roman" w:cs="Times New Roman"/>
      <w:b/>
      <w:bCs/>
      <w:spacing w:val="-7"/>
      <w:sz w:val="13"/>
      <w:szCs w:val="13"/>
      <w:u w:val="none"/>
    </w:rPr>
  </w:style>
  <w:style w:type="character" w:customStyle="1" w:styleId="Bodytext21Italic1">
    <w:name w:val="Body text (21) + Italic1"/>
    <w:aliases w:val="Spacing 0 pt44"/>
    <w:rsid w:val="00352E64"/>
    <w:rPr>
      <w:rFonts w:ascii="Times New Roman" w:hAnsi="Times New Roman" w:cs="Times New Roman"/>
      <w:b/>
      <w:bCs/>
      <w:i/>
      <w:iCs/>
      <w:noProof/>
      <w:spacing w:val="4"/>
      <w:sz w:val="19"/>
      <w:szCs w:val="19"/>
      <w:u w:val="none"/>
    </w:rPr>
  </w:style>
  <w:style w:type="character" w:customStyle="1" w:styleId="Bodytext11Spacing1pt1">
    <w:name w:val="Body text (11) + Spacing 1 pt1"/>
    <w:rsid w:val="00352E64"/>
    <w:rPr>
      <w:rFonts w:ascii="Segoe UI" w:hAnsi="Segoe UI" w:cs="Segoe UI"/>
      <w:spacing w:val="31"/>
      <w:w w:val="40"/>
      <w:sz w:val="10"/>
      <w:szCs w:val="10"/>
      <w:u w:val="none"/>
    </w:rPr>
  </w:style>
  <w:style w:type="character" w:customStyle="1" w:styleId="Heading153NotItalic">
    <w:name w:val="Heading #15 (3) + Not Italic"/>
    <w:aliases w:val="Spacing 0 pt43"/>
    <w:rsid w:val="00352E64"/>
    <w:rPr>
      <w:rFonts w:ascii="Times New Roman" w:hAnsi="Times New Roman" w:cs="Times New Roman"/>
      <w:i/>
      <w:iCs/>
      <w:spacing w:val="7"/>
      <w:u w:val="none"/>
    </w:rPr>
  </w:style>
  <w:style w:type="character" w:customStyle="1" w:styleId="Bodytext2312pt1">
    <w:name w:val="Body text (23) + 12 pt1"/>
    <w:aliases w:val="Not Italic2,Spacing 0 pt42,Body text (8) + 7.5 pt"/>
    <w:rsid w:val="00352E64"/>
    <w:rPr>
      <w:rFonts w:ascii="Times New Roman" w:hAnsi="Times New Roman" w:cs="Times New Roman"/>
      <w:b/>
      <w:bCs/>
      <w:i/>
      <w:iCs/>
      <w:spacing w:val="7"/>
      <w:sz w:val="24"/>
      <w:szCs w:val="24"/>
      <w:u w:val="none"/>
    </w:rPr>
  </w:style>
  <w:style w:type="character" w:customStyle="1" w:styleId="Bodytext23Spacing0pt">
    <w:name w:val="Body text (23) + Spacing 0 pt"/>
    <w:rsid w:val="00352E64"/>
    <w:rPr>
      <w:rFonts w:ascii="Times New Roman" w:hAnsi="Times New Roman" w:cs="Times New Roman"/>
      <w:b/>
      <w:bCs/>
      <w:i/>
      <w:iCs/>
      <w:spacing w:val="0"/>
      <w:sz w:val="26"/>
      <w:szCs w:val="26"/>
      <w:u w:val="none"/>
    </w:rPr>
  </w:style>
  <w:style w:type="character" w:customStyle="1" w:styleId="Heading152Spacing0pt">
    <w:name w:val="Heading #15 (2) + Spacing 0 pt"/>
    <w:rsid w:val="00352E64"/>
    <w:rPr>
      <w:rFonts w:ascii="Times New Roman" w:hAnsi="Times New Roman" w:cs="Times New Roman"/>
      <w:spacing w:val="7"/>
      <w:u w:val="none"/>
    </w:rPr>
  </w:style>
  <w:style w:type="character" w:customStyle="1" w:styleId="Tableofcontents11Spacing0pt">
    <w:name w:val="Table of contents (11) + Spacing 0 pt"/>
    <w:rsid w:val="00352E64"/>
    <w:rPr>
      <w:rFonts w:ascii="Times New Roman" w:hAnsi="Times New Roman" w:cs="Times New Roman"/>
      <w:b/>
      <w:bCs/>
      <w:i/>
      <w:iCs/>
      <w:spacing w:val="4"/>
      <w:sz w:val="19"/>
      <w:szCs w:val="19"/>
      <w:u w:val="none"/>
    </w:rPr>
  </w:style>
  <w:style w:type="character" w:customStyle="1" w:styleId="Tableofcontents11NotItalic1">
    <w:name w:val="Table of contents (11) + Not Italic1"/>
    <w:aliases w:val="Spacing 0 pt41"/>
    <w:rsid w:val="00352E64"/>
    <w:rPr>
      <w:rFonts w:ascii="Times New Roman" w:hAnsi="Times New Roman" w:cs="Times New Roman"/>
      <w:b/>
      <w:bCs/>
      <w:i/>
      <w:iCs/>
      <w:noProof/>
      <w:spacing w:val="3"/>
      <w:sz w:val="19"/>
      <w:szCs w:val="19"/>
      <w:u w:val="none"/>
    </w:rPr>
  </w:style>
  <w:style w:type="character" w:customStyle="1" w:styleId="Tableofcontents12">
    <w:name w:val="Table of contents (12)_"/>
    <w:link w:val="Tableofcontents120"/>
    <w:rsid w:val="00352E64"/>
    <w:rPr>
      <w:rFonts w:ascii="Times New Roman" w:hAnsi="Times New Roman" w:cs="Times New Roman"/>
      <w:b/>
      <w:bCs/>
      <w:spacing w:val="3"/>
      <w:sz w:val="18"/>
      <w:szCs w:val="18"/>
      <w:u w:val="none"/>
    </w:rPr>
  </w:style>
  <w:style w:type="paragraph" w:customStyle="1" w:styleId="Tableofcontents120">
    <w:name w:val="Table of contents (12)"/>
    <w:basedOn w:val="Normal"/>
    <w:link w:val="Tableofcontents12"/>
    <w:rsid w:val="00352E64"/>
    <w:pPr>
      <w:shd w:val="clear" w:color="auto" w:fill="FFFFFF"/>
      <w:spacing w:line="264" w:lineRule="exact"/>
      <w:jc w:val="both"/>
    </w:pPr>
    <w:rPr>
      <w:rFonts w:ascii="Times New Roman" w:hAnsi="Times New Roman" w:cs="Times New Roman"/>
      <w:b/>
      <w:bCs/>
      <w:color w:val="auto"/>
      <w:spacing w:val="3"/>
      <w:sz w:val="18"/>
      <w:szCs w:val="18"/>
      <w:lang w:eastAsia="en-US"/>
    </w:rPr>
  </w:style>
  <w:style w:type="character" w:customStyle="1" w:styleId="Tableofcontents1295pt">
    <w:name w:val="Table of contents (12) + 9.5 pt"/>
    <w:rsid w:val="00352E64"/>
    <w:rPr>
      <w:rFonts w:ascii="Times New Roman" w:hAnsi="Times New Roman" w:cs="Times New Roman"/>
      <w:b/>
      <w:bCs/>
      <w:spacing w:val="3"/>
      <w:sz w:val="19"/>
      <w:szCs w:val="19"/>
      <w:u w:val="none"/>
    </w:rPr>
  </w:style>
  <w:style w:type="character" w:customStyle="1" w:styleId="Tableofcontents1013pt">
    <w:name w:val="Table of contents (10) + 13 pt"/>
    <w:aliases w:val="Spacing 0 pt40,Scale 10%,Heading #8 (4) + 10.5 pt"/>
    <w:rsid w:val="00352E64"/>
    <w:rPr>
      <w:rFonts w:ascii="Times New Roman" w:hAnsi="Times New Roman" w:cs="Times New Roman"/>
      <w:b/>
      <w:bCs/>
      <w:noProof/>
      <w:spacing w:val="0"/>
      <w:w w:val="10"/>
      <w:sz w:val="26"/>
      <w:szCs w:val="26"/>
      <w:u w:val="none"/>
    </w:rPr>
  </w:style>
  <w:style w:type="character" w:customStyle="1" w:styleId="BodytextItalic1">
    <w:name w:val="Body text + Italic1"/>
    <w:aliases w:val="Spacing 0 pt39"/>
    <w:rsid w:val="00352E64"/>
    <w:rPr>
      <w:rFonts w:ascii="Times New Roman" w:hAnsi="Times New Roman" w:cs="Times New Roman"/>
      <w:i/>
      <w:iCs/>
      <w:spacing w:val="2"/>
      <w:u w:val="none"/>
    </w:rPr>
  </w:style>
  <w:style w:type="character" w:customStyle="1" w:styleId="BodytextCenturyGothic">
    <w:name w:val="Body text + Century Gothic"/>
    <w:aliases w:val="4 pt4,Spacing 0 pt38"/>
    <w:rsid w:val="00352E64"/>
    <w:rPr>
      <w:rFonts w:ascii="Century Gothic" w:hAnsi="Century Gothic" w:cs="Century Gothic"/>
      <w:spacing w:val="8"/>
      <w:sz w:val="8"/>
      <w:szCs w:val="8"/>
      <w:u w:val="none"/>
    </w:rPr>
  </w:style>
  <w:style w:type="character" w:customStyle="1" w:styleId="Bodytext48">
    <w:name w:val="Body text (48)_"/>
    <w:link w:val="Bodytext480"/>
    <w:rsid w:val="00352E64"/>
    <w:rPr>
      <w:rFonts w:ascii="Times New Roman" w:hAnsi="Times New Roman" w:cs="Times New Roman"/>
      <w:b/>
      <w:bCs/>
      <w:spacing w:val="3"/>
      <w:u w:val="none"/>
    </w:rPr>
  </w:style>
  <w:style w:type="paragraph" w:customStyle="1" w:styleId="Bodytext480">
    <w:name w:val="Body text (48)"/>
    <w:basedOn w:val="Normal"/>
    <w:link w:val="Bodytext48"/>
    <w:rsid w:val="00352E64"/>
    <w:pPr>
      <w:shd w:val="clear" w:color="auto" w:fill="FFFFFF"/>
      <w:spacing w:before="660" w:after="420" w:line="413" w:lineRule="exact"/>
      <w:ind w:hanging="1440"/>
    </w:pPr>
    <w:rPr>
      <w:rFonts w:ascii="Times New Roman" w:hAnsi="Times New Roman" w:cs="Times New Roman"/>
      <w:b/>
      <w:bCs/>
      <w:color w:val="auto"/>
      <w:spacing w:val="3"/>
      <w:lang w:eastAsia="en-US"/>
    </w:rPr>
  </w:style>
  <w:style w:type="character" w:customStyle="1" w:styleId="Bodytext48NotBold">
    <w:name w:val="Body text (48) + Not Bold"/>
    <w:aliases w:val="Italic7,Spacing 0 pt37,Body text (25) + Italic"/>
    <w:rsid w:val="00352E64"/>
    <w:rPr>
      <w:rFonts w:ascii="Times New Roman" w:hAnsi="Times New Roman" w:cs="Times New Roman"/>
      <w:b/>
      <w:bCs/>
      <w:i/>
      <w:iCs/>
      <w:spacing w:val="2"/>
      <w:u w:val="none"/>
    </w:rPr>
  </w:style>
  <w:style w:type="character" w:customStyle="1" w:styleId="Heading26Bold">
    <w:name w:val="Heading #26 + Bold"/>
    <w:aliases w:val="Spacing 0 pt36"/>
    <w:rsid w:val="00352E64"/>
    <w:rPr>
      <w:rFonts w:ascii="Times New Roman" w:hAnsi="Times New Roman" w:cs="Times New Roman"/>
      <w:b/>
      <w:bCs/>
      <w:spacing w:val="2"/>
      <w:u w:val="none"/>
    </w:rPr>
  </w:style>
  <w:style w:type="character" w:customStyle="1" w:styleId="Heading225">
    <w:name w:val="Heading #22 (5)_"/>
    <w:link w:val="Heading2250"/>
    <w:rsid w:val="00352E64"/>
    <w:rPr>
      <w:rFonts w:ascii="Times New Roman" w:hAnsi="Times New Roman" w:cs="Times New Roman"/>
      <w:b/>
      <w:bCs/>
      <w:spacing w:val="14"/>
      <w:sz w:val="17"/>
      <w:szCs w:val="17"/>
      <w:u w:val="none"/>
    </w:rPr>
  </w:style>
  <w:style w:type="paragraph" w:customStyle="1" w:styleId="Heading2250">
    <w:name w:val="Heading #22 (5)"/>
    <w:basedOn w:val="Normal"/>
    <w:link w:val="Heading225"/>
    <w:rsid w:val="00352E64"/>
    <w:pPr>
      <w:shd w:val="clear" w:color="auto" w:fill="FFFFFF"/>
      <w:spacing w:before="180" w:after="540" w:line="240" w:lineRule="atLeast"/>
      <w:jc w:val="both"/>
    </w:pPr>
    <w:rPr>
      <w:rFonts w:ascii="Times New Roman" w:hAnsi="Times New Roman" w:cs="Times New Roman"/>
      <w:b/>
      <w:bCs/>
      <w:color w:val="auto"/>
      <w:spacing w:val="14"/>
      <w:sz w:val="17"/>
      <w:szCs w:val="17"/>
      <w:lang w:eastAsia="en-US"/>
    </w:rPr>
  </w:style>
  <w:style w:type="character" w:customStyle="1" w:styleId="Heading225SegoeUI">
    <w:name w:val="Heading #22 (5) + Segoe UI"/>
    <w:aliases w:val="5.5 pt1,Italic6,Spacing 1 pt6"/>
    <w:rsid w:val="00352E64"/>
    <w:rPr>
      <w:rFonts w:ascii="Segoe UI" w:hAnsi="Segoe UI" w:cs="Segoe UI"/>
      <w:b/>
      <w:bCs/>
      <w:i/>
      <w:iCs/>
      <w:spacing w:val="34"/>
      <w:sz w:val="11"/>
      <w:szCs w:val="11"/>
      <w:u w:val="none"/>
    </w:rPr>
  </w:style>
  <w:style w:type="character" w:customStyle="1" w:styleId="Bodytext49">
    <w:name w:val="Body text (49)_"/>
    <w:link w:val="Bodytext490"/>
    <w:rsid w:val="00352E64"/>
    <w:rPr>
      <w:rFonts w:ascii="Segoe UI" w:hAnsi="Segoe UI" w:cs="Segoe UI"/>
      <w:noProof/>
      <w:sz w:val="20"/>
      <w:szCs w:val="20"/>
      <w:u w:val="none"/>
    </w:rPr>
  </w:style>
  <w:style w:type="paragraph" w:customStyle="1" w:styleId="Bodytext490">
    <w:name w:val="Body text (49)"/>
    <w:basedOn w:val="Normal"/>
    <w:link w:val="Bodytext49"/>
    <w:rsid w:val="00352E64"/>
    <w:pPr>
      <w:shd w:val="clear" w:color="auto" w:fill="FFFFFF"/>
      <w:spacing w:line="240" w:lineRule="atLeast"/>
      <w:jc w:val="both"/>
    </w:pPr>
    <w:rPr>
      <w:rFonts w:ascii="Segoe UI" w:hAnsi="Segoe UI" w:cs="Segoe UI"/>
      <w:noProof/>
      <w:color w:val="auto"/>
      <w:sz w:val="20"/>
      <w:szCs w:val="20"/>
      <w:lang w:eastAsia="en-US"/>
    </w:rPr>
  </w:style>
  <w:style w:type="character" w:customStyle="1" w:styleId="Bodytext49Italic">
    <w:name w:val="Body text (49) + Italic"/>
    <w:rsid w:val="00352E64"/>
    <w:rPr>
      <w:rFonts w:ascii="Segoe UI" w:hAnsi="Segoe UI" w:cs="Segoe UI"/>
      <w:i/>
      <w:iCs/>
      <w:noProof/>
      <w:sz w:val="20"/>
      <w:szCs w:val="20"/>
      <w:u w:val="none"/>
    </w:rPr>
  </w:style>
  <w:style w:type="character" w:customStyle="1" w:styleId="Heading24Italic">
    <w:name w:val="Heading #24 + Italic"/>
    <w:aliases w:val="Spacing 0 pt35"/>
    <w:rsid w:val="00352E64"/>
    <w:rPr>
      <w:rFonts w:ascii="Times New Roman" w:hAnsi="Times New Roman" w:cs="Times New Roman"/>
      <w:i/>
      <w:iCs/>
      <w:spacing w:val="2"/>
      <w:u w:val="none"/>
    </w:rPr>
  </w:style>
  <w:style w:type="character" w:customStyle="1" w:styleId="Heading242">
    <w:name w:val="Heading #24 (2)_"/>
    <w:link w:val="Heading2420"/>
    <w:rsid w:val="00352E64"/>
    <w:rPr>
      <w:rFonts w:ascii="Times New Roman" w:hAnsi="Times New Roman" w:cs="Times New Roman"/>
      <w:i/>
      <w:iCs/>
      <w:spacing w:val="2"/>
      <w:u w:val="none"/>
    </w:rPr>
  </w:style>
  <w:style w:type="paragraph" w:customStyle="1" w:styleId="Heading2420">
    <w:name w:val="Heading #24 (2)"/>
    <w:basedOn w:val="Normal"/>
    <w:link w:val="Heading242"/>
    <w:rsid w:val="00352E64"/>
    <w:pPr>
      <w:shd w:val="clear" w:color="auto" w:fill="FFFFFF"/>
      <w:spacing w:after="240" w:line="240" w:lineRule="atLeast"/>
      <w:jc w:val="right"/>
    </w:pPr>
    <w:rPr>
      <w:rFonts w:ascii="Times New Roman" w:hAnsi="Times New Roman" w:cs="Times New Roman"/>
      <w:i/>
      <w:iCs/>
      <w:color w:val="auto"/>
      <w:spacing w:val="2"/>
      <w:lang w:eastAsia="en-US"/>
    </w:rPr>
  </w:style>
  <w:style w:type="character" w:customStyle="1" w:styleId="Bodytext219pt1">
    <w:name w:val="Body text (21) + 9 pt1"/>
    <w:aliases w:val="Spacing 0 pt34"/>
    <w:rsid w:val="00352E64"/>
    <w:rPr>
      <w:rFonts w:ascii="Times New Roman" w:hAnsi="Times New Roman" w:cs="Times New Roman"/>
      <w:b/>
      <w:bCs/>
      <w:spacing w:val="5"/>
      <w:sz w:val="18"/>
      <w:szCs w:val="18"/>
      <w:u w:val="none"/>
    </w:rPr>
  </w:style>
  <w:style w:type="character" w:customStyle="1" w:styleId="Bodytext3Spacing1pt">
    <w:name w:val="Body text (3) + Spacing 1 pt"/>
    <w:rsid w:val="00352E64"/>
    <w:rPr>
      <w:rFonts w:ascii="Times New Roman" w:hAnsi="Times New Roman" w:cs="Times New Roman"/>
      <w:b/>
      <w:bCs/>
      <w:spacing w:val="33"/>
      <w:u w:val="none"/>
    </w:rPr>
  </w:style>
  <w:style w:type="character" w:customStyle="1" w:styleId="Heading242NotItalic">
    <w:name w:val="Heading #24 (2) + Not Italic"/>
    <w:aliases w:val="Spacing 0 pt33,Heading #18 (3) + Not Italic"/>
    <w:rsid w:val="00352E64"/>
    <w:rPr>
      <w:rFonts w:ascii="Times New Roman" w:hAnsi="Times New Roman" w:cs="Times New Roman"/>
      <w:i/>
      <w:iCs/>
      <w:spacing w:val="7"/>
      <w:u w:val="none"/>
    </w:rPr>
  </w:style>
  <w:style w:type="character" w:customStyle="1" w:styleId="Tableofcontents13">
    <w:name w:val="Table of contents (13)_"/>
    <w:link w:val="Tableofcontents130"/>
    <w:rsid w:val="00352E64"/>
    <w:rPr>
      <w:rFonts w:ascii="Times New Roman" w:hAnsi="Times New Roman" w:cs="Times New Roman"/>
      <w:b/>
      <w:bCs/>
      <w:spacing w:val="5"/>
      <w:sz w:val="18"/>
      <w:szCs w:val="18"/>
      <w:u w:val="none"/>
    </w:rPr>
  </w:style>
  <w:style w:type="paragraph" w:customStyle="1" w:styleId="Tableofcontents130">
    <w:name w:val="Table of contents (13)"/>
    <w:basedOn w:val="Normal"/>
    <w:link w:val="Tableofcontents13"/>
    <w:rsid w:val="00352E64"/>
    <w:pPr>
      <w:shd w:val="clear" w:color="auto" w:fill="FFFFFF"/>
      <w:spacing w:line="250" w:lineRule="exact"/>
      <w:jc w:val="both"/>
    </w:pPr>
    <w:rPr>
      <w:rFonts w:ascii="Times New Roman" w:hAnsi="Times New Roman" w:cs="Times New Roman"/>
      <w:b/>
      <w:bCs/>
      <w:color w:val="auto"/>
      <w:spacing w:val="5"/>
      <w:sz w:val="18"/>
      <w:szCs w:val="18"/>
      <w:lang w:eastAsia="en-US"/>
    </w:rPr>
  </w:style>
  <w:style w:type="character" w:customStyle="1" w:styleId="Picturecaption3">
    <w:name w:val="Picture caption (3)_"/>
    <w:link w:val="Picturecaption30"/>
    <w:rsid w:val="00352E64"/>
    <w:rPr>
      <w:rFonts w:ascii="Times New Roman" w:hAnsi="Times New Roman" w:cs="Times New Roman"/>
      <w:i/>
      <w:iCs/>
      <w:spacing w:val="2"/>
      <w:u w:val="none"/>
    </w:rPr>
  </w:style>
  <w:style w:type="paragraph" w:customStyle="1" w:styleId="Picturecaption30">
    <w:name w:val="Picture caption (3)"/>
    <w:basedOn w:val="Normal"/>
    <w:link w:val="Picturecaption3"/>
    <w:rsid w:val="00352E64"/>
    <w:pPr>
      <w:shd w:val="clear" w:color="auto" w:fill="FFFFFF"/>
      <w:spacing w:line="322" w:lineRule="exact"/>
      <w:jc w:val="both"/>
    </w:pPr>
    <w:rPr>
      <w:rFonts w:ascii="Times New Roman" w:hAnsi="Times New Roman" w:cs="Times New Roman"/>
      <w:i/>
      <w:iCs/>
      <w:color w:val="auto"/>
      <w:spacing w:val="2"/>
      <w:lang w:eastAsia="en-US"/>
    </w:rPr>
  </w:style>
  <w:style w:type="character" w:customStyle="1" w:styleId="BodytextSmallCaps1">
    <w:name w:val="Body text + Small Caps1"/>
    <w:aliases w:val="Spacing 0 pt32,Body text (7) + Italic"/>
    <w:rsid w:val="00352E64"/>
    <w:rPr>
      <w:rFonts w:ascii="Times New Roman" w:hAnsi="Times New Roman" w:cs="Times New Roman"/>
      <w:smallCaps/>
      <w:spacing w:val="7"/>
      <w:u w:val="none"/>
    </w:rPr>
  </w:style>
  <w:style w:type="character" w:customStyle="1" w:styleId="Bodytext10pt3">
    <w:name w:val="Body text + 10 pt3"/>
    <w:aliases w:val="Bold10,Spacing 0 pt31,Heading #20 (3) + 10 pt1,Spacing -1 pt1,Heading #20 + 8.5 pt1"/>
    <w:rsid w:val="00352E64"/>
    <w:rPr>
      <w:rFonts w:ascii="Times New Roman" w:hAnsi="Times New Roman" w:cs="Times New Roman"/>
      <w:b/>
      <w:bCs/>
      <w:spacing w:val="0"/>
      <w:sz w:val="20"/>
      <w:szCs w:val="20"/>
      <w:u w:val="none"/>
    </w:rPr>
  </w:style>
  <w:style w:type="character" w:customStyle="1" w:styleId="Bodytext13pt1">
    <w:name w:val="Body text + 13 pt1"/>
    <w:aliases w:val="Bold9,Italic5,Spacing 0 pt30,Heading #8 (4) + 11.5 pt,Body text (10) + Not Italic1"/>
    <w:rsid w:val="00352E64"/>
    <w:rPr>
      <w:rFonts w:ascii="Times New Roman" w:hAnsi="Times New Roman" w:cs="Times New Roman"/>
      <w:b/>
      <w:bCs/>
      <w:i/>
      <w:iCs/>
      <w:noProof/>
      <w:spacing w:val="0"/>
      <w:sz w:val="26"/>
      <w:szCs w:val="26"/>
      <w:u w:val="none"/>
    </w:rPr>
  </w:style>
  <w:style w:type="character" w:customStyle="1" w:styleId="BodytextSegoeUI1">
    <w:name w:val="Body text + Segoe UI1"/>
    <w:aliases w:val="5 pt1,Spacing 1 pt5,Scale 40%1"/>
    <w:rsid w:val="00352E64"/>
    <w:rPr>
      <w:rFonts w:ascii="Segoe UI" w:hAnsi="Segoe UI" w:cs="Segoe UI"/>
      <w:spacing w:val="31"/>
      <w:w w:val="40"/>
      <w:sz w:val="10"/>
      <w:szCs w:val="10"/>
      <w:u w:val="none"/>
    </w:rPr>
  </w:style>
  <w:style w:type="character" w:customStyle="1" w:styleId="Headerorfooter5Spacing0pt1">
    <w:name w:val="Header or footer (5) + Spacing 0 pt1"/>
    <w:rsid w:val="00352E64"/>
    <w:rPr>
      <w:rFonts w:ascii="Times New Roman" w:hAnsi="Times New Roman" w:cs="Times New Roman"/>
      <w:b/>
      <w:bCs/>
      <w:spacing w:val="9"/>
      <w:u w:val="none"/>
    </w:rPr>
  </w:style>
  <w:style w:type="character" w:customStyle="1" w:styleId="Bodytext500">
    <w:name w:val="Body text (50)_"/>
    <w:link w:val="Bodytext501"/>
    <w:rsid w:val="00352E64"/>
    <w:rPr>
      <w:rFonts w:ascii="Times New Roman" w:hAnsi="Times New Roman" w:cs="Times New Roman"/>
      <w:b/>
      <w:bCs/>
      <w:spacing w:val="4"/>
      <w:sz w:val="39"/>
      <w:szCs w:val="39"/>
      <w:u w:val="none"/>
    </w:rPr>
  </w:style>
  <w:style w:type="paragraph" w:customStyle="1" w:styleId="Bodytext501">
    <w:name w:val="Body text (50)"/>
    <w:basedOn w:val="Normal"/>
    <w:link w:val="Bodytext500"/>
    <w:rsid w:val="00352E64"/>
    <w:pPr>
      <w:shd w:val="clear" w:color="auto" w:fill="FFFFFF"/>
      <w:spacing w:after="900" w:line="240" w:lineRule="atLeast"/>
      <w:jc w:val="center"/>
    </w:pPr>
    <w:rPr>
      <w:rFonts w:ascii="Times New Roman" w:hAnsi="Times New Roman" w:cs="Times New Roman"/>
      <w:b/>
      <w:bCs/>
      <w:color w:val="auto"/>
      <w:spacing w:val="4"/>
      <w:sz w:val="39"/>
      <w:szCs w:val="39"/>
      <w:lang w:eastAsia="en-US"/>
    </w:rPr>
  </w:style>
  <w:style w:type="character" w:customStyle="1" w:styleId="Heading4">
    <w:name w:val="Heading #4_"/>
    <w:link w:val="Heading40"/>
    <w:rsid w:val="00352E64"/>
    <w:rPr>
      <w:rFonts w:ascii="Times New Roman" w:hAnsi="Times New Roman" w:cs="Times New Roman"/>
      <w:b/>
      <w:bCs/>
      <w:spacing w:val="-2"/>
      <w:sz w:val="44"/>
      <w:szCs w:val="44"/>
      <w:u w:val="none"/>
    </w:rPr>
  </w:style>
  <w:style w:type="paragraph" w:customStyle="1" w:styleId="Heading40">
    <w:name w:val="Heading #4"/>
    <w:basedOn w:val="Normal"/>
    <w:link w:val="Heading4"/>
    <w:rsid w:val="00352E64"/>
    <w:pPr>
      <w:shd w:val="clear" w:color="auto" w:fill="FFFFFF"/>
      <w:spacing w:before="900" w:after="720" w:line="571" w:lineRule="exact"/>
      <w:jc w:val="center"/>
      <w:outlineLvl w:val="3"/>
    </w:pPr>
    <w:rPr>
      <w:rFonts w:ascii="Times New Roman" w:hAnsi="Times New Roman" w:cs="Times New Roman"/>
      <w:b/>
      <w:bCs/>
      <w:color w:val="auto"/>
      <w:spacing w:val="-2"/>
      <w:sz w:val="44"/>
      <w:szCs w:val="44"/>
      <w:lang w:eastAsia="en-US"/>
    </w:rPr>
  </w:style>
  <w:style w:type="character" w:customStyle="1" w:styleId="Heading117">
    <w:name w:val="Heading #11 (7)_"/>
    <w:link w:val="Heading1170"/>
    <w:rsid w:val="00352E64"/>
    <w:rPr>
      <w:rFonts w:ascii="Times New Roman" w:hAnsi="Times New Roman" w:cs="Times New Roman"/>
      <w:b/>
      <w:bCs/>
      <w:spacing w:val="4"/>
      <w:sz w:val="39"/>
      <w:szCs w:val="39"/>
      <w:u w:val="none"/>
    </w:rPr>
  </w:style>
  <w:style w:type="paragraph" w:customStyle="1" w:styleId="Heading1170">
    <w:name w:val="Heading #11 (7)"/>
    <w:basedOn w:val="Normal"/>
    <w:link w:val="Heading117"/>
    <w:rsid w:val="00352E64"/>
    <w:pPr>
      <w:shd w:val="clear" w:color="auto" w:fill="FFFFFF"/>
      <w:spacing w:before="720" w:after="420" w:line="240" w:lineRule="atLeast"/>
      <w:jc w:val="center"/>
    </w:pPr>
    <w:rPr>
      <w:rFonts w:ascii="Times New Roman" w:hAnsi="Times New Roman" w:cs="Times New Roman"/>
      <w:b/>
      <w:bCs/>
      <w:color w:val="auto"/>
      <w:spacing w:val="4"/>
      <w:sz w:val="39"/>
      <w:szCs w:val="39"/>
      <w:lang w:eastAsia="en-US"/>
    </w:rPr>
  </w:style>
  <w:style w:type="character" w:customStyle="1" w:styleId="Bodytext9pt">
    <w:name w:val="Body text + 9 pt"/>
    <w:aliases w:val="Bold8,Spacing 0 pt29,Heading #17 + 10 pt"/>
    <w:rsid w:val="00352E64"/>
    <w:rPr>
      <w:rFonts w:ascii="Times New Roman" w:hAnsi="Times New Roman" w:cs="Times New Roman"/>
      <w:b/>
      <w:bCs/>
      <w:spacing w:val="5"/>
      <w:sz w:val="18"/>
      <w:szCs w:val="18"/>
      <w:u w:val="none"/>
    </w:rPr>
  </w:style>
  <w:style w:type="character" w:customStyle="1" w:styleId="Bodytext85pt">
    <w:name w:val="Body text + 8.5 pt"/>
    <w:aliases w:val="Bold7,Italic4,Spacing 1 pt4,Heading #19 (5) + 10 pt"/>
    <w:rsid w:val="00352E64"/>
    <w:rPr>
      <w:rFonts w:ascii="Times New Roman" w:hAnsi="Times New Roman" w:cs="Times New Roman"/>
      <w:b/>
      <w:bCs/>
      <w:i/>
      <w:iCs/>
      <w:spacing w:val="20"/>
      <w:sz w:val="17"/>
      <w:szCs w:val="17"/>
      <w:u w:val="none"/>
    </w:rPr>
  </w:style>
  <w:style w:type="character" w:customStyle="1" w:styleId="Headerorfooter13">
    <w:name w:val="Header or footer (13)_"/>
    <w:link w:val="Headerorfooter130"/>
    <w:rsid w:val="00352E64"/>
    <w:rPr>
      <w:rFonts w:ascii="Bookman Old Style" w:hAnsi="Bookman Old Style" w:cs="Bookman Old Style"/>
      <w:i/>
      <w:iCs/>
      <w:noProof/>
      <w:sz w:val="8"/>
      <w:szCs w:val="8"/>
      <w:u w:val="none"/>
    </w:rPr>
  </w:style>
  <w:style w:type="paragraph" w:customStyle="1" w:styleId="Headerorfooter130">
    <w:name w:val="Header or footer (13)"/>
    <w:basedOn w:val="Normal"/>
    <w:link w:val="Headerorfooter13"/>
    <w:rsid w:val="00352E64"/>
    <w:pPr>
      <w:shd w:val="clear" w:color="auto" w:fill="FFFFFF"/>
      <w:spacing w:line="240" w:lineRule="atLeast"/>
    </w:pPr>
    <w:rPr>
      <w:rFonts w:ascii="Bookman Old Style" w:hAnsi="Bookman Old Style" w:cs="Bookman Old Style"/>
      <w:i/>
      <w:iCs/>
      <w:noProof/>
      <w:color w:val="auto"/>
      <w:sz w:val="8"/>
      <w:szCs w:val="8"/>
      <w:lang w:eastAsia="en-US"/>
    </w:rPr>
  </w:style>
  <w:style w:type="character" w:customStyle="1" w:styleId="Footnote2">
    <w:name w:val="Footnote (2)_"/>
    <w:link w:val="Footnote20"/>
    <w:rsid w:val="00352E64"/>
    <w:rPr>
      <w:rFonts w:ascii="Times New Roman" w:hAnsi="Times New Roman" w:cs="Times New Roman"/>
      <w:b/>
      <w:bCs/>
      <w:spacing w:val="5"/>
      <w:sz w:val="18"/>
      <w:szCs w:val="18"/>
      <w:u w:val="none"/>
    </w:rPr>
  </w:style>
  <w:style w:type="paragraph" w:customStyle="1" w:styleId="Footnote20">
    <w:name w:val="Footnote (2)"/>
    <w:basedOn w:val="Normal"/>
    <w:link w:val="Footnote2"/>
    <w:rsid w:val="00352E64"/>
    <w:pPr>
      <w:shd w:val="clear" w:color="auto" w:fill="FFFFFF"/>
      <w:spacing w:line="221" w:lineRule="exact"/>
      <w:jc w:val="both"/>
    </w:pPr>
    <w:rPr>
      <w:rFonts w:ascii="Times New Roman" w:hAnsi="Times New Roman" w:cs="Times New Roman"/>
      <w:b/>
      <w:bCs/>
      <w:color w:val="auto"/>
      <w:spacing w:val="5"/>
      <w:sz w:val="18"/>
      <w:szCs w:val="18"/>
      <w:lang w:eastAsia="en-US"/>
    </w:rPr>
  </w:style>
  <w:style w:type="character" w:customStyle="1" w:styleId="Bodytext51">
    <w:name w:val="Body text (51)_"/>
    <w:link w:val="Bodytext510"/>
    <w:rsid w:val="00352E64"/>
    <w:rPr>
      <w:rFonts w:ascii="Times New Roman" w:hAnsi="Times New Roman" w:cs="Times New Roman"/>
      <w:b/>
      <w:bCs/>
      <w:spacing w:val="11"/>
      <w:sz w:val="31"/>
      <w:szCs w:val="31"/>
      <w:u w:val="none"/>
    </w:rPr>
  </w:style>
  <w:style w:type="paragraph" w:customStyle="1" w:styleId="Bodytext510">
    <w:name w:val="Body text (51)"/>
    <w:basedOn w:val="Normal"/>
    <w:link w:val="Bodytext51"/>
    <w:rsid w:val="00352E64"/>
    <w:pPr>
      <w:shd w:val="clear" w:color="auto" w:fill="FFFFFF"/>
      <w:spacing w:before="900" w:after="2520" w:line="240" w:lineRule="atLeast"/>
      <w:jc w:val="center"/>
    </w:pPr>
    <w:rPr>
      <w:rFonts w:ascii="Times New Roman" w:hAnsi="Times New Roman" w:cs="Times New Roman"/>
      <w:b/>
      <w:bCs/>
      <w:color w:val="auto"/>
      <w:spacing w:val="11"/>
      <w:sz w:val="31"/>
      <w:szCs w:val="31"/>
      <w:lang w:eastAsia="en-US"/>
    </w:rPr>
  </w:style>
  <w:style w:type="character" w:customStyle="1" w:styleId="Bodytext51SegoeUI">
    <w:name w:val="Body text (51) + Segoe UI"/>
    <w:aliases w:val="11.5 pt2,Spacing 0 pt28,Heading #12 (2) + 9.5 pt"/>
    <w:rsid w:val="00352E64"/>
    <w:rPr>
      <w:rFonts w:ascii="Segoe UI" w:hAnsi="Segoe UI" w:cs="Segoe UI"/>
      <w:b/>
      <w:bCs/>
      <w:spacing w:val="-4"/>
      <w:sz w:val="23"/>
      <w:szCs w:val="23"/>
      <w:u w:val="none"/>
    </w:rPr>
  </w:style>
  <w:style w:type="character" w:customStyle="1" w:styleId="Heading94">
    <w:name w:val="Heading #9 (4)_"/>
    <w:link w:val="Heading940"/>
    <w:rsid w:val="00352E64"/>
    <w:rPr>
      <w:rFonts w:ascii="Times New Roman" w:hAnsi="Times New Roman" w:cs="Times New Roman"/>
      <w:b/>
      <w:bCs/>
      <w:spacing w:val="4"/>
      <w:sz w:val="39"/>
      <w:szCs w:val="39"/>
      <w:u w:val="none"/>
    </w:rPr>
  </w:style>
  <w:style w:type="paragraph" w:customStyle="1" w:styleId="Heading940">
    <w:name w:val="Heading #9 (4)"/>
    <w:basedOn w:val="Normal"/>
    <w:link w:val="Heading94"/>
    <w:rsid w:val="00352E64"/>
    <w:pPr>
      <w:shd w:val="clear" w:color="auto" w:fill="FFFFFF"/>
      <w:spacing w:before="2520" w:after="4140" w:line="240" w:lineRule="atLeast"/>
      <w:jc w:val="center"/>
      <w:outlineLvl w:val="8"/>
    </w:pPr>
    <w:rPr>
      <w:rFonts w:ascii="Times New Roman" w:hAnsi="Times New Roman" w:cs="Times New Roman"/>
      <w:b/>
      <w:bCs/>
      <w:color w:val="auto"/>
      <w:spacing w:val="4"/>
      <w:sz w:val="39"/>
      <w:szCs w:val="39"/>
      <w:lang w:eastAsia="en-US"/>
    </w:rPr>
  </w:style>
  <w:style w:type="character" w:customStyle="1" w:styleId="Heading9429pt">
    <w:name w:val="Heading #9 (4) + 29 pt"/>
    <w:aliases w:val="Not Bold3,Spacing 0 pt27,Body text (11) + 10.5 pt,Body text + 12 pt"/>
    <w:rsid w:val="00352E64"/>
    <w:rPr>
      <w:rFonts w:ascii="Times New Roman" w:hAnsi="Times New Roman" w:cs="Times New Roman"/>
      <w:b/>
      <w:bCs/>
      <w:spacing w:val="-2"/>
      <w:sz w:val="58"/>
      <w:szCs w:val="58"/>
      <w:u w:val="none"/>
    </w:rPr>
  </w:style>
  <w:style w:type="character" w:customStyle="1" w:styleId="Bodytext105pt">
    <w:name w:val="Body text + 10.5 pt"/>
    <w:aliases w:val="Bold6,Spacing 0 pt26,Heading #20 + 8.5 pt"/>
    <w:rsid w:val="00352E64"/>
    <w:rPr>
      <w:rFonts w:ascii="Times New Roman" w:hAnsi="Times New Roman" w:cs="Times New Roman"/>
      <w:b/>
      <w:bCs/>
      <w:spacing w:val="8"/>
      <w:sz w:val="21"/>
      <w:szCs w:val="21"/>
      <w:u w:val="none"/>
    </w:rPr>
  </w:style>
  <w:style w:type="character" w:customStyle="1" w:styleId="Bodytext9pt1">
    <w:name w:val="Body text + 9 pt1"/>
    <w:aliases w:val="Bold5,Spacing 1 pt3,Body text (13) + 10 pt1"/>
    <w:rsid w:val="00352E64"/>
    <w:rPr>
      <w:rFonts w:ascii="Times New Roman" w:hAnsi="Times New Roman" w:cs="Times New Roman"/>
      <w:b/>
      <w:bCs/>
      <w:spacing w:val="28"/>
      <w:sz w:val="18"/>
      <w:szCs w:val="18"/>
      <w:u w:val="none"/>
    </w:rPr>
  </w:style>
  <w:style w:type="character" w:customStyle="1" w:styleId="Heading234">
    <w:name w:val="Heading #23 (4)_"/>
    <w:link w:val="Heading2340"/>
    <w:rsid w:val="00352E64"/>
    <w:rPr>
      <w:rFonts w:ascii="Times New Roman" w:hAnsi="Times New Roman" w:cs="Times New Roman"/>
      <w:sz w:val="33"/>
      <w:szCs w:val="33"/>
      <w:u w:val="none"/>
    </w:rPr>
  </w:style>
  <w:style w:type="paragraph" w:customStyle="1" w:styleId="Heading2340">
    <w:name w:val="Heading #23 (4)"/>
    <w:basedOn w:val="Normal"/>
    <w:link w:val="Heading234"/>
    <w:rsid w:val="00352E64"/>
    <w:pPr>
      <w:shd w:val="clear" w:color="auto" w:fill="FFFFFF"/>
      <w:spacing w:before="360" w:line="326" w:lineRule="exact"/>
      <w:jc w:val="center"/>
    </w:pPr>
    <w:rPr>
      <w:rFonts w:ascii="Times New Roman" w:hAnsi="Times New Roman" w:cs="Times New Roman"/>
      <w:color w:val="auto"/>
      <w:spacing w:val="-1"/>
      <w:sz w:val="33"/>
      <w:szCs w:val="33"/>
      <w:lang w:eastAsia="en-US"/>
    </w:rPr>
  </w:style>
  <w:style w:type="character" w:customStyle="1" w:styleId="Bodytext165pt">
    <w:name w:val="Body text + 16.5 pt"/>
    <w:aliases w:val="Spacing 0 pt25,Body text + 7.5 pt"/>
    <w:rsid w:val="00352E64"/>
    <w:rPr>
      <w:rFonts w:ascii="Times New Roman" w:hAnsi="Times New Roman" w:cs="Times New Roman"/>
      <w:spacing w:val="1"/>
      <w:sz w:val="33"/>
      <w:szCs w:val="33"/>
      <w:u w:val="none"/>
    </w:rPr>
  </w:style>
  <w:style w:type="character" w:customStyle="1" w:styleId="Bodytext4pt">
    <w:name w:val="Body text + 4 pt"/>
    <w:aliases w:val="Spacing 0 pt24,Scale 60%"/>
    <w:rsid w:val="00352E64"/>
    <w:rPr>
      <w:rFonts w:ascii="Times New Roman" w:hAnsi="Times New Roman" w:cs="Times New Roman"/>
      <w:spacing w:val="0"/>
      <w:w w:val="60"/>
      <w:sz w:val="8"/>
      <w:szCs w:val="8"/>
      <w:u w:val="none"/>
    </w:rPr>
  </w:style>
  <w:style w:type="character" w:customStyle="1" w:styleId="BodytextCalibri">
    <w:name w:val="Body text + Calibri"/>
    <w:aliases w:val="4 pt3,Italic3,Spacing 0 pt23"/>
    <w:rsid w:val="00352E64"/>
    <w:rPr>
      <w:rFonts w:ascii="Calibri" w:hAnsi="Calibri" w:cs="Calibri"/>
      <w:i/>
      <w:iCs/>
      <w:noProof/>
      <w:spacing w:val="0"/>
      <w:sz w:val="8"/>
      <w:szCs w:val="8"/>
      <w:u w:val="none"/>
    </w:rPr>
  </w:style>
  <w:style w:type="character" w:customStyle="1" w:styleId="Bodytext26">
    <w:name w:val="Body text (26)_"/>
    <w:link w:val="Bodytext260"/>
    <w:rsid w:val="00352E64"/>
    <w:rPr>
      <w:rFonts w:ascii="Times New Roman" w:hAnsi="Times New Roman" w:cs="Times New Roman"/>
      <w:b/>
      <w:bCs/>
      <w:spacing w:val="5"/>
      <w:sz w:val="22"/>
      <w:szCs w:val="22"/>
      <w:u w:val="none"/>
    </w:rPr>
  </w:style>
  <w:style w:type="paragraph" w:customStyle="1" w:styleId="Bodytext260">
    <w:name w:val="Body text (26)"/>
    <w:basedOn w:val="Normal"/>
    <w:link w:val="Bodytext26"/>
    <w:rsid w:val="00352E64"/>
    <w:pPr>
      <w:shd w:val="clear" w:color="auto" w:fill="FFFFFF"/>
      <w:spacing w:before="240" w:line="240" w:lineRule="atLeast"/>
      <w:jc w:val="both"/>
    </w:pPr>
    <w:rPr>
      <w:rFonts w:ascii="Times New Roman" w:hAnsi="Times New Roman" w:cs="Times New Roman"/>
      <w:b/>
      <w:bCs/>
      <w:color w:val="auto"/>
      <w:spacing w:val="5"/>
      <w:sz w:val="22"/>
      <w:szCs w:val="22"/>
      <w:lang w:eastAsia="en-US"/>
    </w:rPr>
  </w:style>
  <w:style w:type="character" w:customStyle="1" w:styleId="Bodytext26105pt">
    <w:name w:val="Body text (26) + 10.5 pt"/>
    <w:aliases w:val="Spacing 0 pt22"/>
    <w:rsid w:val="00352E64"/>
    <w:rPr>
      <w:rFonts w:ascii="Times New Roman" w:hAnsi="Times New Roman" w:cs="Times New Roman"/>
      <w:b/>
      <w:bCs/>
      <w:spacing w:val="8"/>
      <w:sz w:val="21"/>
      <w:szCs w:val="21"/>
      <w:u w:val="none"/>
    </w:rPr>
  </w:style>
  <w:style w:type="character" w:customStyle="1" w:styleId="BodytextMSMincho">
    <w:name w:val="Body text + MS Mincho"/>
    <w:aliases w:val="13.5 pt1,Spacing 0 pt21,Footnote (2) + 7.5 pt"/>
    <w:rsid w:val="00352E64"/>
    <w:rPr>
      <w:rFonts w:ascii="MS Mincho" w:eastAsia="MS Mincho" w:hAnsi="Times New Roman" w:cs="MS Mincho"/>
      <w:spacing w:val="0"/>
      <w:sz w:val="27"/>
      <w:szCs w:val="27"/>
      <w:u w:val="none"/>
    </w:rPr>
  </w:style>
  <w:style w:type="character" w:customStyle="1" w:styleId="Bodytext135pt">
    <w:name w:val="Body text + 13.5 pt"/>
    <w:aliases w:val="Bold4,Spacing 0 pt20"/>
    <w:rsid w:val="00352E64"/>
    <w:rPr>
      <w:rFonts w:ascii="Times New Roman" w:hAnsi="Times New Roman" w:cs="Times New Roman"/>
      <w:b/>
      <w:bCs/>
      <w:noProof/>
      <w:spacing w:val="0"/>
      <w:sz w:val="27"/>
      <w:szCs w:val="27"/>
      <w:u w:val="none"/>
    </w:rPr>
  </w:style>
  <w:style w:type="character" w:customStyle="1" w:styleId="Bodytext218pt">
    <w:name w:val="Body text (21) + 8 pt"/>
    <w:aliases w:val="Not Bold2,Spacing 0 pt19,Body text (33) + 8.5 pt"/>
    <w:rsid w:val="00352E64"/>
    <w:rPr>
      <w:rFonts w:ascii="Times New Roman" w:hAnsi="Times New Roman" w:cs="Times New Roman"/>
      <w:b/>
      <w:bCs/>
      <w:noProof/>
      <w:spacing w:val="0"/>
      <w:sz w:val="16"/>
      <w:szCs w:val="16"/>
      <w:u w:val="none"/>
    </w:rPr>
  </w:style>
  <w:style w:type="character" w:customStyle="1" w:styleId="Bodytext21Calibri">
    <w:name w:val="Body text (21) + Calibri"/>
    <w:aliases w:val="7.5 pt1,Not Bold1,Spacing 0 pt18,Body text (33) + 10.5 pt"/>
    <w:rsid w:val="00352E64"/>
    <w:rPr>
      <w:rFonts w:ascii="Calibri" w:hAnsi="Calibri" w:cs="Calibri"/>
      <w:b/>
      <w:bCs/>
      <w:spacing w:val="-2"/>
      <w:sz w:val="15"/>
      <w:szCs w:val="15"/>
      <w:u w:val="none"/>
    </w:rPr>
  </w:style>
  <w:style w:type="character" w:customStyle="1" w:styleId="Bodytext2295pt1">
    <w:name w:val="Body text (22) + 9.5 pt1"/>
    <w:rsid w:val="00352E64"/>
    <w:rPr>
      <w:rFonts w:ascii="Times New Roman" w:hAnsi="Times New Roman" w:cs="Times New Roman"/>
      <w:b/>
      <w:bCs/>
      <w:spacing w:val="3"/>
      <w:sz w:val="19"/>
      <w:szCs w:val="19"/>
      <w:u w:val="none"/>
    </w:rPr>
  </w:style>
  <w:style w:type="character" w:customStyle="1" w:styleId="Heading263">
    <w:name w:val="Heading #26 (3)_"/>
    <w:link w:val="Heading2630"/>
    <w:rsid w:val="00352E64"/>
    <w:rPr>
      <w:rFonts w:ascii="Times New Roman" w:hAnsi="Times New Roman" w:cs="Times New Roman"/>
      <w:b/>
      <w:bCs/>
      <w:spacing w:val="3"/>
      <w:u w:val="none"/>
    </w:rPr>
  </w:style>
  <w:style w:type="paragraph" w:customStyle="1" w:styleId="Heading2630">
    <w:name w:val="Heading #26 (3)"/>
    <w:basedOn w:val="Normal"/>
    <w:link w:val="Heading263"/>
    <w:rsid w:val="00352E64"/>
    <w:pPr>
      <w:shd w:val="clear" w:color="auto" w:fill="FFFFFF"/>
      <w:spacing w:before="900" w:after="300" w:line="240" w:lineRule="atLeast"/>
      <w:jc w:val="both"/>
    </w:pPr>
    <w:rPr>
      <w:rFonts w:ascii="Times New Roman" w:hAnsi="Times New Roman" w:cs="Times New Roman"/>
      <w:b/>
      <w:bCs/>
      <w:color w:val="auto"/>
      <w:spacing w:val="3"/>
      <w:lang w:eastAsia="en-US"/>
    </w:rPr>
  </w:style>
  <w:style w:type="character" w:customStyle="1" w:styleId="Heading263NotBold">
    <w:name w:val="Heading #26 (3) + Not Bold"/>
    <w:aliases w:val="Spacing 0 pt17,Body text + Impact1,10 pt2"/>
    <w:rsid w:val="00352E64"/>
    <w:rPr>
      <w:rFonts w:ascii="Times New Roman" w:hAnsi="Times New Roman" w:cs="Times New Roman"/>
      <w:b/>
      <w:bCs/>
      <w:spacing w:val="7"/>
      <w:u w:val="none"/>
    </w:rPr>
  </w:style>
  <w:style w:type="character" w:customStyle="1" w:styleId="Heading263155pt">
    <w:name w:val="Heading #26 (3) + 15.5 pt"/>
    <w:aliases w:val="Spacing 0 pt16"/>
    <w:rsid w:val="00352E64"/>
    <w:rPr>
      <w:rFonts w:ascii="Times New Roman" w:hAnsi="Times New Roman" w:cs="Times New Roman"/>
      <w:b/>
      <w:bCs/>
      <w:spacing w:val="3"/>
      <w:sz w:val="31"/>
      <w:szCs w:val="31"/>
      <w:u w:val="none"/>
    </w:rPr>
  </w:style>
  <w:style w:type="character" w:customStyle="1" w:styleId="BodytextMSMincho1">
    <w:name w:val="Body text + MS Mincho1"/>
    <w:aliases w:val="4 pt2,Italic2,Spacing 0 pt15,Scale 150%,Body text + 19 pt,Footnote + Italic"/>
    <w:rsid w:val="00352E64"/>
    <w:rPr>
      <w:rFonts w:ascii="MS Mincho" w:eastAsia="MS Mincho" w:hAnsi="Times New Roman" w:cs="MS Mincho"/>
      <w:i/>
      <w:iCs/>
      <w:noProof/>
      <w:spacing w:val="0"/>
      <w:w w:val="150"/>
      <w:sz w:val="8"/>
      <w:szCs w:val="8"/>
      <w:u w:val="none"/>
    </w:rPr>
  </w:style>
  <w:style w:type="character" w:customStyle="1" w:styleId="BodytextBookmanOldStyle">
    <w:name w:val="Body text + Bookman Old Style"/>
    <w:aliases w:val="4 pt1,Bold3,Spacing 1 pt2,Body text (8) + 19 pt,Body text + 8 pt"/>
    <w:rsid w:val="00352E64"/>
    <w:rPr>
      <w:rFonts w:ascii="Bookman Old Style" w:hAnsi="Bookman Old Style" w:cs="Bookman Old Style"/>
      <w:b/>
      <w:bCs/>
      <w:spacing w:val="29"/>
      <w:sz w:val="8"/>
      <w:szCs w:val="8"/>
      <w:u w:val="none"/>
    </w:rPr>
  </w:style>
  <w:style w:type="character" w:customStyle="1" w:styleId="BodytextConstantia">
    <w:name w:val="Body text + Constantia"/>
    <w:aliases w:val="4.5 pt1,Spacing 0 pt14"/>
    <w:rsid w:val="00352E64"/>
    <w:rPr>
      <w:rFonts w:ascii="Constantia" w:hAnsi="Constantia" w:cs="Constantia"/>
      <w:noProof/>
      <w:spacing w:val="0"/>
      <w:sz w:val="9"/>
      <w:szCs w:val="9"/>
      <w:u w:val="none"/>
    </w:rPr>
  </w:style>
  <w:style w:type="character" w:customStyle="1" w:styleId="Heading263SegoeUI">
    <w:name w:val="Heading #26 (3) + Segoe UI"/>
    <w:aliases w:val="17 pt,Spacing 0 pt13,Body text (33) + Not Bold"/>
    <w:rsid w:val="00352E64"/>
    <w:rPr>
      <w:rFonts w:ascii="Segoe UI" w:hAnsi="Segoe UI" w:cs="Segoe UI"/>
      <w:b/>
      <w:bCs/>
      <w:spacing w:val="-7"/>
      <w:sz w:val="34"/>
      <w:szCs w:val="34"/>
      <w:u w:val="none"/>
    </w:rPr>
  </w:style>
  <w:style w:type="character" w:customStyle="1" w:styleId="Bodytext155pt1">
    <w:name w:val="Body text + 15.5 pt1"/>
    <w:aliases w:val="Bold2,Spacing 0 pt12,Body text + 14.5 pt"/>
    <w:rsid w:val="00352E64"/>
    <w:rPr>
      <w:rFonts w:ascii="Times New Roman" w:hAnsi="Times New Roman" w:cs="Times New Roman"/>
      <w:b/>
      <w:bCs/>
      <w:spacing w:val="1"/>
      <w:sz w:val="31"/>
      <w:szCs w:val="31"/>
      <w:u w:val="none"/>
    </w:rPr>
  </w:style>
  <w:style w:type="character" w:customStyle="1" w:styleId="Footnote3">
    <w:name w:val="Footnote (3)_"/>
    <w:link w:val="Footnote30"/>
    <w:rsid w:val="00352E64"/>
    <w:rPr>
      <w:rFonts w:ascii="Times New Roman" w:hAnsi="Times New Roman" w:cs="Times New Roman"/>
      <w:b/>
      <w:bCs/>
      <w:spacing w:val="3"/>
      <w:sz w:val="19"/>
      <w:szCs w:val="19"/>
      <w:u w:val="none"/>
    </w:rPr>
  </w:style>
  <w:style w:type="paragraph" w:customStyle="1" w:styleId="Footnote30">
    <w:name w:val="Footnote (3)"/>
    <w:basedOn w:val="Normal"/>
    <w:link w:val="Footnote3"/>
    <w:rsid w:val="00352E64"/>
    <w:pPr>
      <w:shd w:val="clear" w:color="auto" w:fill="FFFFFF"/>
      <w:spacing w:line="230" w:lineRule="exact"/>
      <w:jc w:val="both"/>
    </w:pPr>
    <w:rPr>
      <w:rFonts w:ascii="Times New Roman" w:hAnsi="Times New Roman" w:cs="Times New Roman"/>
      <w:b/>
      <w:bCs/>
      <w:color w:val="auto"/>
      <w:spacing w:val="3"/>
      <w:sz w:val="19"/>
      <w:szCs w:val="19"/>
      <w:lang w:eastAsia="en-US"/>
    </w:rPr>
  </w:style>
  <w:style w:type="character" w:customStyle="1" w:styleId="Footnote3Italic">
    <w:name w:val="Footnote (3) + Italic"/>
    <w:aliases w:val="Spacing 0 pt11,Body text + Tahoma"/>
    <w:rsid w:val="00352E64"/>
    <w:rPr>
      <w:rFonts w:ascii="Times New Roman" w:hAnsi="Times New Roman" w:cs="Times New Roman"/>
      <w:b/>
      <w:bCs/>
      <w:i/>
      <w:iCs/>
      <w:noProof/>
      <w:spacing w:val="4"/>
      <w:sz w:val="19"/>
      <w:szCs w:val="19"/>
      <w:u w:val="none"/>
    </w:rPr>
  </w:style>
  <w:style w:type="character" w:customStyle="1" w:styleId="Heading235">
    <w:name w:val="Heading #23 (5)_"/>
    <w:link w:val="Heading2350"/>
    <w:rsid w:val="00352E64"/>
    <w:rPr>
      <w:rFonts w:ascii="Times New Roman" w:hAnsi="Times New Roman" w:cs="Times New Roman"/>
      <w:b/>
      <w:bCs/>
      <w:spacing w:val="3"/>
      <w:u w:val="none"/>
    </w:rPr>
  </w:style>
  <w:style w:type="paragraph" w:customStyle="1" w:styleId="Heading2350">
    <w:name w:val="Heading #23 (5)"/>
    <w:basedOn w:val="Normal"/>
    <w:link w:val="Heading235"/>
    <w:rsid w:val="00352E64"/>
    <w:pPr>
      <w:shd w:val="clear" w:color="auto" w:fill="FFFFFF"/>
      <w:spacing w:line="326" w:lineRule="exact"/>
      <w:jc w:val="center"/>
    </w:pPr>
    <w:rPr>
      <w:rFonts w:ascii="Times New Roman" w:hAnsi="Times New Roman" w:cs="Times New Roman"/>
      <w:b/>
      <w:bCs/>
      <w:color w:val="auto"/>
      <w:spacing w:val="3"/>
      <w:lang w:eastAsia="en-US"/>
    </w:rPr>
  </w:style>
  <w:style w:type="character" w:customStyle="1" w:styleId="Heading264">
    <w:name w:val="Heading #26 (4)_"/>
    <w:link w:val="Heading2640"/>
    <w:rsid w:val="00352E64"/>
    <w:rPr>
      <w:rFonts w:ascii="Times New Roman" w:hAnsi="Times New Roman" w:cs="Times New Roman"/>
      <w:b/>
      <w:bCs/>
      <w:spacing w:val="7"/>
      <w:sz w:val="22"/>
      <w:szCs w:val="22"/>
      <w:u w:val="none"/>
    </w:rPr>
  </w:style>
  <w:style w:type="paragraph" w:customStyle="1" w:styleId="Heading2640">
    <w:name w:val="Heading #26 (4)"/>
    <w:basedOn w:val="Normal"/>
    <w:link w:val="Heading264"/>
    <w:rsid w:val="00352E64"/>
    <w:pPr>
      <w:shd w:val="clear" w:color="auto" w:fill="FFFFFF"/>
      <w:spacing w:line="322" w:lineRule="exact"/>
    </w:pPr>
    <w:rPr>
      <w:rFonts w:ascii="Times New Roman" w:hAnsi="Times New Roman" w:cs="Times New Roman"/>
      <w:b/>
      <w:bCs/>
      <w:color w:val="auto"/>
      <w:spacing w:val="7"/>
      <w:sz w:val="22"/>
      <w:szCs w:val="22"/>
      <w:lang w:eastAsia="en-US"/>
    </w:rPr>
  </w:style>
  <w:style w:type="character" w:customStyle="1" w:styleId="Heading26412pt">
    <w:name w:val="Heading #26 (4) + 12 pt"/>
    <w:rsid w:val="00352E64"/>
    <w:rPr>
      <w:rFonts w:ascii="Times New Roman" w:hAnsi="Times New Roman" w:cs="Times New Roman"/>
      <w:b/>
      <w:bCs/>
      <w:spacing w:val="7"/>
      <w:sz w:val="24"/>
      <w:szCs w:val="24"/>
      <w:u w:val="none"/>
    </w:rPr>
  </w:style>
  <w:style w:type="character" w:customStyle="1" w:styleId="Heading262Spacing1pt">
    <w:name w:val="Heading #26 (2) + Spacing 1 pt"/>
    <w:rsid w:val="00352E64"/>
    <w:rPr>
      <w:rFonts w:ascii="Times New Roman" w:hAnsi="Times New Roman" w:cs="Times New Roman"/>
      <w:b/>
      <w:bCs/>
      <w:spacing w:val="33"/>
      <w:u w:val="none"/>
    </w:rPr>
  </w:style>
  <w:style w:type="character" w:customStyle="1" w:styleId="Bodytext10pt2">
    <w:name w:val="Body text + 10 pt2"/>
    <w:aliases w:val="Bold1,Spacing 0 pt10,Body text + Dotum,17.5 pt,Body text + 11 pt1"/>
    <w:rsid w:val="00352E64"/>
    <w:rPr>
      <w:rFonts w:ascii="Times New Roman" w:hAnsi="Times New Roman" w:cs="Times New Roman"/>
      <w:b/>
      <w:bCs/>
      <w:spacing w:val="6"/>
      <w:sz w:val="20"/>
      <w:szCs w:val="20"/>
      <w:u w:val="none"/>
    </w:rPr>
  </w:style>
  <w:style w:type="character" w:customStyle="1" w:styleId="Bodytext10pt1">
    <w:name w:val="Body text + 10 pt1"/>
    <w:aliases w:val="Spacing 0 pt9"/>
    <w:rsid w:val="00352E64"/>
    <w:rPr>
      <w:rFonts w:ascii="Times New Roman" w:hAnsi="Times New Roman" w:cs="Times New Roman"/>
      <w:noProof/>
      <w:spacing w:val="0"/>
      <w:sz w:val="20"/>
      <w:szCs w:val="20"/>
      <w:u w:val="none"/>
    </w:rPr>
  </w:style>
  <w:style w:type="character" w:customStyle="1" w:styleId="BodytextBold1">
    <w:name w:val="Body text + Bold1"/>
    <w:aliases w:val="Spacing 0 pt8,Scale 20%,Body text + Microsoft Sans Serif,10 pt1"/>
    <w:rsid w:val="00352E64"/>
    <w:rPr>
      <w:rFonts w:ascii="Times New Roman" w:hAnsi="Times New Roman" w:cs="Times New Roman"/>
      <w:b/>
      <w:bCs/>
      <w:spacing w:val="12"/>
      <w:u w:val="none"/>
    </w:rPr>
  </w:style>
  <w:style w:type="character" w:customStyle="1" w:styleId="Bodytext3NotBold1">
    <w:name w:val="Body text (3) + Not Bold1"/>
    <w:aliases w:val="Spacing 0 pt7,Body text + Dotum1"/>
    <w:rsid w:val="00352E64"/>
    <w:rPr>
      <w:rFonts w:ascii="Times New Roman" w:hAnsi="Times New Roman" w:cs="Times New Roman"/>
      <w:b/>
      <w:bCs/>
      <w:spacing w:val="7"/>
      <w:u w:val="none"/>
    </w:rPr>
  </w:style>
  <w:style w:type="character" w:customStyle="1" w:styleId="Heading172Spacing0pt">
    <w:name w:val="Heading #17 (2) + Spacing 0 pt"/>
    <w:rsid w:val="00352E64"/>
    <w:rPr>
      <w:rFonts w:ascii="Times New Roman" w:hAnsi="Times New Roman" w:cs="Times New Roman"/>
      <w:spacing w:val="7"/>
      <w:u w:val="none"/>
    </w:rPr>
  </w:style>
  <w:style w:type="character" w:customStyle="1" w:styleId="Heading263SegoeUI1">
    <w:name w:val="Heading #26 (3) + Segoe UI1"/>
    <w:aliases w:val="11.5 pt1,Spacing 0 pt6"/>
    <w:rsid w:val="00352E64"/>
    <w:rPr>
      <w:rFonts w:ascii="Segoe UI" w:hAnsi="Segoe UI" w:cs="Segoe UI"/>
      <w:b/>
      <w:bCs/>
      <w:spacing w:val="-4"/>
      <w:sz w:val="23"/>
      <w:szCs w:val="23"/>
      <w:u w:val="none"/>
    </w:rPr>
  </w:style>
  <w:style w:type="character" w:customStyle="1" w:styleId="Heading263Tahoma">
    <w:name w:val="Heading #26 (3) + Tahoma"/>
    <w:aliases w:val="14.5 pt,Spacing 0 pt5,Heading #19 + 12 pt"/>
    <w:rsid w:val="00352E64"/>
    <w:rPr>
      <w:rFonts w:ascii="Tahoma" w:hAnsi="Tahoma" w:cs="Tahoma"/>
      <w:b/>
      <w:bCs/>
      <w:spacing w:val="6"/>
      <w:sz w:val="29"/>
      <w:szCs w:val="29"/>
      <w:u w:val="none"/>
    </w:rPr>
  </w:style>
  <w:style w:type="character" w:customStyle="1" w:styleId="BodytextSpacing1pt">
    <w:name w:val="Body text + Spacing 1 pt"/>
    <w:rsid w:val="00352E64"/>
    <w:rPr>
      <w:rFonts w:ascii="Times New Roman" w:hAnsi="Times New Roman" w:cs="Times New Roman"/>
      <w:spacing w:val="33"/>
      <w:u w:val="none"/>
    </w:rPr>
  </w:style>
  <w:style w:type="character" w:customStyle="1" w:styleId="Heading226">
    <w:name w:val="Heading #22 (6)_"/>
    <w:link w:val="Heading2260"/>
    <w:rsid w:val="00352E64"/>
    <w:rPr>
      <w:rFonts w:ascii="Times New Roman" w:hAnsi="Times New Roman" w:cs="Times New Roman"/>
      <w:i/>
      <w:iCs/>
      <w:spacing w:val="2"/>
      <w:u w:val="none"/>
    </w:rPr>
  </w:style>
  <w:style w:type="paragraph" w:customStyle="1" w:styleId="Heading2260">
    <w:name w:val="Heading #22 (6)"/>
    <w:basedOn w:val="Normal"/>
    <w:link w:val="Heading226"/>
    <w:rsid w:val="00352E64"/>
    <w:pPr>
      <w:shd w:val="clear" w:color="auto" w:fill="FFFFFF"/>
      <w:spacing w:before="420" w:after="900" w:line="240" w:lineRule="atLeast"/>
      <w:jc w:val="both"/>
    </w:pPr>
    <w:rPr>
      <w:rFonts w:ascii="Times New Roman" w:hAnsi="Times New Roman" w:cs="Times New Roman"/>
      <w:i/>
      <w:iCs/>
      <w:color w:val="auto"/>
      <w:spacing w:val="2"/>
      <w:lang w:eastAsia="en-US"/>
    </w:rPr>
  </w:style>
  <w:style w:type="character" w:customStyle="1" w:styleId="Heading226NotItalic">
    <w:name w:val="Heading #22 (6) + Not Italic"/>
    <w:aliases w:val="Spacing 0 pt4,Heading #20 (4) + Not Italic"/>
    <w:rsid w:val="00352E64"/>
    <w:rPr>
      <w:rFonts w:ascii="Times New Roman" w:hAnsi="Times New Roman" w:cs="Times New Roman"/>
      <w:i/>
      <w:iCs/>
      <w:spacing w:val="7"/>
      <w:u w:val="none"/>
    </w:rPr>
  </w:style>
  <w:style w:type="character" w:customStyle="1" w:styleId="Heading265">
    <w:name w:val="Heading #26 (5)_"/>
    <w:link w:val="Heading2650"/>
    <w:rsid w:val="00352E64"/>
    <w:rPr>
      <w:rFonts w:ascii="Times New Roman" w:hAnsi="Times New Roman" w:cs="Times New Roman"/>
      <w:b/>
      <w:bCs/>
      <w:spacing w:val="8"/>
      <w:sz w:val="21"/>
      <w:szCs w:val="21"/>
      <w:u w:val="none"/>
    </w:rPr>
  </w:style>
  <w:style w:type="paragraph" w:customStyle="1" w:styleId="Heading2650">
    <w:name w:val="Heading #26 (5)"/>
    <w:basedOn w:val="Normal"/>
    <w:link w:val="Heading265"/>
    <w:rsid w:val="00352E64"/>
    <w:pPr>
      <w:shd w:val="clear" w:color="auto" w:fill="FFFFFF"/>
      <w:spacing w:line="677" w:lineRule="exact"/>
      <w:jc w:val="both"/>
    </w:pPr>
    <w:rPr>
      <w:rFonts w:ascii="Times New Roman" w:hAnsi="Times New Roman" w:cs="Times New Roman"/>
      <w:b/>
      <w:bCs/>
      <w:color w:val="auto"/>
      <w:spacing w:val="8"/>
      <w:sz w:val="21"/>
      <w:szCs w:val="21"/>
      <w:lang w:eastAsia="en-US"/>
    </w:rPr>
  </w:style>
  <w:style w:type="character" w:customStyle="1" w:styleId="Heading26Spacing1pt">
    <w:name w:val="Heading #26 + Spacing 1 pt"/>
    <w:rsid w:val="00352E64"/>
    <w:rPr>
      <w:rFonts w:ascii="Times New Roman" w:hAnsi="Times New Roman" w:cs="Times New Roman"/>
      <w:spacing w:val="33"/>
      <w:u w:val="none"/>
    </w:rPr>
  </w:style>
  <w:style w:type="character" w:customStyle="1" w:styleId="TableofcontentsSpacing0pt1">
    <w:name w:val="Table of contents + Spacing 0 pt1"/>
    <w:rsid w:val="00352E64"/>
    <w:rPr>
      <w:rFonts w:ascii="Times New Roman" w:hAnsi="Times New Roman" w:cs="Times New Roman"/>
      <w:spacing w:val="7"/>
      <w:u w:val="none"/>
    </w:rPr>
  </w:style>
  <w:style w:type="character" w:customStyle="1" w:styleId="Tableofcontents9Spacing0pt">
    <w:name w:val="Table of contents (9) + Spacing 0 pt"/>
    <w:rsid w:val="00352E64"/>
    <w:rPr>
      <w:rFonts w:ascii="Times New Roman" w:hAnsi="Times New Roman" w:cs="Times New Roman"/>
      <w:i/>
      <w:iCs/>
      <w:spacing w:val="2"/>
      <w:u w:val="none"/>
    </w:rPr>
  </w:style>
  <w:style w:type="character" w:customStyle="1" w:styleId="Tableofcontents9NotItalic1">
    <w:name w:val="Table of contents (9) + Not Italic1"/>
    <w:aliases w:val="Spacing 0 pt3"/>
    <w:rsid w:val="00352E64"/>
    <w:rPr>
      <w:rFonts w:ascii="Times New Roman" w:hAnsi="Times New Roman" w:cs="Times New Roman"/>
      <w:i/>
      <w:iCs/>
      <w:spacing w:val="7"/>
      <w:u w:val="none"/>
    </w:rPr>
  </w:style>
  <w:style w:type="character" w:customStyle="1" w:styleId="TableofcontentsItalic1">
    <w:name w:val="Table of contents + Italic1"/>
    <w:aliases w:val="Spacing 0 pt2"/>
    <w:rsid w:val="00352E64"/>
    <w:rPr>
      <w:rFonts w:ascii="Times New Roman" w:hAnsi="Times New Roman" w:cs="Times New Roman"/>
      <w:i/>
      <w:iCs/>
      <w:spacing w:val="2"/>
      <w:u w:val="none"/>
    </w:rPr>
  </w:style>
  <w:style w:type="character" w:customStyle="1" w:styleId="Tableofcontents14">
    <w:name w:val="Table of contents (14)_"/>
    <w:link w:val="Tableofcontents140"/>
    <w:rsid w:val="00352E64"/>
    <w:rPr>
      <w:rFonts w:ascii="Times New Roman" w:hAnsi="Times New Roman" w:cs="Times New Roman"/>
      <w:i/>
      <w:iCs/>
      <w:spacing w:val="-2"/>
      <w:u w:val="none"/>
    </w:rPr>
  </w:style>
  <w:style w:type="paragraph" w:customStyle="1" w:styleId="Tableofcontents140">
    <w:name w:val="Table of contents (14)"/>
    <w:basedOn w:val="Normal"/>
    <w:link w:val="Tableofcontents14"/>
    <w:rsid w:val="00352E64"/>
    <w:pPr>
      <w:shd w:val="clear" w:color="auto" w:fill="FFFFFF"/>
      <w:spacing w:after="120" w:line="240" w:lineRule="atLeast"/>
      <w:jc w:val="both"/>
    </w:pPr>
    <w:rPr>
      <w:rFonts w:ascii="Times New Roman" w:hAnsi="Times New Roman" w:cs="Times New Roman"/>
      <w:i/>
      <w:iCs/>
      <w:color w:val="auto"/>
      <w:spacing w:val="-2"/>
      <w:lang w:eastAsia="en-US"/>
    </w:rPr>
  </w:style>
  <w:style w:type="character" w:customStyle="1" w:styleId="Tableofcontents14Bold">
    <w:name w:val="Table of contents (14) + Bold"/>
    <w:aliases w:val="Not Italic1,Spacing 0 pt1,Table of contents (3) + Not Bold,Heading #20 + 12 pt"/>
    <w:rsid w:val="00352E64"/>
    <w:rPr>
      <w:rFonts w:ascii="Times New Roman" w:hAnsi="Times New Roman" w:cs="Times New Roman"/>
      <w:b/>
      <w:bCs/>
      <w:i/>
      <w:iCs/>
      <w:spacing w:val="12"/>
      <w:u w:val="none"/>
    </w:rPr>
  </w:style>
  <w:style w:type="character" w:customStyle="1" w:styleId="Tableofcontents3Spacing1pt">
    <w:name w:val="Table of contents (3) + Spacing 1 pt"/>
    <w:rsid w:val="00352E64"/>
    <w:rPr>
      <w:rFonts w:ascii="Segoe UI" w:hAnsi="Segoe UI" w:cs="Segoe UI"/>
      <w:spacing w:val="31"/>
      <w:w w:val="40"/>
      <w:sz w:val="10"/>
      <w:szCs w:val="10"/>
      <w:u w:val="none"/>
    </w:rPr>
  </w:style>
  <w:style w:type="character" w:customStyle="1" w:styleId="Heading254">
    <w:name w:val="Heading #25 (4)_"/>
    <w:link w:val="Heading2540"/>
    <w:rsid w:val="00352E64"/>
    <w:rPr>
      <w:rFonts w:ascii="Times New Roman" w:hAnsi="Times New Roman" w:cs="Times New Roman"/>
      <w:b/>
      <w:bCs/>
      <w:spacing w:val="7"/>
      <w:sz w:val="22"/>
      <w:szCs w:val="22"/>
      <w:u w:val="none"/>
    </w:rPr>
  </w:style>
  <w:style w:type="paragraph" w:customStyle="1" w:styleId="Heading2540">
    <w:name w:val="Heading #25 (4)"/>
    <w:basedOn w:val="Normal"/>
    <w:link w:val="Heading254"/>
    <w:rsid w:val="00352E64"/>
    <w:pPr>
      <w:shd w:val="clear" w:color="auto" w:fill="FFFFFF"/>
      <w:spacing w:before="120" w:line="547" w:lineRule="exact"/>
      <w:jc w:val="both"/>
    </w:pPr>
    <w:rPr>
      <w:rFonts w:ascii="Times New Roman" w:hAnsi="Times New Roman" w:cs="Times New Roman"/>
      <w:b/>
      <w:bCs/>
      <w:color w:val="auto"/>
      <w:spacing w:val="7"/>
      <w:sz w:val="22"/>
      <w:szCs w:val="22"/>
      <w:lang w:eastAsia="en-US"/>
    </w:rPr>
  </w:style>
  <w:style w:type="character" w:customStyle="1" w:styleId="Heading25495pt">
    <w:name w:val="Heading #25 (4) + 9.5 pt"/>
    <w:aliases w:val="Italic1,Spacing 1 pt1,Footnote (2) + Bold"/>
    <w:rsid w:val="00352E64"/>
    <w:rPr>
      <w:rFonts w:ascii="Times New Roman" w:hAnsi="Times New Roman" w:cs="Times New Roman"/>
      <w:b/>
      <w:bCs/>
      <w:i/>
      <w:iCs/>
      <w:spacing w:val="25"/>
      <w:sz w:val="19"/>
      <w:szCs w:val="19"/>
      <w:u w:val="none"/>
    </w:rPr>
  </w:style>
  <w:style w:type="table" w:styleId="TableGrid">
    <w:name w:val="Table Grid"/>
    <w:basedOn w:val="TableNormal"/>
    <w:uiPriority w:val="59"/>
    <w:rsid w:val="003905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mallCaps">
    <w:name w:val="Body text (2) + Small Caps"/>
    <w:rsid w:val="001738DD"/>
    <w:rPr>
      <w:rFonts w:ascii="Times New Roman" w:hAnsi="Times New Roman" w:cs="Times New Roman"/>
      <w:b/>
      <w:bCs/>
      <w:smallCaps/>
      <w:spacing w:val="4"/>
      <w:sz w:val="21"/>
      <w:szCs w:val="21"/>
      <w:u w:val="none"/>
    </w:rPr>
  </w:style>
  <w:style w:type="character" w:customStyle="1" w:styleId="Bodytext6SmallCaps">
    <w:name w:val="Body text (6) + Small Caps"/>
    <w:rsid w:val="001738DD"/>
    <w:rPr>
      <w:rFonts w:ascii="Times New Roman" w:hAnsi="Times New Roman" w:cs="Times New Roman"/>
      <w:b/>
      <w:bCs/>
      <w:smallCaps/>
      <w:spacing w:val="5"/>
      <w:sz w:val="17"/>
      <w:szCs w:val="17"/>
      <w:u w:val="none"/>
    </w:rPr>
  </w:style>
  <w:style w:type="character" w:customStyle="1" w:styleId="Bodytext7Spacing0pt">
    <w:name w:val="Body text (7) + Spacing 0 pt"/>
    <w:rsid w:val="001738DD"/>
    <w:rPr>
      <w:rFonts w:ascii="Times New Roman" w:hAnsi="Times New Roman" w:cs="Times New Roman"/>
      <w:spacing w:val="1"/>
      <w:sz w:val="21"/>
      <w:szCs w:val="21"/>
      <w:u w:val="none"/>
    </w:rPr>
  </w:style>
  <w:style w:type="character" w:customStyle="1" w:styleId="Heading8Spacing0pt">
    <w:name w:val="Heading #8 + Spacing 0 pt"/>
    <w:rsid w:val="001738DD"/>
    <w:rPr>
      <w:rFonts w:ascii="Times New Roman" w:hAnsi="Times New Roman" w:cs="Times New Roman"/>
      <w:spacing w:val="1"/>
      <w:sz w:val="21"/>
      <w:szCs w:val="21"/>
      <w:u w:val="none"/>
    </w:rPr>
  </w:style>
  <w:style w:type="character" w:customStyle="1" w:styleId="Bodytext8NotItalic">
    <w:name w:val="Body text (8) + Not Italic"/>
    <w:rsid w:val="001738DD"/>
    <w:rPr>
      <w:rFonts w:ascii="Times New Roman" w:hAnsi="Times New Roman" w:cs="Times New Roman"/>
      <w:i/>
      <w:iCs/>
      <w:spacing w:val="1"/>
      <w:w w:val="80"/>
      <w:sz w:val="21"/>
      <w:szCs w:val="21"/>
      <w:u w:val="none"/>
    </w:rPr>
  </w:style>
  <w:style w:type="character" w:customStyle="1" w:styleId="Heading52">
    <w:name w:val="Heading #5 (2)_"/>
    <w:link w:val="Heading520"/>
    <w:rsid w:val="001738DD"/>
    <w:rPr>
      <w:rFonts w:ascii="Impact" w:hAnsi="Impact"/>
      <w:sz w:val="22"/>
      <w:szCs w:val="22"/>
      <w:lang w:bidi="ar-SA"/>
    </w:rPr>
  </w:style>
  <w:style w:type="paragraph" w:customStyle="1" w:styleId="Heading520">
    <w:name w:val="Heading #5 (2)"/>
    <w:basedOn w:val="Normal"/>
    <w:link w:val="Heading52"/>
    <w:rsid w:val="001738DD"/>
    <w:pPr>
      <w:shd w:val="clear" w:color="auto" w:fill="FFFFFF"/>
      <w:spacing w:before="60" w:after="480" w:line="240" w:lineRule="atLeast"/>
      <w:jc w:val="both"/>
      <w:outlineLvl w:val="4"/>
    </w:pPr>
    <w:rPr>
      <w:rFonts w:ascii="Impact" w:eastAsia="Times New Roman" w:hAnsi="Impact" w:cs="Times New Roman"/>
      <w:color w:val="auto"/>
      <w:sz w:val="22"/>
      <w:szCs w:val="22"/>
      <w:lang w:val="en-US" w:eastAsia="en-US"/>
    </w:rPr>
  </w:style>
  <w:style w:type="character" w:customStyle="1" w:styleId="Heading52Verdana">
    <w:name w:val="Heading #5 (2) + Verdana"/>
    <w:aliases w:val="10 pt"/>
    <w:rsid w:val="001738DD"/>
    <w:rPr>
      <w:rFonts w:ascii="Verdana" w:hAnsi="Verdana" w:cs="Verdana"/>
      <w:noProof/>
      <w:sz w:val="20"/>
      <w:szCs w:val="20"/>
      <w:lang w:bidi="ar-SA"/>
    </w:rPr>
  </w:style>
  <w:style w:type="character" w:customStyle="1" w:styleId="Heading42">
    <w:name w:val="Heading #4 (2)_"/>
    <w:link w:val="Heading420"/>
    <w:rsid w:val="001738DD"/>
    <w:rPr>
      <w:rFonts w:ascii="Impact" w:hAnsi="Impact"/>
      <w:lang w:bidi="ar-SA"/>
    </w:rPr>
  </w:style>
  <w:style w:type="paragraph" w:customStyle="1" w:styleId="Heading420">
    <w:name w:val="Heading #4 (2)"/>
    <w:basedOn w:val="Normal"/>
    <w:link w:val="Heading42"/>
    <w:rsid w:val="001738DD"/>
    <w:pPr>
      <w:shd w:val="clear" w:color="auto" w:fill="FFFFFF"/>
      <w:spacing w:before="120" w:after="60" w:line="240" w:lineRule="atLeast"/>
      <w:jc w:val="both"/>
      <w:outlineLvl w:val="3"/>
    </w:pPr>
    <w:rPr>
      <w:rFonts w:ascii="Impact" w:eastAsia="Times New Roman" w:hAnsi="Impact" w:cs="Times New Roman"/>
      <w:color w:val="auto"/>
      <w:sz w:val="20"/>
      <w:szCs w:val="20"/>
      <w:lang w:val="en-US" w:eastAsia="en-US"/>
    </w:rPr>
  </w:style>
  <w:style w:type="character" w:customStyle="1" w:styleId="Heading4295pt">
    <w:name w:val="Heading #4 (2) + 9.5 pt"/>
    <w:rsid w:val="001738DD"/>
    <w:rPr>
      <w:rFonts w:ascii="Impact" w:hAnsi="Impact"/>
      <w:noProof/>
      <w:sz w:val="19"/>
      <w:szCs w:val="19"/>
      <w:lang w:bidi="ar-SA"/>
    </w:rPr>
  </w:style>
  <w:style w:type="character" w:customStyle="1" w:styleId="Heading53">
    <w:name w:val="Heading #5 (3)_"/>
    <w:link w:val="Heading530"/>
    <w:rsid w:val="001738DD"/>
    <w:rPr>
      <w:spacing w:val="22"/>
      <w:sz w:val="17"/>
      <w:szCs w:val="17"/>
      <w:lang w:bidi="ar-SA"/>
    </w:rPr>
  </w:style>
  <w:style w:type="paragraph" w:customStyle="1" w:styleId="Heading530">
    <w:name w:val="Heading #5 (3)"/>
    <w:basedOn w:val="Normal"/>
    <w:link w:val="Heading53"/>
    <w:rsid w:val="001738DD"/>
    <w:pPr>
      <w:shd w:val="clear" w:color="auto" w:fill="FFFFFF"/>
      <w:spacing w:line="240" w:lineRule="atLeast"/>
      <w:jc w:val="both"/>
      <w:outlineLvl w:val="4"/>
    </w:pPr>
    <w:rPr>
      <w:rFonts w:ascii="Times New Roman" w:eastAsia="Times New Roman" w:hAnsi="Times New Roman" w:cs="Times New Roman"/>
      <w:color w:val="auto"/>
      <w:spacing w:val="22"/>
      <w:sz w:val="17"/>
      <w:szCs w:val="17"/>
      <w:lang w:val="en-US" w:eastAsia="en-US"/>
    </w:rPr>
  </w:style>
  <w:style w:type="character" w:customStyle="1" w:styleId="Heading62">
    <w:name w:val="Heading #6 (2)_"/>
    <w:link w:val="Heading620"/>
    <w:rsid w:val="001738DD"/>
    <w:rPr>
      <w:rFonts w:ascii="Impact" w:hAnsi="Impact"/>
      <w:noProof/>
      <w:sz w:val="23"/>
      <w:szCs w:val="23"/>
      <w:lang w:bidi="ar-SA"/>
    </w:rPr>
  </w:style>
  <w:style w:type="paragraph" w:customStyle="1" w:styleId="Heading620">
    <w:name w:val="Heading #6 (2)"/>
    <w:basedOn w:val="Normal"/>
    <w:link w:val="Heading62"/>
    <w:rsid w:val="001738DD"/>
    <w:pPr>
      <w:shd w:val="clear" w:color="auto" w:fill="FFFFFF"/>
      <w:spacing w:before="360" w:after="420" w:line="240" w:lineRule="atLeast"/>
      <w:jc w:val="center"/>
      <w:outlineLvl w:val="5"/>
    </w:pPr>
    <w:rPr>
      <w:rFonts w:ascii="Impact" w:eastAsia="Times New Roman" w:hAnsi="Impact" w:cs="Times New Roman"/>
      <w:noProof/>
      <w:color w:val="auto"/>
      <w:sz w:val="23"/>
      <w:szCs w:val="23"/>
      <w:lang w:val="en-US" w:eastAsia="en-US"/>
    </w:rPr>
  </w:style>
  <w:style w:type="character" w:customStyle="1" w:styleId="Heading62Verdana">
    <w:name w:val="Heading #6 (2) + Verdana"/>
    <w:aliases w:val="10.5 pt4"/>
    <w:rsid w:val="001738DD"/>
    <w:rPr>
      <w:rFonts w:ascii="Verdana" w:hAnsi="Verdana" w:cs="Verdana"/>
      <w:noProof/>
      <w:sz w:val="21"/>
      <w:szCs w:val="21"/>
      <w:lang w:bidi="ar-SA"/>
    </w:rPr>
  </w:style>
  <w:style w:type="character" w:customStyle="1" w:styleId="Heading82">
    <w:name w:val="Heading #8 (2)_"/>
    <w:link w:val="Heading820"/>
    <w:rsid w:val="001738DD"/>
    <w:rPr>
      <w:spacing w:val="1"/>
      <w:sz w:val="21"/>
      <w:szCs w:val="21"/>
      <w:lang w:bidi="ar-SA"/>
    </w:rPr>
  </w:style>
  <w:style w:type="paragraph" w:customStyle="1" w:styleId="Heading820">
    <w:name w:val="Heading #8 (2)"/>
    <w:basedOn w:val="Normal"/>
    <w:link w:val="Heading82"/>
    <w:rsid w:val="001738DD"/>
    <w:pPr>
      <w:shd w:val="clear" w:color="auto" w:fill="FFFFFF"/>
      <w:spacing w:after="540" w:line="240" w:lineRule="atLeast"/>
      <w:jc w:val="both"/>
      <w:outlineLvl w:val="7"/>
    </w:pPr>
    <w:rPr>
      <w:rFonts w:ascii="Times New Roman" w:eastAsia="Times New Roman" w:hAnsi="Times New Roman" w:cs="Times New Roman"/>
      <w:color w:val="auto"/>
      <w:spacing w:val="1"/>
      <w:sz w:val="21"/>
      <w:szCs w:val="21"/>
      <w:lang w:val="en-US" w:eastAsia="en-US"/>
    </w:rPr>
  </w:style>
  <w:style w:type="character" w:customStyle="1" w:styleId="Heading82Italic">
    <w:name w:val="Heading #8 (2) + Italic"/>
    <w:rsid w:val="001738DD"/>
    <w:rPr>
      <w:i/>
      <w:iCs/>
      <w:spacing w:val="1"/>
      <w:sz w:val="21"/>
      <w:szCs w:val="21"/>
      <w:lang w:bidi="ar-SA"/>
    </w:rPr>
  </w:style>
  <w:style w:type="character" w:customStyle="1" w:styleId="BodytextSpacing0pt4">
    <w:name w:val="Body text + Spacing 0 pt4"/>
    <w:rsid w:val="001738DD"/>
    <w:rPr>
      <w:rFonts w:ascii="Times New Roman" w:hAnsi="Times New Roman" w:cs="Times New Roman"/>
      <w:noProof/>
      <w:spacing w:val="4"/>
      <w:sz w:val="21"/>
      <w:szCs w:val="21"/>
      <w:u w:val="none"/>
    </w:rPr>
  </w:style>
  <w:style w:type="character" w:customStyle="1" w:styleId="Heading7NotItalic">
    <w:name w:val="Heading #7 + Not Italic"/>
    <w:rsid w:val="001738DD"/>
    <w:rPr>
      <w:rFonts w:ascii="Times New Roman" w:hAnsi="Times New Roman" w:cs="Times New Roman"/>
      <w:b/>
      <w:bCs/>
      <w:i/>
      <w:iCs/>
      <w:spacing w:val="1"/>
      <w:sz w:val="21"/>
      <w:szCs w:val="21"/>
      <w:u w:val="none"/>
    </w:rPr>
  </w:style>
  <w:style w:type="character" w:customStyle="1" w:styleId="HeaderorfooterItalic">
    <w:name w:val="Header or footer + Italic"/>
    <w:rsid w:val="001738DD"/>
    <w:rPr>
      <w:rFonts w:ascii="Times New Roman" w:hAnsi="Times New Roman" w:cs="Times New Roman"/>
      <w:b/>
      <w:bCs/>
      <w:i/>
      <w:iCs/>
      <w:spacing w:val="6"/>
      <w:sz w:val="21"/>
      <w:szCs w:val="21"/>
      <w:u w:val="none"/>
    </w:rPr>
  </w:style>
  <w:style w:type="character" w:customStyle="1" w:styleId="TableofcontentsNotItalic">
    <w:name w:val="Table of contents + Not Italic"/>
    <w:rsid w:val="001738DD"/>
    <w:rPr>
      <w:rFonts w:ascii="Times New Roman" w:hAnsi="Times New Roman" w:cs="Times New Roman"/>
      <w:i/>
      <w:iCs/>
      <w:noProof/>
      <w:spacing w:val="1"/>
      <w:sz w:val="21"/>
      <w:szCs w:val="21"/>
      <w:u w:val="none"/>
    </w:rPr>
  </w:style>
  <w:style w:type="character" w:customStyle="1" w:styleId="Heading63">
    <w:name w:val="Heading #6 (3)_"/>
    <w:link w:val="Heading630"/>
    <w:rsid w:val="001738DD"/>
    <w:rPr>
      <w:rFonts w:ascii="Impact" w:hAnsi="Impact"/>
      <w:noProof/>
      <w:sz w:val="22"/>
      <w:szCs w:val="22"/>
      <w:lang w:bidi="ar-SA"/>
    </w:rPr>
  </w:style>
  <w:style w:type="paragraph" w:customStyle="1" w:styleId="Heading630">
    <w:name w:val="Heading #6 (3)"/>
    <w:basedOn w:val="Normal"/>
    <w:link w:val="Heading63"/>
    <w:rsid w:val="001738DD"/>
    <w:pPr>
      <w:shd w:val="clear" w:color="auto" w:fill="FFFFFF"/>
      <w:spacing w:before="480" w:after="2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3Verdana">
    <w:name w:val="Heading #6 (3) + Verdana"/>
    <w:aliases w:val="10 pt5"/>
    <w:rsid w:val="001738DD"/>
    <w:rPr>
      <w:rFonts w:ascii="Verdana" w:hAnsi="Verdana" w:cs="Verdana"/>
      <w:noProof/>
      <w:sz w:val="20"/>
      <w:szCs w:val="20"/>
      <w:lang w:bidi="ar-SA"/>
    </w:rPr>
  </w:style>
  <w:style w:type="character" w:customStyle="1" w:styleId="Bodytext11pt">
    <w:name w:val="Body text + 11 pt"/>
    <w:rsid w:val="001738DD"/>
    <w:rPr>
      <w:rFonts w:ascii="Times New Roman" w:hAnsi="Times New Roman" w:cs="Times New Roman"/>
      <w:spacing w:val="1"/>
      <w:sz w:val="22"/>
      <w:szCs w:val="22"/>
      <w:u w:val="none"/>
    </w:rPr>
  </w:style>
  <w:style w:type="character" w:customStyle="1" w:styleId="Heading83">
    <w:name w:val="Heading #8 (3)_"/>
    <w:link w:val="Heading830"/>
    <w:rsid w:val="001738DD"/>
    <w:rPr>
      <w:i/>
      <w:iCs/>
      <w:spacing w:val="1"/>
      <w:sz w:val="21"/>
      <w:szCs w:val="21"/>
      <w:lang w:bidi="ar-SA"/>
    </w:rPr>
  </w:style>
  <w:style w:type="paragraph" w:customStyle="1" w:styleId="Heading830">
    <w:name w:val="Heading #8 (3)"/>
    <w:basedOn w:val="Normal"/>
    <w:link w:val="Heading83"/>
    <w:rsid w:val="001738DD"/>
    <w:pPr>
      <w:shd w:val="clear" w:color="auto" w:fill="FFFFFF"/>
      <w:spacing w:after="180" w:line="240" w:lineRule="atLeast"/>
      <w:jc w:val="both"/>
      <w:outlineLvl w:val="7"/>
    </w:pPr>
    <w:rPr>
      <w:rFonts w:ascii="Times New Roman" w:eastAsia="Times New Roman" w:hAnsi="Times New Roman" w:cs="Times New Roman"/>
      <w:i/>
      <w:iCs/>
      <w:color w:val="auto"/>
      <w:spacing w:val="1"/>
      <w:sz w:val="21"/>
      <w:szCs w:val="21"/>
      <w:lang w:val="en-US" w:eastAsia="en-US"/>
    </w:rPr>
  </w:style>
  <w:style w:type="character" w:customStyle="1" w:styleId="Heading83NotItalic">
    <w:name w:val="Heading #8 (3) + Not Italic"/>
    <w:rsid w:val="001738DD"/>
    <w:rPr>
      <w:i/>
      <w:iCs/>
      <w:spacing w:val="1"/>
      <w:sz w:val="21"/>
      <w:szCs w:val="21"/>
      <w:lang w:bidi="ar-SA"/>
    </w:rPr>
  </w:style>
  <w:style w:type="character" w:customStyle="1" w:styleId="Heading32">
    <w:name w:val="Heading #3 (2)_"/>
    <w:link w:val="Heading320"/>
    <w:rsid w:val="001738DD"/>
    <w:rPr>
      <w:b/>
      <w:bCs/>
      <w:spacing w:val="32"/>
      <w:sz w:val="19"/>
      <w:szCs w:val="19"/>
      <w:lang w:bidi="ar-SA"/>
    </w:rPr>
  </w:style>
  <w:style w:type="paragraph" w:customStyle="1" w:styleId="Heading320">
    <w:name w:val="Heading #3 (2)"/>
    <w:basedOn w:val="Normal"/>
    <w:link w:val="Heading32"/>
    <w:rsid w:val="001738DD"/>
    <w:pPr>
      <w:shd w:val="clear" w:color="auto" w:fill="FFFFFF"/>
      <w:spacing w:line="240" w:lineRule="atLeast"/>
      <w:jc w:val="both"/>
      <w:outlineLvl w:val="2"/>
    </w:pPr>
    <w:rPr>
      <w:rFonts w:ascii="Times New Roman" w:eastAsia="Times New Roman" w:hAnsi="Times New Roman" w:cs="Times New Roman"/>
      <w:b/>
      <w:bCs/>
      <w:color w:val="auto"/>
      <w:spacing w:val="32"/>
      <w:sz w:val="19"/>
      <w:szCs w:val="19"/>
      <w:lang w:val="en-US" w:eastAsia="en-US"/>
    </w:rPr>
  </w:style>
  <w:style w:type="character" w:customStyle="1" w:styleId="Heading64">
    <w:name w:val="Heading #6 (4)_"/>
    <w:link w:val="Heading640"/>
    <w:rsid w:val="001738DD"/>
    <w:rPr>
      <w:rFonts w:ascii="Impact" w:hAnsi="Impact"/>
      <w:noProof/>
      <w:sz w:val="22"/>
      <w:szCs w:val="22"/>
      <w:lang w:bidi="ar-SA"/>
    </w:rPr>
  </w:style>
  <w:style w:type="paragraph" w:customStyle="1" w:styleId="Heading640">
    <w:name w:val="Heading #6 (4)"/>
    <w:basedOn w:val="Normal"/>
    <w:link w:val="Heading64"/>
    <w:rsid w:val="001738DD"/>
    <w:pPr>
      <w:shd w:val="clear" w:color="auto" w:fill="FFFFFF"/>
      <w:spacing w:before="540" w:after="5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4Verdana">
    <w:name w:val="Heading #6 (4) + Verdana"/>
    <w:aliases w:val="10.5 pt2"/>
    <w:rsid w:val="001738DD"/>
    <w:rPr>
      <w:rFonts w:ascii="Verdana" w:hAnsi="Verdana" w:cs="Verdana"/>
      <w:noProof/>
      <w:sz w:val="21"/>
      <w:szCs w:val="21"/>
      <w:lang w:bidi="ar-SA"/>
    </w:rPr>
  </w:style>
  <w:style w:type="character" w:customStyle="1" w:styleId="BodytextSpacing0pt3">
    <w:name w:val="Body text + Spacing 0 pt3"/>
    <w:rsid w:val="001738DD"/>
    <w:rPr>
      <w:rFonts w:ascii="Times New Roman" w:hAnsi="Times New Roman" w:cs="Times New Roman"/>
      <w:spacing w:val="4"/>
      <w:sz w:val="21"/>
      <w:szCs w:val="21"/>
      <w:u w:val="none"/>
    </w:rPr>
  </w:style>
  <w:style w:type="character" w:customStyle="1" w:styleId="TablecaptionNotItalic">
    <w:name w:val="Table caption + Not Italic"/>
    <w:rsid w:val="001738DD"/>
    <w:rPr>
      <w:rFonts w:ascii="Times New Roman" w:hAnsi="Times New Roman" w:cs="Times New Roman"/>
      <w:i/>
      <w:iCs/>
      <w:spacing w:val="1"/>
      <w:sz w:val="21"/>
      <w:szCs w:val="21"/>
      <w:u w:val="none"/>
    </w:rPr>
  </w:style>
  <w:style w:type="character" w:customStyle="1" w:styleId="Heading54">
    <w:name w:val="Heading #5 (4)_"/>
    <w:link w:val="Heading540"/>
    <w:rsid w:val="001738DD"/>
    <w:rPr>
      <w:rFonts w:ascii="Impact" w:hAnsi="Impact"/>
      <w:sz w:val="22"/>
      <w:szCs w:val="22"/>
      <w:lang w:bidi="ar-SA"/>
    </w:rPr>
  </w:style>
  <w:style w:type="paragraph" w:customStyle="1" w:styleId="Heading540">
    <w:name w:val="Heading #5 (4)"/>
    <w:basedOn w:val="Normal"/>
    <w:link w:val="Heading54"/>
    <w:rsid w:val="001738DD"/>
    <w:pPr>
      <w:shd w:val="clear" w:color="auto" w:fill="FFFFFF"/>
      <w:spacing w:line="240" w:lineRule="atLeast"/>
      <w:jc w:val="both"/>
      <w:outlineLvl w:val="4"/>
    </w:pPr>
    <w:rPr>
      <w:rFonts w:ascii="Impact" w:eastAsia="Times New Roman" w:hAnsi="Impact" w:cs="Times New Roman"/>
      <w:color w:val="auto"/>
      <w:sz w:val="22"/>
      <w:szCs w:val="22"/>
      <w:lang w:val="en-US" w:eastAsia="en-US"/>
    </w:rPr>
  </w:style>
  <w:style w:type="character" w:customStyle="1" w:styleId="Heading54Verdana">
    <w:name w:val="Heading #5 (4) + Verdana"/>
    <w:aliases w:val="10.5 pt1"/>
    <w:rsid w:val="001738DD"/>
    <w:rPr>
      <w:rFonts w:ascii="Verdana" w:hAnsi="Verdana" w:cs="Verdana"/>
      <w:noProof/>
      <w:sz w:val="21"/>
      <w:szCs w:val="21"/>
      <w:lang w:bidi="ar-SA"/>
    </w:rPr>
  </w:style>
  <w:style w:type="character" w:customStyle="1" w:styleId="Bodytext11pt3">
    <w:name w:val="Body text + 11 pt3"/>
    <w:rsid w:val="001738DD"/>
    <w:rPr>
      <w:rFonts w:ascii="Times New Roman" w:hAnsi="Times New Roman" w:cs="Times New Roman"/>
      <w:spacing w:val="1"/>
      <w:sz w:val="22"/>
      <w:szCs w:val="22"/>
      <w:u w:val="none"/>
    </w:rPr>
  </w:style>
  <w:style w:type="character" w:customStyle="1" w:styleId="Bodytext13Spacing0pt">
    <w:name w:val="Body text (13) + Spacing 0 pt"/>
    <w:rsid w:val="001738DD"/>
    <w:rPr>
      <w:rFonts w:ascii="Times New Roman" w:hAnsi="Times New Roman" w:cs="Times New Roman"/>
      <w:b/>
      <w:bCs/>
      <w:noProof/>
      <w:spacing w:val="2"/>
      <w:sz w:val="21"/>
      <w:szCs w:val="21"/>
      <w:u w:val="none"/>
    </w:rPr>
  </w:style>
  <w:style w:type="character" w:customStyle="1" w:styleId="Bodytext2Spacing0pt1">
    <w:name w:val="Body text (2) + Spacing 0 pt1"/>
    <w:rsid w:val="001738DD"/>
    <w:rPr>
      <w:rFonts w:ascii="Times New Roman" w:hAnsi="Times New Roman" w:cs="Times New Roman"/>
      <w:b/>
      <w:bCs/>
      <w:spacing w:val="5"/>
      <w:sz w:val="21"/>
      <w:szCs w:val="21"/>
      <w:u w:val="none"/>
    </w:rPr>
  </w:style>
  <w:style w:type="character" w:customStyle="1" w:styleId="Tablecaption3Spacing0pt">
    <w:name w:val="Table caption (3) + Spacing 0 pt"/>
    <w:rsid w:val="001738DD"/>
    <w:rPr>
      <w:rFonts w:ascii="Times New Roman" w:hAnsi="Times New Roman" w:cs="Times New Roman"/>
      <w:b/>
      <w:bCs/>
      <w:spacing w:val="6"/>
      <w:sz w:val="17"/>
      <w:szCs w:val="17"/>
      <w:u w:val="none"/>
    </w:rPr>
  </w:style>
  <w:style w:type="character" w:customStyle="1" w:styleId="Heading202NotBold">
    <w:name w:val="Heading #20 (2) + Not Bold"/>
    <w:rsid w:val="001738DD"/>
    <w:rPr>
      <w:rFonts w:ascii="Times New Roman" w:hAnsi="Times New Roman" w:cs="Times New Roman"/>
      <w:b/>
      <w:bCs/>
      <w:spacing w:val="5"/>
      <w:sz w:val="21"/>
      <w:szCs w:val="21"/>
      <w:u w:val="none"/>
    </w:rPr>
  </w:style>
  <w:style w:type="character" w:customStyle="1" w:styleId="Heading15295pt">
    <w:name w:val="Heading #15 (2) + 9.5 pt"/>
    <w:rsid w:val="001738DD"/>
    <w:rPr>
      <w:rFonts w:ascii="Impact" w:hAnsi="Impact" w:cs="Impact"/>
      <w:noProof/>
      <w:spacing w:val="6"/>
      <w:sz w:val="19"/>
      <w:szCs w:val="19"/>
      <w:u w:val="none"/>
    </w:rPr>
  </w:style>
  <w:style w:type="character" w:customStyle="1" w:styleId="Heading202NotBold1">
    <w:name w:val="Heading #20 (2) + Not Bold1"/>
    <w:rsid w:val="001738DD"/>
    <w:rPr>
      <w:rFonts w:ascii="Times New Roman" w:hAnsi="Times New Roman" w:cs="Times New Roman"/>
      <w:b/>
      <w:bCs/>
      <w:spacing w:val="5"/>
      <w:sz w:val="21"/>
      <w:szCs w:val="21"/>
      <w:u w:val="single"/>
    </w:rPr>
  </w:style>
  <w:style w:type="character" w:customStyle="1" w:styleId="Heading142">
    <w:name w:val="Heading #14 (2)_"/>
    <w:link w:val="Heading1420"/>
    <w:rsid w:val="001738DD"/>
    <w:rPr>
      <w:rFonts w:ascii="Impact" w:hAnsi="Impact"/>
      <w:noProof/>
      <w:sz w:val="22"/>
      <w:szCs w:val="22"/>
      <w:lang w:bidi="ar-SA"/>
    </w:rPr>
  </w:style>
  <w:style w:type="paragraph" w:customStyle="1" w:styleId="Heading1420">
    <w:name w:val="Heading #14 (2)"/>
    <w:basedOn w:val="Normal"/>
    <w:link w:val="Heading142"/>
    <w:rsid w:val="001738DD"/>
    <w:pPr>
      <w:shd w:val="clear" w:color="auto" w:fill="FFFFFF"/>
      <w:spacing w:before="600" w:after="1680" w:line="240" w:lineRule="atLeast"/>
      <w:jc w:val="center"/>
    </w:pPr>
    <w:rPr>
      <w:rFonts w:ascii="Impact" w:eastAsia="Times New Roman" w:hAnsi="Impact" w:cs="Times New Roman"/>
      <w:noProof/>
      <w:color w:val="auto"/>
      <w:sz w:val="22"/>
      <w:szCs w:val="22"/>
      <w:lang w:val="en-US" w:eastAsia="en-US"/>
    </w:rPr>
  </w:style>
  <w:style w:type="character" w:customStyle="1" w:styleId="Heading142MSReferenceSansSerif">
    <w:name w:val="Heading #14 (2) + MS Reference Sans Serif"/>
    <w:aliases w:val="10 pt4"/>
    <w:rsid w:val="001738DD"/>
    <w:rPr>
      <w:rFonts w:ascii="MS Reference Sans Serif" w:hAnsi="MS Reference Sans Serif" w:cs="MS Reference Sans Serif"/>
      <w:noProof/>
      <w:sz w:val="20"/>
      <w:szCs w:val="20"/>
      <w:lang w:bidi="ar-SA"/>
    </w:rPr>
  </w:style>
  <w:style w:type="character" w:customStyle="1" w:styleId="Heading143">
    <w:name w:val="Heading #14 (3)_"/>
    <w:link w:val="Heading1430"/>
    <w:rsid w:val="001738DD"/>
    <w:rPr>
      <w:rFonts w:ascii="Tahoma" w:hAnsi="Tahoma"/>
      <w:spacing w:val="21"/>
      <w:lang w:bidi="ar-SA"/>
    </w:rPr>
  </w:style>
  <w:style w:type="paragraph" w:customStyle="1" w:styleId="Heading1430">
    <w:name w:val="Heading #14 (3)"/>
    <w:basedOn w:val="Normal"/>
    <w:link w:val="Heading143"/>
    <w:rsid w:val="001738DD"/>
    <w:pPr>
      <w:shd w:val="clear" w:color="auto" w:fill="FFFFFF"/>
      <w:spacing w:before="60" w:after="240" w:line="240" w:lineRule="atLeast"/>
      <w:jc w:val="both"/>
    </w:pPr>
    <w:rPr>
      <w:rFonts w:ascii="Tahoma" w:eastAsia="Times New Roman" w:hAnsi="Tahoma" w:cs="Times New Roman"/>
      <w:color w:val="auto"/>
      <w:spacing w:val="21"/>
      <w:sz w:val="20"/>
      <w:szCs w:val="20"/>
      <w:lang w:val="en-US" w:eastAsia="en-US"/>
    </w:rPr>
  </w:style>
  <w:style w:type="character" w:customStyle="1" w:styleId="Heading143Spacing0pt">
    <w:name w:val="Heading #14 (3) + Spacing 0 pt"/>
    <w:rsid w:val="001738DD"/>
    <w:rPr>
      <w:rFonts w:ascii="Tahoma" w:hAnsi="Tahoma"/>
      <w:noProof/>
      <w:spacing w:val="0"/>
      <w:lang w:bidi="ar-SA"/>
    </w:rPr>
  </w:style>
  <w:style w:type="character" w:customStyle="1" w:styleId="Heading144">
    <w:name w:val="Heading #14 (4)_"/>
    <w:link w:val="Heading1440"/>
    <w:rsid w:val="001738DD"/>
    <w:rPr>
      <w:b/>
      <w:bCs/>
      <w:spacing w:val="4"/>
      <w:lang w:bidi="ar-SA"/>
    </w:rPr>
  </w:style>
  <w:style w:type="paragraph" w:customStyle="1" w:styleId="Heading1440">
    <w:name w:val="Heading #14 (4)"/>
    <w:basedOn w:val="Normal"/>
    <w:link w:val="Heading144"/>
    <w:rsid w:val="001738DD"/>
    <w:pPr>
      <w:shd w:val="clear" w:color="auto" w:fill="FFFFFF"/>
      <w:spacing w:before="660" w:after="60" w:line="240" w:lineRule="atLeast"/>
      <w:jc w:val="both"/>
    </w:pPr>
    <w:rPr>
      <w:rFonts w:ascii="Times New Roman" w:eastAsia="Times New Roman" w:hAnsi="Times New Roman" w:cs="Times New Roman"/>
      <w:b/>
      <w:bCs/>
      <w:color w:val="auto"/>
      <w:spacing w:val="4"/>
      <w:sz w:val="20"/>
      <w:szCs w:val="20"/>
      <w:lang w:val="en-US" w:eastAsia="en-US"/>
    </w:rPr>
  </w:style>
  <w:style w:type="character" w:customStyle="1" w:styleId="Heading19Bold">
    <w:name w:val="Heading #19 + Bold"/>
    <w:rsid w:val="001738DD"/>
    <w:rPr>
      <w:rFonts w:ascii="Times New Roman" w:hAnsi="Times New Roman" w:cs="Times New Roman"/>
      <w:b/>
      <w:bCs/>
      <w:spacing w:val="5"/>
      <w:sz w:val="21"/>
      <w:szCs w:val="21"/>
      <w:u w:val="none"/>
    </w:rPr>
  </w:style>
  <w:style w:type="character" w:customStyle="1" w:styleId="Heading33">
    <w:name w:val="Heading #3 (3)_"/>
    <w:link w:val="Heading330"/>
    <w:rsid w:val="001738DD"/>
    <w:rPr>
      <w:spacing w:val="5"/>
      <w:sz w:val="21"/>
      <w:szCs w:val="21"/>
      <w:lang w:bidi="ar-SA"/>
    </w:rPr>
  </w:style>
  <w:style w:type="paragraph" w:customStyle="1" w:styleId="Heading330">
    <w:name w:val="Heading #3 (3)"/>
    <w:basedOn w:val="Normal"/>
    <w:link w:val="Heading33"/>
    <w:rsid w:val="001738DD"/>
    <w:pPr>
      <w:shd w:val="clear" w:color="auto" w:fill="FFFFFF"/>
      <w:spacing w:after="240" w:line="240" w:lineRule="atLeast"/>
      <w:jc w:val="both"/>
      <w:outlineLvl w:val="2"/>
    </w:pPr>
    <w:rPr>
      <w:rFonts w:ascii="Times New Roman" w:eastAsia="Times New Roman" w:hAnsi="Times New Roman" w:cs="Times New Roman"/>
      <w:color w:val="auto"/>
      <w:spacing w:val="5"/>
      <w:sz w:val="21"/>
      <w:szCs w:val="21"/>
      <w:lang w:val="en-US" w:eastAsia="en-US"/>
    </w:rPr>
  </w:style>
  <w:style w:type="character" w:customStyle="1" w:styleId="Heading20Italic1">
    <w:name w:val="Heading #20 + Italic1"/>
    <w:aliases w:val="Spacing -1 pt4"/>
    <w:rsid w:val="001738DD"/>
    <w:rPr>
      <w:rFonts w:ascii="Times New Roman" w:hAnsi="Times New Roman" w:cs="Times New Roman"/>
      <w:i/>
      <w:iCs/>
      <w:spacing w:val="-23"/>
      <w:sz w:val="21"/>
      <w:szCs w:val="21"/>
      <w:u w:val="none"/>
    </w:rPr>
  </w:style>
  <w:style w:type="character" w:customStyle="1" w:styleId="Heading133">
    <w:name w:val="Heading #13 (3)_"/>
    <w:link w:val="Heading1330"/>
    <w:rsid w:val="001738DD"/>
    <w:rPr>
      <w:rFonts w:ascii="Impact" w:hAnsi="Impact"/>
      <w:sz w:val="22"/>
      <w:szCs w:val="22"/>
      <w:lang w:bidi="ar-SA"/>
    </w:rPr>
  </w:style>
  <w:style w:type="paragraph" w:customStyle="1" w:styleId="Heading1330">
    <w:name w:val="Heading #13 (3)"/>
    <w:basedOn w:val="Normal"/>
    <w:link w:val="Heading133"/>
    <w:rsid w:val="001738DD"/>
    <w:pPr>
      <w:shd w:val="clear" w:color="auto" w:fill="FFFFFF"/>
      <w:spacing w:line="273" w:lineRule="exact"/>
      <w:jc w:val="both"/>
    </w:pPr>
    <w:rPr>
      <w:rFonts w:ascii="Impact" w:eastAsia="Times New Roman" w:hAnsi="Impact" w:cs="Times New Roman"/>
      <w:color w:val="auto"/>
      <w:sz w:val="22"/>
      <w:szCs w:val="22"/>
      <w:lang w:val="en-US" w:eastAsia="en-US"/>
    </w:rPr>
  </w:style>
  <w:style w:type="character" w:customStyle="1" w:styleId="Heading133MSReferenceSansSerif">
    <w:name w:val="Heading #13 (3) + MS Reference Sans Serif"/>
    <w:aliases w:val="10 pt3"/>
    <w:rsid w:val="001738DD"/>
    <w:rPr>
      <w:rFonts w:ascii="MS Reference Sans Serif" w:hAnsi="MS Reference Sans Serif" w:cs="MS Reference Sans Serif"/>
      <w:noProof/>
      <w:sz w:val="20"/>
      <w:szCs w:val="20"/>
      <w:lang w:bidi="ar-SA"/>
    </w:rPr>
  </w:style>
  <w:style w:type="character" w:customStyle="1" w:styleId="Heading1914pt">
    <w:name w:val="Heading #19 + 14 pt"/>
    <w:aliases w:val="Spacing -1 pt3"/>
    <w:rsid w:val="001738DD"/>
    <w:rPr>
      <w:rFonts w:ascii="Times New Roman" w:hAnsi="Times New Roman" w:cs="Times New Roman"/>
      <w:b/>
      <w:bCs/>
      <w:spacing w:val="-31"/>
      <w:sz w:val="28"/>
      <w:szCs w:val="28"/>
      <w:u w:val="none"/>
    </w:rPr>
  </w:style>
  <w:style w:type="character" w:customStyle="1" w:styleId="Heading145">
    <w:name w:val="Heading #14 (5)_"/>
    <w:link w:val="Heading1450"/>
    <w:rsid w:val="001738DD"/>
    <w:rPr>
      <w:rFonts w:ascii="Impact" w:hAnsi="Impact"/>
      <w:sz w:val="22"/>
      <w:szCs w:val="22"/>
      <w:lang w:bidi="ar-SA"/>
    </w:rPr>
  </w:style>
  <w:style w:type="paragraph" w:customStyle="1" w:styleId="Heading1450">
    <w:name w:val="Heading #14 (5)"/>
    <w:basedOn w:val="Normal"/>
    <w:link w:val="Heading145"/>
    <w:rsid w:val="001738DD"/>
    <w:pPr>
      <w:shd w:val="clear" w:color="auto" w:fill="FFFFFF"/>
      <w:spacing w:before="180" w:after="540" w:line="240" w:lineRule="atLeast"/>
      <w:jc w:val="both"/>
    </w:pPr>
    <w:rPr>
      <w:rFonts w:ascii="Impact" w:eastAsia="Times New Roman" w:hAnsi="Impact" w:cs="Times New Roman"/>
      <w:color w:val="auto"/>
      <w:sz w:val="22"/>
      <w:szCs w:val="22"/>
      <w:lang w:val="en-US" w:eastAsia="en-US"/>
    </w:rPr>
  </w:style>
  <w:style w:type="character" w:customStyle="1" w:styleId="Heading145Dotum">
    <w:name w:val="Heading #14 (5) + Dotum"/>
    <w:rsid w:val="001738DD"/>
    <w:rPr>
      <w:rFonts w:ascii="Dotum" w:eastAsia="Dotum" w:hAnsi="Impact" w:cs="Dotum"/>
      <w:noProof/>
      <w:sz w:val="22"/>
      <w:szCs w:val="22"/>
      <w:lang w:bidi="ar-SA"/>
    </w:rPr>
  </w:style>
  <w:style w:type="character" w:customStyle="1" w:styleId="Heading146">
    <w:name w:val="Heading #14 (6)_"/>
    <w:link w:val="Heading1460"/>
    <w:rsid w:val="001738DD"/>
    <w:rPr>
      <w:rFonts w:ascii="Impact" w:hAnsi="Impact"/>
      <w:noProof/>
      <w:sz w:val="23"/>
      <w:szCs w:val="23"/>
      <w:lang w:bidi="ar-SA"/>
    </w:rPr>
  </w:style>
  <w:style w:type="paragraph" w:customStyle="1" w:styleId="Heading1460">
    <w:name w:val="Heading #14 (6)"/>
    <w:basedOn w:val="Normal"/>
    <w:link w:val="Heading146"/>
    <w:rsid w:val="001738DD"/>
    <w:pPr>
      <w:shd w:val="clear" w:color="auto" w:fill="FFFFFF"/>
      <w:spacing w:before="960" w:after="540" w:line="240" w:lineRule="atLeast"/>
      <w:jc w:val="both"/>
    </w:pPr>
    <w:rPr>
      <w:rFonts w:ascii="Impact" w:eastAsia="Times New Roman" w:hAnsi="Impact" w:cs="Times New Roman"/>
      <w:noProof/>
      <w:color w:val="auto"/>
      <w:sz w:val="23"/>
      <w:szCs w:val="23"/>
      <w:lang w:val="en-US" w:eastAsia="en-US"/>
    </w:rPr>
  </w:style>
  <w:style w:type="character" w:customStyle="1" w:styleId="Heading14610pt">
    <w:name w:val="Heading #14 (6) + 10 pt"/>
    <w:rsid w:val="001738DD"/>
    <w:rPr>
      <w:rFonts w:ascii="Impact" w:hAnsi="Impact"/>
      <w:noProof/>
      <w:sz w:val="20"/>
      <w:szCs w:val="20"/>
      <w:lang w:bidi="ar-SA"/>
    </w:rPr>
  </w:style>
  <w:style w:type="character" w:customStyle="1" w:styleId="Bodytext5Spacing0pt">
    <w:name w:val="Body text (5) + Spacing 0 pt"/>
    <w:rsid w:val="001738DD"/>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1738DD"/>
    <w:rPr>
      <w:rFonts w:ascii="Times New Roman" w:hAnsi="Times New Roman" w:cs="Times New Roman"/>
      <w:noProof/>
      <w:spacing w:val="3"/>
      <w:sz w:val="19"/>
      <w:szCs w:val="19"/>
      <w:u w:val="none"/>
    </w:rPr>
  </w:style>
  <w:style w:type="character" w:customStyle="1" w:styleId="Heading2014pt">
    <w:name w:val="Heading #20 + 14 pt"/>
    <w:aliases w:val="Spacing -1 pt2"/>
    <w:rsid w:val="001738DD"/>
    <w:rPr>
      <w:rFonts w:ascii="Times New Roman" w:hAnsi="Times New Roman" w:cs="Times New Roman"/>
      <w:spacing w:val="-31"/>
      <w:sz w:val="28"/>
      <w:szCs w:val="28"/>
      <w:u w:val="none"/>
    </w:rPr>
  </w:style>
  <w:style w:type="character" w:customStyle="1" w:styleId="Heading147">
    <w:name w:val="Heading #14 (7)_"/>
    <w:link w:val="Heading1470"/>
    <w:rsid w:val="001738DD"/>
    <w:rPr>
      <w:rFonts w:ascii="Impact" w:hAnsi="Impact"/>
      <w:sz w:val="22"/>
      <w:szCs w:val="22"/>
      <w:lang w:bidi="ar-SA"/>
    </w:rPr>
  </w:style>
  <w:style w:type="paragraph" w:customStyle="1" w:styleId="Heading1470">
    <w:name w:val="Heading #14 (7)"/>
    <w:basedOn w:val="Normal"/>
    <w:link w:val="Heading147"/>
    <w:rsid w:val="001738DD"/>
    <w:pPr>
      <w:shd w:val="clear" w:color="auto" w:fill="FFFFFF"/>
      <w:spacing w:after="180" w:line="240" w:lineRule="atLeast"/>
      <w:jc w:val="both"/>
    </w:pPr>
    <w:rPr>
      <w:rFonts w:ascii="Impact" w:eastAsia="Times New Roman" w:hAnsi="Impact" w:cs="Times New Roman"/>
      <w:color w:val="auto"/>
      <w:sz w:val="22"/>
      <w:szCs w:val="22"/>
      <w:lang w:val="en-US" w:eastAsia="en-US"/>
    </w:rPr>
  </w:style>
  <w:style w:type="character" w:customStyle="1" w:styleId="Heading14710pt">
    <w:name w:val="Heading #14 (7) + 10 pt"/>
    <w:rsid w:val="001738DD"/>
    <w:rPr>
      <w:rFonts w:ascii="Impact" w:hAnsi="Impact"/>
      <w:noProof/>
      <w:sz w:val="20"/>
      <w:szCs w:val="20"/>
      <w:lang w:bidi="ar-SA"/>
    </w:rPr>
  </w:style>
  <w:style w:type="character" w:customStyle="1" w:styleId="Bodytext6105pt1">
    <w:name w:val="Body text (6) + 10.5 pt1"/>
    <w:rsid w:val="001738DD"/>
    <w:rPr>
      <w:rFonts w:ascii="Times New Roman" w:hAnsi="Times New Roman" w:cs="Times New Roman"/>
      <w:b/>
      <w:bCs/>
      <w:spacing w:val="5"/>
      <w:sz w:val="21"/>
      <w:szCs w:val="21"/>
      <w:u w:val="none"/>
    </w:rPr>
  </w:style>
  <w:style w:type="character" w:customStyle="1" w:styleId="Heading203">
    <w:name w:val="Heading #20 (3)_"/>
    <w:link w:val="Heading2030"/>
    <w:rsid w:val="001738DD"/>
    <w:rPr>
      <w:spacing w:val="4"/>
      <w:sz w:val="21"/>
      <w:szCs w:val="21"/>
      <w:lang w:bidi="ar-SA"/>
    </w:rPr>
  </w:style>
  <w:style w:type="paragraph" w:customStyle="1" w:styleId="Heading2030">
    <w:name w:val="Heading #20 (3)"/>
    <w:basedOn w:val="Normal"/>
    <w:link w:val="Heading203"/>
    <w:rsid w:val="001738DD"/>
    <w:pPr>
      <w:shd w:val="clear" w:color="auto" w:fill="FFFFFF"/>
      <w:spacing w:after="180" w:line="240" w:lineRule="atLeast"/>
      <w:jc w:val="both"/>
    </w:pPr>
    <w:rPr>
      <w:rFonts w:ascii="Times New Roman" w:eastAsia="Times New Roman" w:hAnsi="Times New Roman" w:cs="Times New Roman"/>
      <w:color w:val="auto"/>
      <w:spacing w:val="4"/>
      <w:sz w:val="21"/>
      <w:szCs w:val="21"/>
      <w:lang w:val="en-US" w:eastAsia="en-US"/>
    </w:rPr>
  </w:style>
  <w:style w:type="character" w:customStyle="1" w:styleId="Heading194">
    <w:name w:val="Heading #19 (4)_"/>
    <w:link w:val="Heading1940"/>
    <w:rsid w:val="001738DD"/>
    <w:rPr>
      <w:b/>
      <w:bCs/>
      <w:spacing w:val="5"/>
      <w:sz w:val="21"/>
      <w:szCs w:val="21"/>
      <w:lang w:bidi="ar-SA"/>
    </w:rPr>
  </w:style>
  <w:style w:type="paragraph" w:customStyle="1" w:styleId="Heading1940">
    <w:name w:val="Heading #19 (4)"/>
    <w:basedOn w:val="Normal"/>
    <w:link w:val="Heading194"/>
    <w:rsid w:val="001738DD"/>
    <w:pPr>
      <w:shd w:val="clear" w:color="auto" w:fill="FFFFFF"/>
      <w:spacing w:before="420" w:after="420" w:line="240" w:lineRule="atLeast"/>
      <w:jc w:val="both"/>
    </w:pPr>
    <w:rPr>
      <w:rFonts w:ascii="Times New Roman" w:eastAsia="Times New Roman" w:hAnsi="Times New Roman" w:cs="Times New Roman"/>
      <w:b/>
      <w:bCs/>
      <w:color w:val="auto"/>
      <w:spacing w:val="5"/>
      <w:sz w:val="21"/>
      <w:szCs w:val="21"/>
      <w:lang w:val="en-US" w:eastAsia="en-US"/>
    </w:rPr>
  </w:style>
  <w:style w:type="character" w:customStyle="1" w:styleId="Heading134">
    <w:name w:val="Heading #13 (4)_"/>
    <w:link w:val="Heading1340"/>
    <w:rsid w:val="001738DD"/>
    <w:rPr>
      <w:rFonts w:ascii="Impact" w:hAnsi="Impact"/>
      <w:sz w:val="23"/>
      <w:szCs w:val="23"/>
      <w:lang w:bidi="ar-SA"/>
    </w:rPr>
  </w:style>
  <w:style w:type="paragraph" w:customStyle="1" w:styleId="Heading1340">
    <w:name w:val="Heading #13 (4)"/>
    <w:basedOn w:val="Normal"/>
    <w:link w:val="Heading134"/>
    <w:rsid w:val="001738DD"/>
    <w:pPr>
      <w:shd w:val="clear" w:color="auto" w:fill="FFFFFF"/>
      <w:spacing w:before="60" w:line="240" w:lineRule="atLeast"/>
      <w:jc w:val="both"/>
    </w:pPr>
    <w:rPr>
      <w:rFonts w:ascii="Impact" w:eastAsia="Times New Roman" w:hAnsi="Impact" w:cs="Times New Roman"/>
      <w:color w:val="auto"/>
      <w:sz w:val="23"/>
      <w:szCs w:val="23"/>
      <w:lang w:val="en-US" w:eastAsia="en-US"/>
    </w:rPr>
  </w:style>
  <w:style w:type="character" w:customStyle="1" w:styleId="Heading13410pt">
    <w:name w:val="Heading #13 (4) + 10 pt"/>
    <w:rsid w:val="001738DD"/>
    <w:rPr>
      <w:rFonts w:ascii="Impact" w:hAnsi="Impact"/>
      <w:noProof/>
      <w:sz w:val="20"/>
      <w:szCs w:val="20"/>
      <w:lang w:bidi="ar-SA"/>
    </w:rPr>
  </w:style>
  <w:style w:type="character" w:customStyle="1" w:styleId="Heading84">
    <w:name w:val="Heading #8 (4)_"/>
    <w:link w:val="Heading840"/>
    <w:rsid w:val="001738DD"/>
    <w:rPr>
      <w:spacing w:val="-31"/>
      <w:sz w:val="28"/>
      <w:szCs w:val="28"/>
      <w:lang w:bidi="ar-SA"/>
    </w:rPr>
  </w:style>
  <w:style w:type="paragraph" w:customStyle="1" w:styleId="Heading840">
    <w:name w:val="Heading #8 (4)"/>
    <w:basedOn w:val="Normal"/>
    <w:link w:val="Heading84"/>
    <w:rsid w:val="001738DD"/>
    <w:pPr>
      <w:shd w:val="clear" w:color="auto" w:fill="FFFFFF"/>
      <w:spacing w:before="240" w:after="420" w:line="289" w:lineRule="exact"/>
      <w:ind w:firstLine="820"/>
      <w:outlineLvl w:val="7"/>
    </w:pPr>
    <w:rPr>
      <w:rFonts w:ascii="Times New Roman" w:eastAsia="Times New Roman" w:hAnsi="Times New Roman" w:cs="Times New Roman"/>
      <w:color w:val="auto"/>
      <w:spacing w:val="-31"/>
      <w:sz w:val="28"/>
      <w:szCs w:val="28"/>
      <w:lang w:val="en-US" w:eastAsia="en-US"/>
    </w:rPr>
  </w:style>
  <w:style w:type="character" w:customStyle="1" w:styleId="Heading84Spacing0pt">
    <w:name w:val="Heading #8 (4) + Spacing 0 pt"/>
    <w:rsid w:val="001738DD"/>
    <w:rPr>
      <w:spacing w:val="10"/>
      <w:sz w:val="28"/>
      <w:szCs w:val="28"/>
      <w:lang w:bidi="ar-SA"/>
    </w:rPr>
  </w:style>
  <w:style w:type="character" w:customStyle="1" w:styleId="Bodytext675pt">
    <w:name w:val="Body text (6) + 7.5 pt"/>
    <w:rsid w:val="001738DD"/>
    <w:rPr>
      <w:rFonts w:ascii="Times New Roman" w:hAnsi="Times New Roman" w:cs="Times New Roman"/>
      <w:b/>
      <w:bCs/>
      <w:spacing w:val="5"/>
      <w:sz w:val="15"/>
      <w:szCs w:val="15"/>
      <w:u w:val="none"/>
    </w:rPr>
  </w:style>
  <w:style w:type="character" w:customStyle="1" w:styleId="Bodytext7Spacing0pt1">
    <w:name w:val="Body text (7) + Spacing 0 pt1"/>
    <w:rsid w:val="001738DD"/>
    <w:rPr>
      <w:rFonts w:ascii="Times New Roman" w:hAnsi="Times New Roman" w:cs="Times New Roman"/>
      <w:spacing w:val="5"/>
      <w:sz w:val="21"/>
      <w:szCs w:val="21"/>
      <w:u w:val="none"/>
    </w:rPr>
  </w:style>
  <w:style w:type="character" w:customStyle="1" w:styleId="Heading195">
    <w:name w:val="Heading #19 (5)_"/>
    <w:link w:val="Heading1950"/>
    <w:rsid w:val="001738DD"/>
    <w:rPr>
      <w:spacing w:val="4"/>
      <w:sz w:val="21"/>
      <w:szCs w:val="21"/>
      <w:lang w:bidi="ar-SA"/>
    </w:rPr>
  </w:style>
  <w:style w:type="paragraph" w:customStyle="1" w:styleId="Heading1950">
    <w:name w:val="Heading #19 (5)"/>
    <w:basedOn w:val="Normal"/>
    <w:link w:val="Heading195"/>
    <w:rsid w:val="001738DD"/>
    <w:pPr>
      <w:shd w:val="clear" w:color="auto" w:fill="FFFFFF"/>
      <w:spacing w:line="298" w:lineRule="exact"/>
      <w:jc w:val="both"/>
    </w:pPr>
    <w:rPr>
      <w:rFonts w:ascii="Times New Roman" w:eastAsia="Times New Roman" w:hAnsi="Times New Roman" w:cs="Times New Roman"/>
      <w:color w:val="auto"/>
      <w:spacing w:val="4"/>
      <w:sz w:val="21"/>
      <w:szCs w:val="21"/>
      <w:lang w:val="en-US" w:eastAsia="en-US"/>
    </w:rPr>
  </w:style>
  <w:style w:type="character" w:customStyle="1" w:styleId="Bodytext8Spacing-1pt">
    <w:name w:val="Body text (8) + Spacing -1 pt"/>
    <w:rsid w:val="001738DD"/>
    <w:rPr>
      <w:rFonts w:ascii="Times New Roman" w:hAnsi="Times New Roman" w:cs="Times New Roman"/>
      <w:i/>
      <w:iCs/>
      <w:spacing w:val="-23"/>
      <w:w w:val="80"/>
      <w:sz w:val="21"/>
      <w:szCs w:val="21"/>
      <w:u w:val="none"/>
    </w:rPr>
  </w:style>
  <w:style w:type="character" w:customStyle="1" w:styleId="Heading122">
    <w:name w:val="Heading #12 (2)_"/>
    <w:link w:val="Heading1220"/>
    <w:rsid w:val="001738DD"/>
    <w:rPr>
      <w:b/>
      <w:bCs/>
      <w:spacing w:val="11"/>
      <w:lang w:bidi="ar-SA"/>
    </w:rPr>
  </w:style>
  <w:style w:type="paragraph" w:customStyle="1" w:styleId="Heading1220">
    <w:name w:val="Heading #12 (2)"/>
    <w:basedOn w:val="Normal"/>
    <w:link w:val="Heading122"/>
    <w:rsid w:val="001738DD"/>
    <w:pPr>
      <w:shd w:val="clear" w:color="auto" w:fill="FFFFFF"/>
      <w:spacing w:before="300" w:after="420" w:line="240" w:lineRule="atLeast"/>
      <w:jc w:val="both"/>
    </w:pPr>
    <w:rPr>
      <w:rFonts w:ascii="Times New Roman" w:eastAsia="Times New Roman" w:hAnsi="Times New Roman" w:cs="Times New Roman"/>
      <w:b/>
      <w:bCs/>
      <w:color w:val="auto"/>
      <w:spacing w:val="11"/>
      <w:sz w:val="20"/>
      <w:szCs w:val="20"/>
      <w:lang w:val="en-US" w:eastAsia="en-US"/>
    </w:rPr>
  </w:style>
  <w:style w:type="character" w:customStyle="1" w:styleId="Bodytext27">
    <w:name w:val="Body text (27)_"/>
    <w:link w:val="Bodytext270"/>
    <w:rsid w:val="001738DD"/>
    <w:rPr>
      <w:b/>
      <w:bCs/>
      <w:spacing w:val="12"/>
      <w:sz w:val="21"/>
      <w:szCs w:val="21"/>
      <w:lang w:bidi="ar-SA"/>
    </w:rPr>
  </w:style>
  <w:style w:type="paragraph" w:customStyle="1" w:styleId="Bodytext270">
    <w:name w:val="Body text (27)"/>
    <w:basedOn w:val="Normal"/>
    <w:link w:val="Bodytext27"/>
    <w:rsid w:val="001738DD"/>
    <w:pPr>
      <w:shd w:val="clear" w:color="auto" w:fill="FFFFFF"/>
      <w:spacing w:before="180" w:after="480" w:line="240" w:lineRule="atLeast"/>
      <w:jc w:val="both"/>
    </w:pPr>
    <w:rPr>
      <w:rFonts w:ascii="Times New Roman" w:eastAsia="Times New Roman" w:hAnsi="Times New Roman" w:cs="Times New Roman"/>
      <w:b/>
      <w:bCs/>
      <w:color w:val="auto"/>
      <w:spacing w:val="12"/>
      <w:sz w:val="21"/>
      <w:szCs w:val="21"/>
      <w:lang w:val="en-US" w:eastAsia="en-US"/>
    </w:rPr>
  </w:style>
  <w:style w:type="character" w:customStyle="1" w:styleId="Bodytext27Spacing0pt">
    <w:name w:val="Body text (27) + Spacing 0 pt"/>
    <w:rsid w:val="001738DD"/>
    <w:rPr>
      <w:b/>
      <w:bCs/>
      <w:spacing w:val="-14"/>
      <w:sz w:val="21"/>
      <w:szCs w:val="21"/>
      <w:lang w:bidi="ar-SA"/>
    </w:rPr>
  </w:style>
  <w:style w:type="character" w:customStyle="1" w:styleId="Heading183Spacing1pt">
    <w:name w:val="Heading #18 (3) + Spacing 1 pt"/>
    <w:rsid w:val="001738DD"/>
    <w:rPr>
      <w:rFonts w:ascii="Times New Roman" w:hAnsi="Times New Roman" w:cs="Times New Roman"/>
      <w:i/>
      <w:iCs/>
      <w:noProof/>
      <w:spacing w:val="36"/>
      <w:sz w:val="21"/>
      <w:szCs w:val="21"/>
      <w:u w:val="none"/>
    </w:rPr>
  </w:style>
  <w:style w:type="character" w:customStyle="1" w:styleId="Heading43">
    <w:name w:val="Heading #4 (3)_"/>
    <w:link w:val="Heading430"/>
    <w:rsid w:val="001738DD"/>
    <w:rPr>
      <w:b/>
      <w:bCs/>
      <w:sz w:val="39"/>
      <w:szCs w:val="39"/>
      <w:lang w:bidi="ar-SA"/>
    </w:rPr>
  </w:style>
  <w:style w:type="paragraph" w:customStyle="1" w:styleId="Heading430">
    <w:name w:val="Heading #4 (3)"/>
    <w:basedOn w:val="Normal"/>
    <w:link w:val="Heading43"/>
    <w:rsid w:val="001738DD"/>
    <w:pPr>
      <w:shd w:val="clear" w:color="auto" w:fill="FFFFFF"/>
      <w:spacing w:before="720" w:after="600" w:line="473" w:lineRule="exact"/>
      <w:jc w:val="center"/>
      <w:outlineLvl w:val="3"/>
    </w:pPr>
    <w:rPr>
      <w:rFonts w:ascii="Times New Roman" w:eastAsia="Times New Roman" w:hAnsi="Times New Roman" w:cs="Times New Roman"/>
      <w:b/>
      <w:bCs/>
      <w:color w:val="auto"/>
      <w:sz w:val="39"/>
      <w:szCs w:val="39"/>
      <w:lang w:val="en-US" w:eastAsia="en-US"/>
    </w:rPr>
  </w:style>
  <w:style w:type="character" w:customStyle="1" w:styleId="Heading65">
    <w:name w:val="Heading #6 (5)_"/>
    <w:link w:val="Heading650"/>
    <w:rsid w:val="001738DD"/>
    <w:rPr>
      <w:b/>
      <w:bCs/>
      <w:spacing w:val="1"/>
      <w:sz w:val="35"/>
      <w:szCs w:val="35"/>
      <w:lang w:bidi="ar-SA"/>
    </w:rPr>
  </w:style>
  <w:style w:type="paragraph" w:customStyle="1" w:styleId="Heading650">
    <w:name w:val="Heading #6 (5)"/>
    <w:basedOn w:val="Normal"/>
    <w:link w:val="Heading65"/>
    <w:rsid w:val="001738DD"/>
    <w:pPr>
      <w:shd w:val="clear" w:color="auto" w:fill="FFFFFF"/>
      <w:spacing w:before="2220" w:after="3660" w:line="240" w:lineRule="atLeast"/>
      <w:outlineLvl w:val="5"/>
    </w:pPr>
    <w:rPr>
      <w:rFonts w:ascii="Times New Roman" w:eastAsia="Times New Roman" w:hAnsi="Times New Roman" w:cs="Times New Roman"/>
      <w:b/>
      <w:bCs/>
      <w:color w:val="auto"/>
      <w:spacing w:val="1"/>
      <w:sz w:val="35"/>
      <w:szCs w:val="35"/>
      <w:lang w:val="en-US" w:eastAsia="en-US"/>
    </w:rPr>
  </w:style>
  <w:style w:type="character" w:customStyle="1" w:styleId="Heading135">
    <w:name w:val="Heading #13 (5)_"/>
    <w:link w:val="Heading1350"/>
    <w:rsid w:val="001738DD"/>
    <w:rPr>
      <w:b/>
      <w:bCs/>
      <w:spacing w:val="6"/>
      <w:sz w:val="27"/>
      <w:szCs w:val="27"/>
      <w:lang w:bidi="ar-SA"/>
    </w:rPr>
  </w:style>
  <w:style w:type="paragraph" w:customStyle="1" w:styleId="Heading1350">
    <w:name w:val="Heading #13 (5)"/>
    <w:basedOn w:val="Normal"/>
    <w:link w:val="Heading135"/>
    <w:rsid w:val="001738DD"/>
    <w:pPr>
      <w:shd w:val="clear" w:color="auto" w:fill="FFFFFF"/>
      <w:spacing w:before="3660" w:line="240" w:lineRule="atLeast"/>
    </w:pPr>
    <w:rPr>
      <w:rFonts w:ascii="Times New Roman" w:eastAsia="Times New Roman" w:hAnsi="Times New Roman" w:cs="Times New Roman"/>
      <w:b/>
      <w:bCs/>
      <w:color w:val="auto"/>
      <w:spacing w:val="6"/>
      <w:sz w:val="27"/>
      <w:szCs w:val="27"/>
      <w:lang w:val="en-US" w:eastAsia="en-US"/>
    </w:rPr>
  </w:style>
  <w:style w:type="character" w:customStyle="1" w:styleId="Bodytext11pt2">
    <w:name w:val="Body text + 11 pt2"/>
    <w:rsid w:val="001738DD"/>
    <w:rPr>
      <w:rFonts w:ascii="Times New Roman" w:hAnsi="Times New Roman" w:cs="Times New Roman"/>
      <w:spacing w:val="1"/>
      <w:sz w:val="22"/>
      <w:szCs w:val="22"/>
      <w:u w:val="none"/>
    </w:rPr>
  </w:style>
  <w:style w:type="character" w:customStyle="1" w:styleId="Footnote275pt1">
    <w:name w:val="Footnote (2) + 7.5 pt1"/>
    <w:rsid w:val="001738DD"/>
    <w:rPr>
      <w:rFonts w:ascii="Times New Roman" w:hAnsi="Times New Roman" w:cs="Times New Roman"/>
      <w:b/>
      <w:bCs/>
      <w:spacing w:val="6"/>
      <w:sz w:val="15"/>
      <w:szCs w:val="15"/>
      <w:u w:val="none"/>
    </w:rPr>
  </w:style>
  <w:style w:type="character" w:customStyle="1" w:styleId="Footnote85pt">
    <w:name w:val="Footnote + 8.5 pt"/>
    <w:rsid w:val="001738DD"/>
    <w:rPr>
      <w:rFonts w:ascii="Times New Roman" w:hAnsi="Times New Roman" w:cs="Times New Roman"/>
      <w:spacing w:val="6"/>
      <w:sz w:val="17"/>
      <w:szCs w:val="17"/>
      <w:u w:val="none"/>
    </w:rPr>
  </w:style>
  <w:style w:type="character" w:customStyle="1" w:styleId="FootnoteSpacing0pt">
    <w:name w:val="Footnote + Spacing 0 pt"/>
    <w:rsid w:val="001738DD"/>
    <w:rPr>
      <w:rFonts w:ascii="Times New Roman" w:hAnsi="Times New Roman" w:cs="Times New Roman"/>
      <w:spacing w:val="5"/>
      <w:sz w:val="15"/>
      <w:szCs w:val="15"/>
      <w:u w:val="none"/>
    </w:rPr>
  </w:style>
  <w:style w:type="character" w:customStyle="1" w:styleId="Heading173NotBold">
    <w:name w:val="Heading #17 (3) + Not Bold"/>
    <w:rsid w:val="001738DD"/>
    <w:rPr>
      <w:rFonts w:ascii="Times New Roman" w:hAnsi="Times New Roman" w:cs="Times New Roman"/>
      <w:b/>
      <w:bCs/>
      <w:i/>
      <w:iCs/>
      <w:spacing w:val="5"/>
      <w:sz w:val="21"/>
      <w:szCs w:val="21"/>
      <w:u w:val="none"/>
    </w:rPr>
  </w:style>
  <w:style w:type="character" w:customStyle="1" w:styleId="Heading204">
    <w:name w:val="Heading #20 (4)_"/>
    <w:link w:val="Heading2040"/>
    <w:rsid w:val="001738DD"/>
    <w:rPr>
      <w:i/>
      <w:iCs/>
      <w:spacing w:val="1"/>
      <w:sz w:val="21"/>
      <w:szCs w:val="21"/>
      <w:lang w:bidi="ar-SA"/>
    </w:rPr>
  </w:style>
  <w:style w:type="paragraph" w:customStyle="1" w:styleId="Heading2040">
    <w:name w:val="Heading #20 (4)"/>
    <w:basedOn w:val="Normal"/>
    <w:link w:val="Heading204"/>
    <w:rsid w:val="001738DD"/>
    <w:pPr>
      <w:shd w:val="clear" w:color="auto" w:fill="FFFFFF"/>
      <w:spacing w:before="180" w:after="360" w:line="240" w:lineRule="atLeast"/>
      <w:jc w:val="both"/>
    </w:pPr>
    <w:rPr>
      <w:rFonts w:ascii="Times New Roman" w:eastAsia="Times New Roman" w:hAnsi="Times New Roman" w:cs="Times New Roman"/>
      <w:i/>
      <w:iCs/>
      <w:color w:val="auto"/>
      <w:spacing w:val="1"/>
      <w:sz w:val="21"/>
      <w:szCs w:val="21"/>
      <w:lang w:val="en-US" w:eastAsia="en-US"/>
    </w:rPr>
  </w:style>
  <w:style w:type="character" w:customStyle="1" w:styleId="Bodytext3485pt">
    <w:name w:val="Body text (34) + 8.5 pt"/>
    <w:rsid w:val="001738DD"/>
    <w:rPr>
      <w:rFonts w:ascii="Times New Roman" w:hAnsi="Times New Roman" w:cs="Times New Roman"/>
      <w:noProof/>
      <w:spacing w:val="6"/>
      <w:sz w:val="17"/>
      <w:szCs w:val="17"/>
      <w:u w:val="none"/>
    </w:rPr>
  </w:style>
  <w:style w:type="paragraph" w:customStyle="1" w:styleId="Bodytext1a">
    <w:name w:val="Body text1"/>
    <w:basedOn w:val="Normal"/>
    <w:rsid w:val="001738DD"/>
    <w:pPr>
      <w:shd w:val="clear" w:color="auto" w:fill="FFFFFF"/>
      <w:spacing w:before="240" w:after="240" w:line="276" w:lineRule="exact"/>
      <w:ind w:hanging="720"/>
      <w:jc w:val="both"/>
    </w:pPr>
    <w:rPr>
      <w:rFonts w:ascii="Times New Roman" w:hAnsi="Times New Roman" w:cs="Times New Roman"/>
      <w:color w:val="auto"/>
      <w:spacing w:val="1"/>
      <w:sz w:val="21"/>
      <w:szCs w:val="21"/>
      <w:lang w:eastAsia="en-US"/>
    </w:rPr>
  </w:style>
  <w:style w:type="paragraph" w:customStyle="1" w:styleId="Bodytext131">
    <w:name w:val="Body text (13)1"/>
    <w:basedOn w:val="Normal"/>
    <w:rsid w:val="001738DD"/>
    <w:pPr>
      <w:shd w:val="clear" w:color="auto" w:fill="FFFFFF"/>
      <w:spacing w:before="180" w:line="240" w:lineRule="atLeast"/>
      <w:jc w:val="both"/>
    </w:pPr>
    <w:rPr>
      <w:rFonts w:ascii="Times New Roman" w:hAnsi="Times New Roman" w:cs="Times New Roman"/>
      <w:color w:val="auto"/>
      <w:spacing w:val="4"/>
      <w:sz w:val="21"/>
      <w:szCs w:val="21"/>
      <w:lang w:eastAsia="en-US"/>
    </w:rPr>
  </w:style>
  <w:style w:type="paragraph" w:styleId="FootnoteText">
    <w:name w:val="footnote text"/>
    <w:aliases w:val="single space,ft, Car Car Car Car, Car Car Car,Car, Car Car, Car,Car Car Car Car,Car Car Car,Car Car,Footnote Text Char Char Char Char Char,Footnote Text Char Char Char Char Char Char Ch Char,Footnote Text Char Char Char Char Char Char Ch,f"/>
    <w:basedOn w:val="Normal"/>
    <w:link w:val="FootnoteTextChar"/>
    <w:qFormat/>
    <w:rsid w:val="00745A0B"/>
    <w:rPr>
      <w:sz w:val="20"/>
      <w:szCs w:val="20"/>
    </w:rPr>
  </w:style>
  <w:style w:type="character" w:styleId="FootnoteReference">
    <w:name w:val="footnote reference"/>
    <w:aliases w:val="Footnote text,ftref,BearingPoint,16 Point,Superscript 6 Point,fr,Footnote Text1,Ref,de nota al pie,Footnote + Arial,Black,Footnote Text11,Body text + MS Reference Sans Serif,BVI fnr,(NECG) Footnote Reference,SUPERS,f1"/>
    <w:link w:val="Char2"/>
    <w:qFormat/>
    <w:rsid w:val="00745A0B"/>
    <w:rPr>
      <w:vertAlign w:val="superscript"/>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f Char"/>
    <w:link w:val="FootnoteText"/>
    <w:qFormat/>
    <w:rsid w:val="006577CB"/>
    <w:rPr>
      <w:color w:val="000000"/>
    </w:rPr>
  </w:style>
  <w:style w:type="paragraph" w:styleId="Header">
    <w:name w:val="header"/>
    <w:basedOn w:val="Normal"/>
    <w:link w:val="Head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HeaderChar">
    <w:name w:val="Header Char"/>
    <w:link w:val="Header"/>
    <w:uiPriority w:val="99"/>
    <w:rsid w:val="006577CB"/>
    <w:rPr>
      <w:rFonts w:ascii="Calibri" w:eastAsia="Calibri" w:hAnsi="Calibri" w:cs="Times New Roman"/>
      <w:sz w:val="22"/>
      <w:szCs w:val="22"/>
      <w:lang w:val="en-US" w:eastAsia="en-US"/>
    </w:rPr>
  </w:style>
  <w:style w:type="paragraph" w:styleId="Footer">
    <w:name w:val="footer"/>
    <w:basedOn w:val="Normal"/>
    <w:link w:val="Foot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FooterChar">
    <w:name w:val="Footer Char"/>
    <w:link w:val="Footer"/>
    <w:uiPriority w:val="99"/>
    <w:rsid w:val="006577CB"/>
    <w:rPr>
      <w:rFonts w:ascii="Calibri" w:eastAsia="Calibri" w:hAnsi="Calibri" w:cs="Times New Roman"/>
      <w:sz w:val="22"/>
      <w:szCs w:val="22"/>
      <w:lang w:val="en-US" w:eastAsia="en-US"/>
    </w:rPr>
  </w:style>
  <w:style w:type="paragraph" w:styleId="NormalWeb">
    <w:name w:val="Normal (Web)"/>
    <w:basedOn w:val="Normal"/>
    <w:unhideWhenUsed/>
    <w:rsid w:val="006577CB"/>
    <w:pPr>
      <w:widowControl/>
      <w:spacing w:line="312" w:lineRule="auto"/>
    </w:pPr>
    <w:rPr>
      <w:rFonts w:ascii="Times New Roman" w:eastAsia="Times New Roman" w:hAnsi="Times New Roman" w:cs="Times New Roman"/>
      <w:color w:val="auto"/>
      <w:lang w:val="en-US" w:eastAsia="en-US"/>
    </w:rPr>
  </w:style>
  <w:style w:type="paragraph" w:styleId="ListParagraph">
    <w:name w:val="List Paragraph"/>
    <w:aliases w:val="List Paragraph 1,Colorful List - Accent 11,List A,head 2,List Paragraph (numbered (a)),Cấp1,bullet,Bullet L1,bullet 1,lp1,List Paragraph2,Cham dau dong,Cap 4,Num Bullet 1,Bullet Number,Bullet List,FooterText,numbered,Paragraphe de liste1"/>
    <w:basedOn w:val="Normal"/>
    <w:link w:val="ListParagraphChar"/>
    <w:uiPriority w:val="1"/>
    <w:qFormat/>
    <w:rsid w:val="006577CB"/>
    <w:pPr>
      <w:widowControl/>
      <w:spacing w:after="200" w:line="276" w:lineRule="auto"/>
      <w:ind w:left="720"/>
      <w:contextualSpacing/>
    </w:pPr>
    <w:rPr>
      <w:rFonts w:ascii="Calibri" w:eastAsia="Calibri" w:hAnsi="Calibri" w:cs="Times New Roman"/>
      <w:color w:val="auto"/>
      <w:sz w:val="22"/>
      <w:szCs w:val="22"/>
      <w:lang w:val="en-US" w:eastAsia="en-US"/>
    </w:rPr>
  </w:style>
  <w:style w:type="character" w:styleId="Strong">
    <w:name w:val="Strong"/>
    <w:uiPriority w:val="22"/>
    <w:qFormat/>
    <w:rsid w:val="006577CB"/>
    <w:rPr>
      <w:b/>
      <w:bCs/>
    </w:rPr>
  </w:style>
  <w:style w:type="character" w:styleId="CommentReference">
    <w:name w:val="annotation reference"/>
    <w:rsid w:val="006577CB"/>
    <w:rPr>
      <w:sz w:val="16"/>
      <w:szCs w:val="16"/>
    </w:rPr>
  </w:style>
  <w:style w:type="paragraph" w:styleId="CommentText">
    <w:name w:val="annotation text"/>
    <w:basedOn w:val="Normal"/>
    <w:link w:val="CommentTextChar"/>
    <w:rsid w:val="006577CB"/>
    <w:rPr>
      <w:sz w:val="20"/>
      <w:szCs w:val="20"/>
    </w:rPr>
  </w:style>
  <w:style w:type="character" w:customStyle="1" w:styleId="CommentTextChar">
    <w:name w:val="Comment Text Char"/>
    <w:link w:val="CommentText"/>
    <w:rsid w:val="006577CB"/>
    <w:rPr>
      <w:color w:val="000000"/>
    </w:rPr>
  </w:style>
  <w:style w:type="character" w:customStyle="1" w:styleId="normal-h1">
    <w:name w:val="normal-h1"/>
    <w:rsid w:val="006577CB"/>
    <w:rPr>
      <w:rFonts w:ascii="Times New Roman" w:hAnsi="Times New Roman" w:cs="Times New Roman" w:hint="default"/>
      <w:sz w:val="28"/>
      <w:szCs w:val="28"/>
    </w:rPr>
  </w:style>
  <w:style w:type="paragraph" w:styleId="BalloonText">
    <w:name w:val="Balloon Text"/>
    <w:basedOn w:val="Normal"/>
    <w:link w:val="BalloonTextChar"/>
    <w:uiPriority w:val="99"/>
    <w:unhideWhenUsed/>
    <w:rsid w:val="006577CB"/>
    <w:pPr>
      <w:widowControl/>
    </w:pPr>
    <w:rPr>
      <w:rFonts w:ascii="Segoe UI" w:eastAsia="Calibri" w:hAnsi="Segoe UI" w:cs="Segoe UI"/>
      <w:color w:val="auto"/>
      <w:sz w:val="18"/>
      <w:szCs w:val="18"/>
      <w:lang w:val="en-US" w:eastAsia="en-US"/>
    </w:rPr>
  </w:style>
  <w:style w:type="character" w:customStyle="1" w:styleId="BalloonTextChar">
    <w:name w:val="Balloon Text Char"/>
    <w:link w:val="BalloonText"/>
    <w:uiPriority w:val="99"/>
    <w:rsid w:val="006577CB"/>
    <w:rPr>
      <w:rFonts w:ascii="Segoe UI" w:eastAsia="Calibri" w:hAnsi="Segoe UI" w:cs="Segoe UI"/>
      <w:sz w:val="18"/>
      <w:szCs w:val="18"/>
      <w:lang w:val="en-US" w:eastAsia="en-US"/>
    </w:rPr>
  </w:style>
  <w:style w:type="paragraph" w:customStyle="1" w:styleId="normal-p">
    <w:name w:val="normal-p"/>
    <w:basedOn w:val="Normal"/>
    <w:rsid w:val="006577CB"/>
    <w:pPr>
      <w:widowControl/>
    </w:pPr>
    <w:rPr>
      <w:rFonts w:ascii="Times New Roman" w:eastAsia="Times New Roman" w:hAnsi="Times New Roman" w:cs="Times New Roman"/>
      <w:color w:val="auto"/>
      <w:sz w:val="20"/>
      <w:szCs w:val="20"/>
      <w:lang w:val="en-US" w:eastAsia="en-US"/>
    </w:rPr>
  </w:style>
  <w:style w:type="paragraph" w:customStyle="1" w:styleId="pbody">
    <w:name w:val="pbody"/>
    <w:basedOn w:val="Normal"/>
    <w:rsid w:val="006577C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CommentSubject">
    <w:name w:val="annotation subject"/>
    <w:basedOn w:val="CommentText"/>
    <w:next w:val="CommentText"/>
    <w:link w:val="CommentSubjectChar"/>
    <w:uiPriority w:val="99"/>
    <w:unhideWhenUsed/>
    <w:rsid w:val="006577CB"/>
    <w:pPr>
      <w:widowControl/>
      <w:spacing w:after="200"/>
    </w:pPr>
    <w:rPr>
      <w:rFonts w:ascii="Calibri" w:eastAsia="Calibri" w:hAnsi="Calibri" w:cs="Times New Roman"/>
      <w:b/>
      <w:bCs/>
      <w:color w:val="auto"/>
      <w:lang w:val="en-US" w:eastAsia="en-US"/>
    </w:rPr>
  </w:style>
  <w:style w:type="character" w:customStyle="1" w:styleId="CommentSubjectChar">
    <w:name w:val="Comment Subject Char"/>
    <w:link w:val="CommentSubject"/>
    <w:uiPriority w:val="99"/>
    <w:rsid w:val="006577CB"/>
    <w:rPr>
      <w:rFonts w:ascii="Calibri" w:eastAsia="Calibri" w:hAnsi="Calibri" w:cs="Times New Roman"/>
      <w:b/>
      <w:bCs/>
      <w:color w:val="000000"/>
      <w:lang w:val="en-US" w:eastAsia="en-US"/>
    </w:rPr>
  </w:style>
  <w:style w:type="paragraph" w:styleId="Revision">
    <w:name w:val="Revision"/>
    <w:hidden/>
    <w:uiPriority w:val="99"/>
    <w:semiHidden/>
    <w:rsid w:val="006577CB"/>
    <w:rPr>
      <w:rFonts w:ascii="Calibri" w:eastAsia="Calibri" w:hAnsi="Calibri" w:cs="Times New Roman"/>
      <w:sz w:val="22"/>
      <w:szCs w:val="22"/>
    </w:rPr>
  </w:style>
  <w:style w:type="character" w:customStyle="1" w:styleId="fontstyle01">
    <w:name w:val="fontstyle01"/>
    <w:rsid w:val="007D6CD2"/>
    <w:rPr>
      <w:rFonts w:ascii="TimesNewRomanPS-ItalicMT" w:hAnsi="TimesNewRomanPS-ItalicMT" w:hint="default"/>
      <w:b w:val="0"/>
      <w:bCs w:val="0"/>
      <w:i/>
      <w:iCs/>
      <w:color w:val="000000"/>
      <w:sz w:val="24"/>
      <w:szCs w:val="24"/>
    </w:rPr>
  </w:style>
  <w:style w:type="paragraph" w:customStyle="1" w:styleId="Char4">
    <w:name w:val="Char4"/>
    <w:basedOn w:val="Normal"/>
    <w:semiHidden/>
    <w:rsid w:val="00474924"/>
    <w:pPr>
      <w:widowControl/>
      <w:spacing w:after="160" w:line="240" w:lineRule="exact"/>
    </w:pPr>
    <w:rPr>
      <w:rFonts w:ascii="Arial" w:eastAsia="Times New Roman" w:hAnsi="Arial" w:cs="Arial"/>
      <w:color w:val="auto"/>
      <w:sz w:val="22"/>
      <w:szCs w:val="22"/>
      <w:lang w:val="en-US" w:eastAsia="en-US"/>
    </w:rPr>
  </w:style>
  <w:style w:type="paragraph" w:customStyle="1" w:styleId="CharChar38">
    <w:name w:val="Char Char38"/>
    <w:basedOn w:val="Normal"/>
    <w:semiHidden/>
    <w:rsid w:val="00D5234A"/>
    <w:pPr>
      <w:widowControl/>
      <w:spacing w:after="160" w:line="240" w:lineRule="exact"/>
    </w:pPr>
    <w:rPr>
      <w:rFonts w:ascii="Arial" w:eastAsia="Times New Roman" w:hAnsi="Arial" w:cs="Arial"/>
      <w:color w:val="auto"/>
      <w:sz w:val="22"/>
      <w:szCs w:val="22"/>
      <w:lang w:val="en-US" w:eastAsia="en-US"/>
    </w:rPr>
  </w:style>
  <w:style w:type="character" w:styleId="UnresolvedMention">
    <w:name w:val="Unresolved Mention"/>
    <w:basedOn w:val="DefaultParagraphFont"/>
    <w:uiPriority w:val="99"/>
    <w:semiHidden/>
    <w:unhideWhenUsed/>
    <w:rsid w:val="00EE4BF7"/>
    <w:rPr>
      <w:color w:val="605E5C"/>
      <w:shd w:val="clear" w:color="auto" w:fill="E1DFDD"/>
    </w:rPr>
  </w:style>
  <w:style w:type="character" w:customStyle="1" w:styleId="Vnbnnidung">
    <w:name w:val="Văn bản nội dung_"/>
    <w:link w:val="Vnbnnidung0"/>
    <w:locked/>
    <w:rsid w:val="00315E78"/>
    <w:rPr>
      <w:rFonts w:ascii="Times New Roman" w:eastAsia="Times New Roman" w:hAnsi="Times New Roman"/>
      <w:sz w:val="28"/>
      <w:szCs w:val="28"/>
    </w:rPr>
  </w:style>
  <w:style w:type="paragraph" w:customStyle="1" w:styleId="Vnbnnidung0">
    <w:name w:val="Văn bản nội dung"/>
    <w:basedOn w:val="Normal"/>
    <w:link w:val="Vnbnnidung"/>
    <w:rsid w:val="00315E78"/>
    <w:pPr>
      <w:spacing w:after="80"/>
      <w:ind w:firstLine="400"/>
    </w:pPr>
    <w:rPr>
      <w:rFonts w:ascii="Times New Roman" w:eastAsia="Times New Roman" w:hAnsi="Times New Roman"/>
      <w:color w:val="auto"/>
      <w:sz w:val="28"/>
      <w:szCs w:val="28"/>
      <w:lang w:val="en-US" w:eastAsia="en-US"/>
    </w:rPr>
  </w:style>
  <w:style w:type="paragraph" w:customStyle="1" w:styleId="Char2">
    <w:name w:val="Char2"/>
    <w:basedOn w:val="Normal"/>
    <w:link w:val="FootnoteReference"/>
    <w:uiPriority w:val="99"/>
    <w:rsid w:val="00C93ACF"/>
    <w:pPr>
      <w:widowControl/>
      <w:spacing w:after="160" w:line="240" w:lineRule="exact"/>
      <w:jc w:val="both"/>
    </w:pPr>
    <w:rPr>
      <w:color w:val="auto"/>
      <w:sz w:val="20"/>
      <w:szCs w:val="20"/>
      <w:vertAlign w:val="superscript"/>
      <w:lang w:val="en-US" w:eastAsia="en-US"/>
    </w:rPr>
  </w:style>
  <w:style w:type="character" w:customStyle="1" w:styleId="Heading2Char">
    <w:name w:val="Heading 2 Char"/>
    <w:aliases w:val="Level 2 Char"/>
    <w:basedOn w:val="DefaultParagraphFont"/>
    <w:link w:val="Heading2"/>
    <w:uiPriority w:val="9"/>
    <w:rsid w:val="005872F6"/>
    <w:rPr>
      <w:rFonts w:ascii="Times New Roman" w:eastAsia="Calibri" w:hAnsi="Times New Roman" w:cs="Times New Roman"/>
      <w:bCs/>
      <w:iCs/>
      <w:color w:val="000000"/>
      <w:sz w:val="28"/>
      <w:szCs w:val="28"/>
    </w:rPr>
  </w:style>
  <w:style w:type="character" w:customStyle="1" w:styleId="BodyTextChar">
    <w:name w:val="Body Text Char"/>
    <w:basedOn w:val="DefaultParagraphFont"/>
    <w:link w:val="BodyText0"/>
    <w:rsid w:val="0038686F"/>
    <w:rPr>
      <w:rFonts w:ascii="Times New Roman" w:eastAsia="Times New Roman" w:hAnsi="Times New Roman"/>
      <w:sz w:val="28"/>
      <w:szCs w:val="28"/>
    </w:rPr>
  </w:style>
  <w:style w:type="paragraph" w:styleId="BodyText0">
    <w:name w:val="Body Text"/>
    <w:basedOn w:val="Normal"/>
    <w:link w:val="BodyTextChar"/>
    <w:qFormat/>
    <w:rsid w:val="0038686F"/>
    <w:pPr>
      <w:spacing w:after="120"/>
      <w:ind w:firstLine="400"/>
    </w:pPr>
    <w:rPr>
      <w:rFonts w:ascii="Times New Roman" w:eastAsia="Times New Roman" w:hAnsi="Times New Roman"/>
      <w:color w:val="auto"/>
      <w:sz w:val="28"/>
      <w:szCs w:val="28"/>
      <w:lang w:val="en-US" w:eastAsia="en-US"/>
    </w:rPr>
  </w:style>
  <w:style w:type="character" w:customStyle="1" w:styleId="BodyTextChar1">
    <w:name w:val="Body Text Char1"/>
    <w:basedOn w:val="DefaultParagraphFont"/>
    <w:semiHidden/>
    <w:rsid w:val="0038686F"/>
    <w:rPr>
      <w:color w:val="000000"/>
      <w:sz w:val="24"/>
      <w:szCs w:val="24"/>
      <w:lang w:val="vi-VN" w:eastAsia="vi-VN"/>
    </w:rPr>
  </w:style>
  <w:style w:type="character" w:customStyle="1" w:styleId="ListParagraphChar">
    <w:name w:val="List Paragraph Char"/>
    <w:aliases w:val="List Paragraph 1 Char,Colorful List - Accent 11 Char,List A Char,head 2 Char,List Paragraph (numbered (a)) Char,Cấp1 Char,bullet Char,Bullet L1 Char,bullet 1 Char,lp1 Char,List Paragraph2 Char,Cham dau dong Char,Cap 4 Char"/>
    <w:link w:val="ListParagraph"/>
    <w:uiPriority w:val="1"/>
    <w:qFormat/>
    <w:locked/>
    <w:rsid w:val="000C7683"/>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1822">
      <w:bodyDiv w:val="1"/>
      <w:marLeft w:val="0"/>
      <w:marRight w:val="0"/>
      <w:marTop w:val="0"/>
      <w:marBottom w:val="0"/>
      <w:divBdr>
        <w:top w:val="none" w:sz="0" w:space="0" w:color="auto"/>
        <w:left w:val="none" w:sz="0" w:space="0" w:color="auto"/>
        <w:bottom w:val="none" w:sz="0" w:space="0" w:color="auto"/>
        <w:right w:val="none" w:sz="0" w:space="0" w:color="auto"/>
      </w:divBdr>
    </w:div>
    <w:div w:id="261259175">
      <w:bodyDiv w:val="1"/>
      <w:marLeft w:val="0"/>
      <w:marRight w:val="0"/>
      <w:marTop w:val="0"/>
      <w:marBottom w:val="0"/>
      <w:divBdr>
        <w:top w:val="none" w:sz="0" w:space="0" w:color="auto"/>
        <w:left w:val="none" w:sz="0" w:space="0" w:color="auto"/>
        <w:bottom w:val="none" w:sz="0" w:space="0" w:color="auto"/>
        <w:right w:val="none" w:sz="0" w:space="0" w:color="auto"/>
      </w:divBdr>
    </w:div>
    <w:div w:id="383336159">
      <w:bodyDiv w:val="1"/>
      <w:marLeft w:val="0"/>
      <w:marRight w:val="0"/>
      <w:marTop w:val="0"/>
      <w:marBottom w:val="0"/>
      <w:divBdr>
        <w:top w:val="none" w:sz="0" w:space="0" w:color="auto"/>
        <w:left w:val="none" w:sz="0" w:space="0" w:color="auto"/>
        <w:bottom w:val="none" w:sz="0" w:space="0" w:color="auto"/>
        <w:right w:val="none" w:sz="0" w:space="0" w:color="auto"/>
      </w:divBdr>
    </w:div>
    <w:div w:id="682779322">
      <w:bodyDiv w:val="1"/>
      <w:marLeft w:val="0"/>
      <w:marRight w:val="0"/>
      <w:marTop w:val="0"/>
      <w:marBottom w:val="0"/>
      <w:divBdr>
        <w:top w:val="none" w:sz="0" w:space="0" w:color="auto"/>
        <w:left w:val="none" w:sz="0" w:space="0" w:color="auto"/>
        <w:bottom w:val="none" w:sz="0" w:space="0" w:color="auto"/>
        <w:right w:val="none" w:sz="0" w:space="0" w:color="auto"/>
      </w:divBdr>
    </w:div>
    <w:div w:id="750195109">
      <w:bodyDiv w:val="1"/>
      <w:marLeft w:val="0"/>
      <w:marRight w:val="0"/>
      <w:marTop w:val="0"/>
      <w:marBottom w:val="0"/>
      <w:divBdr>
        <w:top w:val="none" w:sz="0" w:space="0" w:color="auto"/>
        <w:left w:val="none" w:sz="0" w:space="0" w:color="auto"/>
        <w:bottom w:val="none" w:sz="0" w:space="0" w:color="auto"/>
        <w:right w:val="none" w:sz="0" w:space="0" w:color="auto"/>
      </w:divBdr>
    </w:div>
    <w:div w:id="772556422">
      <w:bodyDiv w:val="1"/>
      <w:marLeft w:val="0"/>
      <w:marRight w:val="0"/>
      <w:marTop w:val="0"/>
      <w:marBottom w:val="0"/>
      <w:divBdr>
        <w:top w:val="none" w:sz="0" w:space="0" w:color="auto"/>
        <w:left w:val="none" w:sz="0" w:space="0" w:color="auto"/>
        <w:bottom w:val="none" w:sz="0" w:space="0" w:color="auto"/>
        <w:right w:val="none" w:sz="0" w:space="0" w:color="auto"/>
      </w:divBdr>
    </w:div>
    <w:div w:id="865219161">
      <w:bodyDiv w:val="1"/>
      <w:marLeft w:val="0"/>
      <w:marRight w:val="0"/>
      <w:marTop w:val="0"/>
      <w:marBottom w:val="0"/>
      <w:divBdr>
        <w:top w:val="none" w:sz="0" w:space="0" w:color="auto"/>
        <w:left w:val="none" w:sz="0" w:space="0" w:color="auto"/>
        <w:bottom w:val="none" w:sz="0" w:space="0" w:color="auto"/>
        <w:right w:val="none" w:sz="0" w:space="0" w:color="auto"/>
      </w:divBdr>
    </w:div>
    <w:div w:id="1022896970">
      <w:bodyDiv w:val="1"/>
      <w:marLeft w:val="0"/>
      <w:marRight w:val="0"/>
      <w:marTop w:val="0"/>
      <w:marBottom w:val="0"/>
      <w:divBdr>
        <w:top w:val="none" w:sz="0" w:space="0" w:color="auto"/>
        <w:left w:val="none" w:sz="0" w:space="0" w:color="auto"/>
        <w:bottom w:val="none" w:sz="0" w:space="0" w:color="auto"/>
        <w:right w:val="none" w:sz="0" w:space="0" w:color="auto"/>
      </w:divBdr>
    </w:div>
    <w:div w:id="1103916300">
      <w:bodyDiv w:val="1"/>
      <w:marLeft w:val="0"/>
      <w:marRight w:val="0"/>
      <w:marTop w:val="0"/>
      <w:marBottom w:val="0"/>
      <w:divBdr>
        <w:top w:val="none" w:sz="0" w:space="0" w:color="auto"/>
        <w:left w:val="none" w:sz="0" w:space="0" w:color="auto"/>
        <w:bottom w:val="none" w:sz="0" w:space="0" w:color="auto"/>
        <w:right w:val="none" w:sz="0" w:space="0" w:color="auto"/>
      </w:divBdr>
    </w:div>
    <w:div w:id="1119492704">
      <w:bodyDiv w:val="1"/>
      <w:marLeft w:val="0"/>
      <w:marRight w:val="0"/>
      <w:marTop w:val="0"/>
      <w:marBottom w:val="0"/>
      <w:divBdr>
        <w:top w:val="none" w:sz="0" w:space="0" w:color="auto"/>
        <w:left w:val="none" w:sz="0" w:space="0" w:color="auto"/>
        <w:bottom w:val="none" w:sz="0" w:space="0" w:color="auto"/>
        <w:right w:val="none" w:sz="0" w:space="0" w:color="auto"/>
      </w:divBdr>
    </w:div>
    <w:div w:id="1149054681">
      <w:bodyDiv w:val="1"/>
      <w:marLeft w:val="0"/>
      <w:marRight w:val="0"/>
      <w:marTop w:val="0"/>
      <w:marBottom w:val="0"/>
      <w:divBdr>
        <w:top w:val="none" w:sz="0" w:space="0" w:color="auto"/>
        <w:left w:val="none" w:sz="0" w:space="0" w:color="auto"/>
        <w:bottom w:val="none" w:sz="0" w:space="0" w:color="auto"/>
        <w:right w:val="none" w:sz="0" w:space="0" w:color="auto"/>
      </w:divBdr>
    </w:div>
    <w:div w:id="1524593394">
      <w:bodyDiv w:val="1"/>
      <w:marLeft w:val="0"/>
      <w:marRight w:val="0"/>
      <w:marTop w:val="0"/>
      <w:marBottom w:val="0"/>
      <w:divBdr>
        <w:top w:val="none" w:sz="0" w:space="0" w:color="auto"/>
        <w:left w:val="none" w:sz="0" w:space="0" w:color="auto"/>
        <w:bottom w:val="none" w:sz="0" w:space="0" w:color="auto"/>
        <w:right w:val="none" w:sz="0" w:space="0" w:color="auto"/>
      </w:divBdr>
    </w:div>
    <w:div w:id="1787583009">
      <w:bodyDiv w:val="1"/>
      <w:marLeft w:val="0"/>
      <w:marRight w:val="0"/>
      <w:marTop w:val="0"/>
      <w:marBottom w:val="0"/>
      <w:divBdr>
        <w:top w:val="none" w:sz="0" w:space="0" w:color="auto"/>
        <w:left w:val="none" w:sz="0" w:space="0" w:color="auto"/>
        <w:bottom w:val="none" w:sz="0" w:space="0" w:color="auto"/>
        <w:right w:val="none" w:sz="0" w:space="0" w:color="auto"/>
      </w:divBdr>
    </w:div>
    <w:div w:id="1858613537">
      <w:bodyDiv w:val="1"/>
      <w:marLeft w:val="0"/>
      <w:marRight w:val="0"/>
      <w:marTop w:val="0"/>
      <w:marBottom w:val="0"/>
      <w:divBdr>
        <w:top w:val="none" w:sz="0" w:space="0" w:color="auto"/>
        <w:left w:val="none" w:sz="0" w:space="0" w:color="auto"/>
        <w:bottom w:val="none" w:sz="0" w:space="0" w:color="auto"/>
        <w:right w:val="none" w:sz="0" w:space="0" w:color="auto"/>
      </w:divBdr>
    </w:div>
    <w:div w:id="1949777435">
      <w:bodyDiv w:val="1"/>
      <w:marLeft w:val="0"/>
      <w:marRight w:val="0"/>
      <w:marTop w:val="0"/>
      <w:marBottom w:val="0"/>
      <w:divBdr>
        <w:top w:val="none" w:sz="0" w:space="0" w:color="auto"/>
        <w:left w:val="none" w:sz="0" w:space="0" w:color="auto"/>
        <w:bottom w:val="none" w:sz="0" w:space="0" w:color="auto"/>
        <w:right w:val="none" w:sz="0" w:space="0" w:color="auto"/>
      </w:divBdr>
    </w:div>
    <w:div w:id="212792009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thuvienphapluat.vn/van-ban/Giao-duc/Luat-Nha-giao-2025-so-73-2025-QH15-621345.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7A6E8-E0C1-409C-B992-9DED6C29A8A6}">
  <ds:schemaRefs>
    <ds:schemaRef ds:uri="http://schemas.microsoft.com/sharepoint/v3/contenttype/forms"/>
  </ds:schemaRefs>
</ds:datastoreItem>
</file>

<file path=customXml/itemProps2.xml><?xml version="1.0" encoding="utf-8"?>
<ds:datastoreItem xmlns:ds="http://schemas.openxmlformats.org/officeDocument/2006/customXml" ds:itemID="{7CE24D24-B112-438D-A8FC-D5E9AFDCE2A9}">
  <ds:schemaRefs>
    <ds:schemaRef ds:uri="http://schemas.openxmlformats.org/officeDocument/2006/bibliography"/>
  </ds:schemaRefs>
</ds:datastoreItem>
</file>

<file path=customXml/itemProps3.xml><?xml version="1.0" encoding="utf-8"?>
<ds:datastoreItem xmlns:ds="http://schemas.openxmlformats.org/officeDocument/2006/customXml" ds:itemID="{1ED4AB2C-0F2E-44EE-853C-7B8A7D38C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7</Pages>
  <Words>2843</Words>
  <Characters>16211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\GP</vt:lpstr>
    </vt:vector>
  </TitlesOfParts>
  <Company>HOME</Company>
  <LinksUpToDate>false</LinksUpToDate>
  <CharactersWithSpaces>19016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dc:title>
  <dc:creator>User</dc:creator>
  <cp:lastModifiedBy>lethilenga@hcm.edu.vn</cp:lastModifiedBy>
  <cp:revision>92</cp:revision>
  <cp:lastPrinted>2025-03-31T08:07:00Z</cp:lastPrinted>
  <dcterms:created xsi:type="dcterms:W3CDTF">2025-06-25T12:36:00Z</dcterms:created>
  <dcterms:modified xsi:type="dcterms:W3CDTF">2026-06-17T03:20:00Z</dcterms:modified>
</cp:coreProperties>
</file>